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  <w:r>
        <w:drawing>
          <wp:inline distT="0" distB="0" distL="114300" distR="114300">
            <wp:extent cx="5391785" cy="6687185"/>
            <wp:effectExtent l="0" t="0" r="18415" b="18415"/>
            <wp:docPr id="2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91785" cy="668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48935" cy="7059295"/>
            <wp:effectExtent l="0" t="0" r="18415" b="8255"/>
            <wp:docPr id="1" name="图片 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48935" cy="7059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12522200</wp:posOffset>
            </wp:positionH>
            <wp:positionV relativeFrom="topMargin">
              <wp:posOffset>10541000</wp:posOffset>
            </wp:positionV>
            <wp:extent cx="393700" cy="419100"/>
            <wp:effectExtent l="0" t="0" r="6350" b="0"/>
            <wp:wrapNone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>
      <w:r>
        <w:drawing>
          <wp:inline distT="0" distB="0" distL="0" distR="0">
            <wp:extent cx="5731510" cy="779526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9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r>
        <w:drawing>
          <wp:inline distT="0" distB="0" distL="0" distR="0">
            <wp:extent cx="5731510" cy="7824470"/>
            <wp:effectExtent l="0" t="0" r="254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2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0" distR="0">
            <wp:extent cx="5731510" cy="793115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3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0" distR="0">
            <wp:extent cx="5731510" cy="7959725"/>
            <wp:effectExtent l="0" t="0" r="2540" b="317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5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0" distR="0">
            <wp:extent cx="5731510" cy="799084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9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0" distR="0">
            <wp:extent cx="5731510" cy="823277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823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0" distR="0">
            <wp:extent cx="5731510" cy="766508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66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eastAsia" w:eastAsia="Microsoft YaHei UI"/>
          <w:lang w:eastAsia="zh-CN"/>
        </w:rPr>
      </w:pPr>
      <w:bookmarkStart w:id="0" w:name="_GoBack"/>
      <w:r>
        <w:rPr>
          <w:rFonts w:hint="eastAsia" w:eastAsia="Microsoft YaHei UI"/>
          <w:lang w:eastAsia="zh-CN"/>
        </w:rPr>
        <w:drawing>
          <wp:inline distT="0" distB="0" distL="114300" distR="114300">
            <wp:extent cx="5220335" cy="7021195"/>
            <wp:effectExtent l="0" t="0" r="18415" b="8255"/>
            <wp:docPr id="3" name="图片 3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20335" cy="7021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/>
    <w:p>
      <w:pPr>
        <w:rPr>
          <w:rFonts w:hint="eastAsia"/>
          <w:b/>
          <w:bCs/>
          <w:u w:val="single"/>
        </w:rPr>
        <w:sectPr>
          <w:pgSz w:w="11906" w:h="16838"/>
          <w:pgMar w:top="1440" w:right="1440" w:bottom="1440" w:left="1440" w:header="288" w:footer="720" w:gutter="0"/>
          <w:pgNumType w:start="0"/>
          <w:cols w:space="720" w:num="1"/>
          <w:docGrid w:linePitch="360" w:charSpace="0"/>
        </w:sectPr>
      </w:pPr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Segoe UI">
    <w:panose1 w:val="020B0502040204020203"/>
    <w:charset w:val="00"/>
    <w:family w:val="swiss"/>
    <w:pitch w:val="default"/>
    <w:sig w:usb0="E10022FF" w:usb1="C000E47F" w:usb2="00000029" w:usb3="00000000" w:csb0="200001DF" w:csb1="2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Segoe UI Light">
    <w:panose1 w:val="020B0502040204020203"/>
    <w:charset w:val="00"/>
    <w:family w:val="swiss"/>
    <w:pitch w:val="default"/>
    <w:sig w:usb0="E00002FF" w:usb1="4000A47B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68"/>
      <w:lvlText w:val="%1."/>
      <w:lvlJc w:val="left"/>
      <w:pPr>
        <w:tabs>
          <w:tab w:val="left" w:pos="1800"/>
        </w:tabs>
        <w:ind w:left="1800" w:hanging="36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49"/>
      <w:lvlText w:val="%1."/>
      <w:lvlJc w:val="left"/>
      <w:pPr>
        <w:tabs>
          <w:tab w:val="left" w:pos="1440"/>
        </w:tabs>
        <w:ind w:left="1440" w:hanging="36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38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3">
    <w:nsid w:val="FFFFFF7F"/>
    <w:multiLevelType w:val="singleLevel"/>
    <w:tmpl w:val="FFFFFF7F"/>
    <w:lvl w:ilvl="0" w:tentative="0">
      <w:start w:val="1"/>
      <w:numFmt w:val="decimal"/>
      <w:pStyle w:val="17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4">
    <w:nsid w:val="FFFFFF80"/>
    <w:multiLevelType w:val="singleLevel"/>
    <w:tmpl w:val="FFFFFF80"/>
    <w:lvl w:ilvl="0" w:tentative="0">
      <w:start w:val="1"/>
      <w:numFmt w:val="bullet"/>
      <w:pStyle w:val="48"/>
      <w:lvlText w:val=""/>
      <w:lvlJc w:val="left"/>
      <w:pPr>
        <w:tabs>
          <w:tab w:val="left" w:pos="1800"/>
        </w:tabs>
        <w:ind w:left="1800" w:hanging="360"/>
      </w:pPr>
      <w:rPr>
        <w:rFonts w:hint="default" w:ascii="Symbol" w:hAnsi="Symbol"/>
      </w:rPr>
    </w:lvl>
  </w:abstractNum>
  <w:abstractNum w:abstractNumId="5">
    <w:nsid w:val="FFFFFF81"/>
    <w:multiLevelType w:val="singleLevel"/>
    <w:tmpl w:val="FFFFFF81"/>
    <w:lvl w:ilvl="0" w:tentative="0">
      <w:start w:val="1"/>
      <w:numFmt w:val="bullet"/>
      <w:pStyle w:val="21"/>
      <w:lvlText w:val=""/>
      <w:lvlJc w:val="left"/>
      <w:pPr>
        <w:tabs>
          <w:tab w:val="left" w:pos="1440"/>
        </w:tabs>
        <w:ind w:left="1440" w:hanging="360"/>
      </w:pPr>
      <w:rPr>
        <w:rFonts w:hint="default" w:ascii="Symbol" w:hAnsi="Symbol"/>
      </w:rPr>
    </w:lvl>
  </w:abstractNum>
  <w:abstractNum w:abstractNumId="6">
    <w:nsid w:val="FFFFFF82"/>
    <w:multiLevelType w:val="singleLevel"/>
    <w:tmpl w:val="FFFFFF82"/>
    <w:lvl w:ilvl="0" w:tentative="0">
      <w:start w:val="1"/>
      <w:numFmt w:val="bullet"/>
      <w:pStyle w:val="36"/>
      <w:lvlText w:val=""/>
      <w:lvlJc w:val="left"/>
      <w:pPr>
        <w:tabs>
          <w:tab w:val="left" w:pos="1080"/>
        </w:tabs>
        <w:ind w:left="1080" w:hanging="360"/>
      </w:pPr>
      <w:rPr>
        <w:rFonts w:hint="default" w:ascii="Symbol" w:hAnsi="Symbol"/>
      </w:rPr>
    </w:lvl>
  </w:abstractNum>
  <w:abstractNum w:abstractNumId="7">
    <w:nsid w:val="FFFFFF83"/>
    <w:multiLevelType w:val="singleLevel"/>
    <w:tmpl w:val="FFFFFF83"/>
    <w:lvl w:ilvl="0" w:tentative="0">
      <w:start w:val="1"/>
      <w:numFmt w:val="bullet"/>
      <w:pStyle w:val="42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</w:abstractNum>
  <w:abstractNum w:abstractNumId="8">
    <w:nsid w:val="FFFFFF89"/>
    <w:multiLevelType w:val="singleLevel"/>
    <w:tmpl w:val="FFFFFF89"/>
    <w:lvl w:ilvl="0" w:tentative="0">
      <w:start w:val="1"/>
      <w:numFmt w:val="bullet"/>
      <w:pStyle w:val="28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abstractNum w:abstractNumId="9">
    <w:nsid w:val="7A4C77C6"/>
    <w:multiLevelType w:val="multilevel"/>
    <w:tmpl w:val="7A4C77C6"/>
    <w:lvl w:ilvl="0" w:tentative="0">
      <w:start w:val="1"/>
      <w:numFmt w:val="decimal"/>
      <w:pStyle w:val="24"/>
      <w:lvlText w:val="%1."/>
      <w:lvlJc w:val="left"/>
      <w:pPr>
        <w:ind w:left="792" w:hanging="360"/>
      </w:pPr>
      <w:rPr>
        <w:rFonts w:hint="default"/>
        <w:b/>
        <w:color w:val="2B579A" w:themeColor="accent5"/>
        <w:sz w:val="28"/>
        <w:szCs w:val="28"/>
        <w14:textFill>
          <w14:solidFill>
            <w14:schemeClr w14:val="accent5"/>
          </w14:solidFill>
        </w14:textFill>
      </w:rPr>
    </w:lvl>
    <w:lvl w:ilvl="1" w:tentative="0">
      <w:start w:val="1"/>
      <w:numFmt w:val="lowerLetter"/>
      <w:lvlText w:val="%2."/>
      <w:lvlJc w:val="left"/>
      <w:pPr>
        <w:ind w:left="1512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2232" w:hanging="36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ind w:left="2952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ind w:left="3672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ind w:left="4392" w:hanging="36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ind w:left="5112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ind w:left="5832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ind w:left="6552" w:hanging="360"/>
      </w:pPr>
      <w:rPr>
        <w:rFonts w:hint="default"/>
      </w:rPr>
    </w:lvl>
  </w:abstractNum>
  <w:num w:numId="1">
    <w:abstractNumId w:val="3"/>
  </w:num>
  <w:num w:numId="2">
    <w:abstractNumId w:val="5"/>
  </w:num>
  <w:num w:numId="3">
    <w:abstractNumId w:val="9"/>
  </w:num>
  <w:num w:numId="4">
    <w:abstractNumId w:val="8"/>
  </w:num>
  <w:num w:numId="5">
    <w:abstractNumId w:val="6"/>
  </w:num>
  <w:num w:numId="6">
    <w:abstractNumId w:val="2"/>
  </w:num>
  <w:num w:numId="7">
    <w:abstractNumId w:val="7"/>
  </w:num>
  <w:num w:numId="8">
    <w:abstractNumId w:val="4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removePersonalInformation/>
  <w:bordersDoNotSurroundHeader w:val="1"/>
  <w:bordersDoNotSurroundFooter w:val="1"/>
  <w:attachedTemplate r:id="rId1"/>
  <w:documentProtection w:enforcement="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7EE8"/>
    <w:rsid w:val="000150E9"/>
    <w:rsid w:val="00030E3C"/>
    <w:rsid w:val="00032F5C"/>
    <w:rsid w:val="0005015F"/>
    <w:rsid w:val="00072D27"/>
    <w:rsid w:val="00083C22"/>
    <w:rsid w:val="00086E87"/>
    <w:rsid w:val="000871A8"/>
    <w:rsid w:val="000A036B"/>
    <w:rsid w:val="000D0E4A"/>
    <w:rsid w:val="000F11B9"/>
    <w:rsid w:val="00102341"/>
    <w:rsid w:val="00105960"/>
    <w:rsid w:val="001073CE"/>
    <w:rsid w:val="00121553"/>
    <w:rsid w:val="00131CAB"/>
    <w:rsid w:val="001D0BD1"/>
    <w:rsid w:val="002017AC"/>
    <w:rsid w:val="002359ED"/>
    <w:rsid w:val="00252520"/>
    <w:rsid w:val="002625F9"/>
    <w:rsid w:val="002631F7"/>
    <w:rsid w:val="0026484A"/>
    <w:rsid w:val="0026504D"/>
    <w:rsid w:val="00276926"/>
    <w:rsid w:val="002A67C8"/>
    <w:rsid w:val="002B40B7"/>
    <w:rsid w:val="002C5D75"/>
    <w:rsid w:val="00301789"/>
    <w:rsid w:val="00325194"/>
    <w:rsid w:val="003728E3"/>
    <w:rsid w:val="003962D3"/>
    <w:rsid w:val="003C7D9D"/>
    <w:rsid w:val="003E3A63"/>
    <w:rsid w:val="004151FC"/>
    <w:rsid w:val="00457BEB"/>
    <w:rsid w:val="00461B2E"/>
    <w:rsid w:val="00463D04"/>
    <w:rsid w:val="00482CFC"/>
    <w:rsid w:val="00487996"/>
    <w:rsid w:val="00491910"/>
    <w:rsid w:val="004A3D03"/>
    <w:rsid w:val="004B6D7F"/>
    <w:rsid w:val="004D785F"/>
    <w:rsid w:val="004E744B"/>
    <w:rsid w:val="004E7A51"/>
    <w:rsid w:val="004F7760"/>
    <w:rsid w:val="005154E2"/>
    <w:rsid w:val="00517EE8"/>
    <w:rsid w:val="00520AC9"/>
    <w:rsid w:val="00594254"/>
    <w:rsid w:val="005B6EB8"/>
    <w:rsid w:val="00614CAB"/>
    <w:rsid w:val="00633BC0"/>
    <w:rsid w:val="00661DE5"/>
    <w:rsid w:val="006706DE"/>
    <w:rsid w:val="0069487E"/>
    <w:rsid w:val="006A648B"/>
    <w:rsid w:val="006B0B82"/>
    <w:rsid w:val="006B7EF2"/>
    <w:rsid w:val="006C3B5F"/>
    <w:rsid w:val="006D3A72"/>
    <w:rsid w:val="006F53EE"/>
    <w:rsid w:val="00717507"/>
    <w:rsid w:val="007263B8"/>
    <w:rsid w:val="00726D9C"/>
    <w:rsid w:val="00726F2C"/>
    <w:rsid w:val="00736D30"/>
    <w:rsid w:val="00742FF3"/>
    <w:rsid w:val="00794B27"/>
    <w:rsid w:val="007A0CA7"/>
    <w:rsid w:val="007A73CB"/>
    <w:rsid w:val="007A7846"/>
    <w:rsid w:val="007B2795"/>
    <w:rsid w:val="007F66F5"/>
    <w:rsid w:val="00812400"/>
    <w:rsid w:val="0082203C"/>
    <w:rsid w:val="008360A8"/>
    <w:rsid w:val="008416E0"/>
    <w:rsid w:val="008744F3"/>
    <w:rsid w:val="00897BFF"/>
    <w:rsid w:val="008C61B9"/>
    <w:rsid w:val="00912477"/>
    <w:rsid w:val="009139AF"/>
    <w:rsid w:val="00943B06"/>
    <w:rsid w:val="00945864"/>
    <w:rsid w:val="009853E9"/>
    <w:rsid w:val="00996E16"/>
    <w:rsid w:val="009B2CE2"/>
    <w:rsid w:val="009B69C5"/>
    <w:rsid w:val="009C7A38"/>
    <w:rsid w:val="009F72A7"/>
    <w:rsid w:val="00A119D9"/>
    <w:rsid w:val="00A1309F"/>
    <w:rsid w:val="00A21BED"/>
    <w:rsid w:val="00A22617"/>
    <w:rsid w:val="00A27D99"/>
    <w:rsid w:val="00A60D92"/>
    <w:rsid w:val="00A86EAC"/>
    <w:rsid w:val="00A923E7"/>
    <w:rsid w:val="00AA661C"/>
    <w:rsid w:val="00AC2F58"/>
    <w:rsid w:val="00B369B4"/>
    <w:rsid w:val="00B53817"/>
    <w:rsid w:val="00B61F85"/>
    <w:rsid w:val="00BA3CC7"/>
    <w:rsid w:val="00BF457D"/>
    <w:rsid w:val="00BF4775"/>
    <w:rsid w:val="00C02FC6"/>
    <w:rsid w:val="00C73211"/>
    <w:rsid w:val="00CA0C45"/>
    <w:rsid w:val="00CB5080"/>
    <w:rsid w:val="00CC3AB0"/>
    <w:rsid w:val="00CF12AE"/>
    <w:rsid w:val="00D1798D"/>
    <w:rsid w:val="00D72D37"/>
    <w:rsid w:val="00D73846"/>
    <w:rsid w:val="00D902A4"/>
    <w:rsid w:val="00DB2323"/>
    <w:rsid w:val="00DB331E"/>
    <w:rsid w:val="00DC4E21"/>
    <w:rsid w:val="00DD5358"/>
    <w:rsid w:val="00E224A0"/>
    <w:rsid w:val="00E254F0"/>
    <w:rsid w:val="00E4313F"/>
    <w:rsid w:val="00E51168"/>
    <w:rsid w:val="00E55B4B"/>
    <w:rsid w:val="00E72A21"/>
    <w:rsid w:val="00E7715A"/>
    <w:rsid w:val="00EB700D"/>
    <w:rsid w:val="00F33B83"/>
    <w:rsid w:val="00F41B42"/>
    <w:rsid w:val="00F54BD0"/>
    <w:rsid w:val="00FA7BF3"/>
    <w:rsid w:val="00FF44F1"/>
    <w:rsid w:val="00FF5427"/>
    <w:rsid w:val="00FF5FDF"/>
    <w:rsid w:val="09FD30F6"/>
    <w:rsid w:val="14CF33E0"/>
    <w:rsid w:val="69BF0A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5" w:semiHidden="0" w:name="heading 1"/>
    <w:lsdException w:qFormat="1" w:uiPriority="6" w:name="heading 2"/>
    <w:lsdException w:qFormat="1" w:uiPriority="6" w:name="heading 3"/>
    <w:lsdException w:qFormat="1" w:uiPriority="6" w:name="heading 4"/>
    <w:lsdException w:qFormat="1" w:uiPriority="6" w:name="heading 5"/>
    <w:lsdException w:qFormat="1" w:uiPriority="6" w:name="heading 6"/>
    <w:lsdException w:qFormat="1" w:uiPriority="6" w:name="heading 7"/>
    <w:lsdException w:qFormat="1" w:uiPriority="6" w:name="heading 8"/>
    <w:lsdException w:qFormat="1" w:uiPriority="6" w:name="heading 9"/>
    <w:lsdException w:uiPriority="99" w:name="index 1"/>
    <w:lsdException w:uiPriority="99" w:name="index 2"/>
    <w:lsdException w:qFormat="1" w:uiPriority="99" w:name="index 3"/>
    <w:lsdException w:qFormat="1" w:uiPriority="99" w:name="index 4"/>
    <w:lsdException w:uiPriority="99" w:name="index 5"/>
    <w:lsdException w:qFormat="1" w:uiPriority="99" w:name="index 6"/>
    <w:lsdException w:qFormat="1" w:uiPriority="99" w:name="index 7"/>
    <w:lsdException w:uiPriority="99" w:name="index 8"/>
    <w:lsdException w:qFormat="1" w:uiPriority="99" w:name="index 9"/>
    <w:lsdException w:qFormat="1" w:uiPriority="39" w:name="toc 1"/>
    <w:lsdException w:qFormat="1" w:uiPriority="39" w:name="toc 2"/>
    <w:lsdException w:qFormat="1" w:uiPriority="39" w:name="toc 3"/>
    <w:lsdException w:qFormat="1" w:uiPriority="39" w:name="toc 4"/>
    <w:lsdException w:qFormat="1" w:uiPriority="39" w:name="toc 5"/>
    <w:lsdException w:uiPriority="39" w:name="toc 6"/>
    <w:lsdException w:qFormat="1" w:uiPriority="39" w:name="toc 7"/>
    <w:lsdException w:uiPriority="39" w:name="toc 8"/>
    <w:lsdException w:uiPriority="39" w:name="toc 9"/>
    <w:lsdException w:uiPriority="99" w:name="Normal Indent"/>
    <w:lsdException w:qFormat="1"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qFormat="1" w:uiPriority="99" w:name="index heading"/>
    <w:lsdException w:qFormat="1" w:uiPriority="35" w:name="caption"/>
    <w:lsdException w:qFormat="1" w:uiPriority="99" w:name="table of figures"/>
    <w:lsdException w:qFormat="1" w:uiPriority="99" w:name="envelope address"/>
    <w:lsdException w:qFormat="1" w:uiPriority="99" w:name="envelope return"/>
    <w:lsdException w:qFormat="1" w:uiPriority="99" w:name="footnote reference"/>
    <w:lsdException w:qFormat="1" w:uiPriority="99" w:name="annotation reference"/>
    <w:lsdException w:uiPriority="99" w:name="line number"/>
    <w:lsdException w:uiPriority="99" w:name="page number"/>
    <w:lsdException w:qFormat="1" w:uiPriority="99" w:name="endnote reference"/>
    <w:lsdException w:qFormat="1" w:uiPriority="99" w:name="endnote text"/>
    <w:lsdException w:uiPriority="99" w:name="table of authorities"/>
    <w:lsdException w:qFormat="1" w:uiPriority="99" w:name="macro"/>
    <w:lsdException w:uiPriority="99" w:name="toa heading"/>
    <w:lsdException w:uiPriority="99" w:name="List"/>
    <w:lsdException w:qFormat="1" w:unhideWhenUsed="0" w:uiPriority="11" w:semiHidden="0" w:name="List Bullet"/>
    <w:lsdException w:qFormat="1" w:unhideWhenUsed="0" w:uiPriority="10" w:semiHidden="0" w:name="List Number"/>
    <w:lsdException w:qFormat="1" w:uiPriority="99" w:name="List 2"/>
    <w:lsdException w:qFormat="1" w:uiPriority="99" w:name="List 3"/>
    <w:lsdException w:qFormat="1" w:uiPriority="99" w:name="List 4"/>
    <w:lsdException w:qFormat="1" w:uiPriority="99" w:name="List 5"/>
    <w:lsdException w:qFormat="1" w:uiPriority="99" w:name="List Bullet 2"/>
    <w:lsdException w:qFormat="1" w:uiPriority="99" w:name="List Bullet 3"/>
    <w:lsdException w:qFormat="1" w:uiPriority="99" w:name="List Bullet 4"/>
    <w:lsdException w:qFormat="1" w:uiPriority="99" w:name="List Bullet 5"/>
    <w:lsdException w:qFormat="1" w:uiPriority="99" w:name="List Number 2"/>
    <w:lsdException w:qFormat="1" w:uiPriority="99" w:name="List Number 3"/>
    <w:lsdException w:qFormat="1" w:uiPriority="99" w:name="List Number 4"/>
    <w:lsdException w:qFormat="1" w:uiPriority="99" w:name="List Number 5"/>
    <w:lsdException w:qFormat="1" w:unhideWhenUsed="0" w:uiPriority="1" w:semiHidden="0" w:name="Title"/>
    <w:lsdException w:qFormat="1" w:uiPriority="99" w:name="Closing"/>
    <w:lsdException w:uiPriority="99" w:name="Signature"/>
    <w:lsdException w:qFormat="1" w:uiPriority="1" w:name="Default Paragraph Font"/>
    <w:lsdException w:qFormat="1" w:uiPriority="99" w:name="Body Text"/>
    <w:lsdException w:qFormat="1" w:uiPriority="99" w:name="Body Text Indent"/>
    <w:lsdException w:qFormat="1" w:uiPriority="99" w:name="List Continue"/>
    <w:lsdException w:qFormat="1" w:uiPriority="99" w:name="List Continue 2"/>
    <w:lsdException w:qFormat="1" w:uiPriority="99" w:name="List Continue 3"/>
    <w:lsdException w:qFormat="1" w:uiPriority="99" w:name="List Continue 4"/>
    <w:lsdException w:qFormat="1" w:uiPriority="99" w:name="List Continue 5"/>
    <w:lsdException w:uiPriority="99" w:name="Message Header"/>
    <w:lsdException w:qFormat="1" w:unhideWhenUsed="0" w:uiPriority="2" w:semiHidden="0" w:name="Subtitle"/>
    <w:lsdException w:qFormat="1" w:uiPriority="99" w:name="Salutation"/>
    <w:lsdException w:qFormat="1" w:uiPriority="99" w:name="Date"/>
    <w:lsdException w:qFormat="1" w:uiPriority="99" w:name="Body Text First Indent"/>
    <w:lsdException w:qFormat="1" w:uiPriority="99" w:name="Body Text First Indent 2"/>
    <w:lsdException w:uiPriority="99" w:name="Note Heading"/>
    <w:lsdException w:qFormat="1" w:uiPriority="99" w:name="Body Text 2"/>
    <w:lsdException w:qFormat="1" w:uiPriority="99" w:name="Body Text 3"/>
    <w:lsdException w:qFormat="1" w:uiPriority="99" w:name="Body Text Indent 2"/>
    <w:lsdException w:qFormat="1" w:uiPriority="99" w:name="Body Text Indent 3"/>
    <w:lsdException w:qFormat="1"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4" w:semiHidden="0" w:name="Strong"/>
    <w:lsdException w:qFormat="1" w:unhideWhenUsed="0" w:uiPriority="3" w:semiHidden="0" w:name="Emphasis"/>
    <w:lsdException w:qFormat="1" w:uiPriority="99" w:name="Document Map"/>
    <w:lsdException w:uiPriority="99" w:name="Plain Text"/>
    <w:lsdException w:qFormat="1" w:uiPriority="99" w:name="E-mail Signature"/>
    <w:lsdException w:qFormat="1" w:uiPriority="99" w:name="Normal (Web)"/>
    <w:lsdException w:uiPriority="99" w:name="HTML Acronym"/>
    <w:lsdException w:qFormat="1"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qFormat="1" w:uiPriority="99" w:name="Table Simple 1"/>
    <w:lsdException w:qFormat="1" w:uiPriority="99" w:name="Table Simple 2"/>
    <w:lsdException w:qFormat="1" w:uiPriority="99" w:name="Table Simple 3"/>
    <w:lsdException w:qFormat="1" w:uiPriority="99" w:name="Table Classic 1"/>
    <w:lsdException w:uiPriority="99" w:name="Table Classic 2"/>
    <w:lsdException w:qFormat="1" w:uiPriority="99" w:name="Table Classic 3"/>
    <w:lsdException w:uiPriority="99" w:name="Table Classic 4"/>
    <w:lsdException w:qFormat="1" w:uiPriority="99" w:name="Table Colorful 1"/>
    <w:lsdException w:qFormat="1" w:uiPriority="99" w:name="Table Colorful 2"/>
    <w:lsdException w:qFormat="1" w:uiPriority="99" w:name="Table Colorful 3"/>
    <w:lsdException w:qFormat="1" w:uiPriority="99" w:name="Table Columns 1"/>
    <w:lsdException w:qFormat="1" w:uiPriority="99" w:name="Table Columns 2"/>
    <w:lsdException w:uiPriority="99" w:name="Table Columns 3"/>
    <w:lsdException w:qFormat="1" w:uiPriority="99" w:name="Table Columns 4"/>
    <w:lsdException w:qFormat="1" w:uiPriority="99" w:name="Table Columns 5"/>
    <w:lsdException w:qFormat="1" w:uiPriority="99" w:name="Table Grid 1"/>
    <w:lsdException w:qFormat="1" w:uiPriority="99" w:name="Table Grid 2"/>
    <w:lsdException w:qFormat="1" w:uiPriority="99" w:name="Table Grid 3"/>
    <w:lsdException w:qFormat="1" w:uiPriority="99" w:name="Table Grid 4"/>
    <w:lsdException w:qFormat="1" w:uiPriority="99" w:name="Table Grid 5"/>
    <w:lsdException w:qFormat="1" w:uiPriority="99" w:name="Table Grid 6"/>
    <w:lsdException w:qFormat="1" w:uiPriority="99" w:name="Table Grid 7"/>
    <w:lsdException w:qFormat="1" w:uiPriority="99" w:name="Table Grid 8"/>
    <w:lsdException w:uiPriority="99" w:name="Table List 1"/>
    <w:lsdException w:qFormat="1" w:uiPriority="99" w:name="Table List 2"/>
    <w:lsdException w:uiPriority="99" w:name="Table List 3"/>
    <w:lsdException w:qFormat="1" w:uiPriority="99" w:name="Table List 4"/>
    <w:lsdException w:qFormat="1" w:uiPriority="99" w:name="Table List 5"/>
    <w:lsdException w:uiPriority="99" w:name="Table List 6"/>
    <w:lsdException w:qFormat="1" w:uiPriority="99" w:name="Table List 7"/>
    <w:lsdException w:uiPriority="99" w:name="Table List 8"/>
    <w:lsdException w:qFormat="1" w:uiPriority="99" w:name="Table 3D effects 1"/>
    <w:lsdException w:uiPriority="99" w:name="Table 3D effects 2"/>
    <w:lsdException w:qFormat="1" w:uiPriority="99" w:name="Table 3D effects 3"/>
    <w:lsdException w:qFormat="1" w:uiPriority="99" w:name="Table Contemporary"/>
    <w:lsdException w:qFormat="1" w:uiPriority="99" w:name="Table Elegant"/>
    <w:lsdException w:qFormat="1" w:uiPriority="99" w:name="Table Professional"/>
    <w:lsdException w:uiPriority="99" w:name="Table Subtle 1"/>
    <w:lsdException w:qFormat="1" w:uiPriority="99" w:name="Table Subtle 2"/>
    <w:lsdException w:qFormat="1" w:uiPriority="99" w:name="Table Web 1"/>
    <w:lsdException w:qFormat="1" w:uiPriority="99" w:name="Table Web 2"/>
    <w:lsdException w:qFormat="1" w:uiPriority="99" w:name="Table Web 3"/>
    <w:lsdException w:qFormat="1" w:uiPriority="99" w:name="Balloon Text"/>
    <w:lsdException w:qFormat="1" w:unhideWhenUsed="0" w:uiPriority="39" w:semiHidden="0" w:name="Table Grid"/>
    <w:lsdException w:qFormat="1" w:uiPriority="99" w:name="Table Theme"/>
    <w:lsdException w:unhideWhenUsed="0" w:uiPriority="99" w:name="Placeholder Text"/>
    <w:lsdException w:uiPriority="1" w:name="No Spacing"/>
    <w:lsdException w:qFormat="1" w:uiPriority="60" w:name="Light Shading"/>
    <w:lsdException w:qFormat="1" w:uiPriority="61" w:name="Light List"/>
    <w:lsdException w:qFormat="1" w:uiPriority="62" w:name="Light Grid"/>
    <w:lsdException w:uiPriority="63" w:name="Medium Shading 1"/>
    <w:lsdException w:uiPriority="64" w:name="Medium Shading 2"/>
    <w:lsdException w:uiPriority="65" w:name="Medium List 1"/>
    <w:lsdException w:uiPriority="66" w:name="Medium List 2"/>
    <w:lsdException w:uiPriority="67" w:name="Medium Grid 1"/>
    <w:lsdException w:uiPriority="68" w:name="Medium Grid 2"/>
    <w:lsdException w:uiPriority="69" w:name="Medium Grid 3"/>
    <w:lsdException w:qFormat="1" w:uiPriority="70" w:name="Dark List"/>
    <w:lsdException w:qFormat="1" w:uiPriority="71" w:name="Colorful Shading"/>
    <w:lsdException w:qFormat="1" w:uiPriority="72" w:name="Colorful List"/>
    <w:lsdException w:qFormat="1" w:uiPriority="73" w:name="Colorful Grid"/>
    <w:lsdException w:qFormat="1" w:uiPriority="60" w:name="Light Shading Accent 1"/>
    <w:lsdException w:qFormat="1" w:uiPriority="61" w:name="Light List Accent 1"/>
    <w:lsdException w:qFormat="1" w:uiPriority="62" w:name="Light Grid Accent 1"/>
    <w:lsdException w:uiPriority="63" w:name="Medium Shading 1 Accent 1"/>
    <w:lsdException w:qFormat="1" w:uiPriority="64" w:name="Medium Shading 2 Accent 1"/>
    <w:lsdException w:uiPriority="65" w:name="Medium List 1 Accent 1"/>
    <w:lsdException w:qFormat="1" w:uiPriority="34" w:name="List Paragraph"/>
    <w:lsdException w:qFormat="1" w:uiPriority="29" w:name="Quote"/>
    <w:lsdException w:qFormat="1" w:uiPriority="30" w:name="Intense Quote"/>
    <w:lsdException w:uiPriority="66" w:name="Medium List 2 Accent 1"/>
    <w:lsdException w:uiPriority="67" w:name="Medium Grid 1 Accent 1"/>
    <w:lsdException w:uiPriority="68" w:name="Medium Grid 2 Accent 1"/>
    <w:lsdException w:uiPriority="69" w:name="Medium Grid 3 Accent 1"/>
    <w:lsdException w:qFormat="1" w:uiPriority="70" w:name="Dark List Accent 1"/>
    <w:lsdException w:qFormat="1" w:uiPriority="71" w:name="Colorful Shading Accent 1"/>
    <w:lsdException w:qFormat="1" w:uiPriority="72" w:name="Colorful List Accent 1"/>
    <w:lsdException w:qFormat="1" w:uiPriority="73" w:name="Colorful Grid Accent 1"/>
    <w:lsdException w:qFormat="1" w:uiPriority="60" w:name="Light Shading Accent 2"/>
    <w:lsdException w:qFormat="1" w:uiPriority="61" w:name="Light List Accent 2"/>
    <w:lsdException w:uiPriority="62" w:name="Light Grid Accent 2"/>
    <w:lsdException w:uiPriority="63" w:name="Medium Shading 1 Accent 2"/>
    <w:lsdException w:uiPriority="64" w:name="Medium Shading 2 Accent 2"/>
    <w:lsdException w:uiPriority="65" w:name="Medium List 1 Accent 2"/>
    <w:lsdException w:uiPriority="66" w:name="Medium List 2 Accent 2"/>
    <w:lsdException w:uiPriority="67" w:name="Medium Grid 1 Accent 2"/>
    <w:lsdException w:uiPriority="68" w:name="Medium Grid 2 Accent 2"/>
    <w:lsdException w:uiPriority="69" w:name="Medium Grid 3 Accent 2"/>
    <w:lsdException w:qFormat="1" w:uiPriority="70" w:name="Dark List Accent 2"/>
    <w:lsdException w:qFormat="1" w:uiPriority="71" w:name="Colorful Shading Accent 2"/>
    <w:lsdException w:qFormat="1" w:uiPriority="72" w:name="Colorful List Accent 2"/>
    <w:lsdException w:qFormat="1" w:uiPriority="73" w:name="Colorful Grid Accent 2"/>
    <w:lsdException w:qFormat="1" w:uiPriority="60" w:name="Light Shading Accent 3"/>
    <w:lsdException w:qFormat="1" w:uiPriority="61" w:name="Light List Accent 3"/>
    <w:lsdException w:uiPriority="62" w:name="Light Grid Accent 3"/>
    <w:lsdException w:uiPriority="63" w:name="Medium Shading 1 Accent 3"/>
    <w:lsdException w:uiPriority="64" w:name="Medium Shading 2 Accent 3"/>
    <w:lsdException w:uiPriority="65" w:name="Medium List 1 Accent 3"/>
    <w:lsdException w:uiPriority="66" w:name="Medium List 2 Accent 3"/>
    <w:lsdException w:uiPriority="67" w:name="Medium Grid 1 Accent 3"/>
    <w:lsdException w:uiPriority="68" w:name="Medium Grid 2 Accent 3"/>
    <w:lsdException w:uiPriority="69" w:name="Medium Grid 3 Accent 3"/>
    <w:lsdException w:qFormat="1" w:uiPriority="70" w:name="Dark List Accent 3"/>
    <w:lsdException w:qFormat="1" w:uiPriority="71" w:name="Colorful Shading Accent 3"/>
    <w:lsdException w:qFormat="1" w:uiPriority="72" w:name="Colorful List Accent 3"/>
    <w:lsdException w:qFormat="1" w:uiPriority="73" w:name="Colorful Grid Accent 3"/>
    <w:lsdException w:qFormat="1" w:uiPriority="60" w:name="Light Shading Accent 4"/>
    <w:lsdException w:qFormat="1" w:uiPriority="61" w:name="Light List Accent 4"/>
    <w:lsdException w:uiPriority="62" w:name="Light Grid Accent 4"/>
    <w:lsdException w:uiPriority="63" w:name="Medium Shading 1 Accent 4"/>
    <w:lsdException w:uiPriority="64" w:name="Medium Shading 2 Accent 4"/>
    <w:lsdException w:uiPriority="65" w:name="Medium List 1 Accent 4"/>
    <w:lsdException w:uiPriority="66" w:name="Medium List 2 Accent 4"/>
    <w:lsdException w:uiPriority="67" w:name="Medium Grid 1 Accent 4"/>
    <w:lsdException w:qFormat="1" w:uiPriority="68" w:name="Medium Grid 2 Accent 4"/>
    <w:lsdException w:uiPriority="69" w:name="Medium Grid 3 Accent 4"/>
    <w:lsdException w:qFormat="1" w:uiPriority="70" w:name="Dark List Accent 4"/>
    <w:lsdException w:qFormat="1" w:uiPriority="71" w:name="Colorful Shading Accent 4"/>
    <w:lsdException w:qFormat="1" w:uiPriority="72" w:name="Colorful List Accent 4"/>
    <w:lsdException w:qFormat="1" w:uiPriority="73" w:name="Colorful Grid Accent 4"/>
    <w:lsdException w:qFormat="1" w:uiPriority="60" w:name="Light Shading Accent 5"/>
    <w:lsdException w:qFormat="1" w:uiPriority="61" w:name="Light List Accent 5"/>
    <w:lsdException w:uiPriority="62" w:name="Light Grid Accent 5"/>
    <w:lsdException w:uiPriority="63" w:name="Medium Shading 1 Accent 5"/>
    <w:lsdException w:uiPriority="64" w:name="Medium Shading 2 Accent 5"/>
    <w:lsdException w:uiPriority="65" w:name="Medium List 1 Accent 5"/>
    <w:lsdException w:uiPriority="66" w:name="Medium List 2 Accent 5"/>
    <w:lsdException w:uiPriority="67" w:name="Medium Grid 1 Accent 5"/>
    <w:lsdException w:uiPriority="68" w:name="Medium Grid 2 Accent 5"/>
    <w:lsdException w:uiPriority="69" w:name="Medium Grid 3 Accent 5"/>
    <w:lsdException w:qFormat="1" w:uiPriority="70" w:name="Dark List Accent 5"/>
    <w:lsdException w:qFormat="1" w:uiPriority="71" w:name="Colorful Shading Accent 5"/>
    <w:lsdException w:qFormat="1" w:uiPriority="72" w:name="Colorful List Accent 5"/>
    <w:lsdException w:qFormat="1" w:uiPriority="73" w:name="Colorful Grid Accent 5"/>
    <w:lsdException w:qFormat="1" w:uiPriority="60" w:name="Light Shading Accent 6"/>
    <w:lsdException w:qFormat="1" w:uiPriority="61" w:name="Light List Accent 6"/>
    <w:lsdException w:uiPriority="62" w:name="Light Grid Accent 6"/>
    <w:lsdException w:uiPriority="63" w:name="Medium Shading 1 Accent 6"/>
    <w:lsdException w:uiPriority="64" w:name="Medium Shading 2 Accent 6"/>
    <w:lsdException w:uiPriority="65" w:name="Medium List 1 Accent 6"/>
    <w:lsdException w:uiPriority="66" w:name="Medium List 2 Accent 6"/>
    <w:lsdException w:uiPriority="67" w:name="Medium Grid 1 Accent 6"/>
    <w:lsdException w:uiPriority="68" w:name="Medium Grid 2 Accent 6"/>
    <w:lsdException w:uiPriority="69" w:name="Medium Grid 3 Accent 6"/>
    <w:lsdException w:qFormat="1" w:uiPriority="70" w:name="Dark List Accent 6"/>
    <w:lsdException w:qFormat="1" w:uiPriority="71" w:name="Colorful Shading Accent 6"/>
    <w:lsdException w:qFormat="1" w:uiPriority="72" w:name="Colorful List Accent 6"/>
    <w:lsdException w:qFormat="1" w:uiPriority="73" w:name="Colorful Grid Accent 6"/>
  </w:latentStyles>
  <w:style w:type="paragraph" w:default="1" w:styleId="1">
    <w:name w:val="Normal"/>
    <w:qFormat/>
    <w:uiPriority w:val="0"/>
    <w:pPr>
      <w:spacing w:before="160" w:line="259" w:lineRule="auto"/>
    </w:pPr>
    <w:rPr>
      <w:rFonts w:ascii="Microsoft YaHei UI" w:hAnsi="Microsoft YaHei UI" w:eastAsia="Microsoft YaHei UI" w:cstheme="minorBidi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link w:val="249"/>
    <w:qFormat/>
    <w:uiPriority w:val="5"/>
    <w:pPr>
      <w:keepNext/>
      <w:keepLines/>
      <w:pBdr>
        <w:bottom w:val="single" w:color="2B579A" w:themeColor="accent5" w:sz="18" w:space="1"/>
      </w:pBdr>
      <w:spacing w:before="360" w:after="240" w:line="240" w:lineRule="auto"/>
      <w:contextualSpacing/>
      <w:outlineLvl w:val="0"/>
    </w:pPr>
    <w:rPr>
      <w:rFonts w:cstheme="majorBidi"/>
      <w:color w:val="3B3838" w:themeColor="background2" w:themeShade="40"/>
      <w:kern w:val="28"/>
      <w:sz w:val="52"/>
      <w:szCs w:val="52"/>
      <w14:ligatures w14:val="standard"/>
      <w14:numForm w14:val="oldStyle"/>
    </w:rPr>
  </w:style>
  <w:style w:type="paragraph" w:styleId="3">
    <w:name w:val="heading 2"/>
    <w:basedOn w:val="1"/>
    <w:next w:val="1"/>
    <w:link w:val="261"/>
    <w:semiHidden/>
    <w:unhideWhenUsed/>
    <w:qFormat/>
    <w:uiPriority w:val="6"/>
    <w:pPr>
      <w:keepNext/>
      <w:keepLines/>
      <w:spacing w:before="40"/>
      <w:outlineLvl w:val="1"/>
    </w:pPr>
    <w:rPr>
      <w:rFonts w:cstheme="majorBidi"/>
      <w:color w:val="1F4E79" w:themeColor="accent1" w:themeShade="80"/>
      <w:sz w:val="26"/>
      <w:szCs w:val="26"/>
    </w:rPr>
  </w:style>
  <w:style w:type="paragraph" w:styleId="4">
    <w:name w:val="heading 3"/>
    <w:basedOn w:val="1"/>
    <w:next w:val="1"/>
    <w:link w:val="327"/>
    <w:semiHidden/>
    <w:unhideWhenUsed/>
    <w:qFormat/>
    <w:uiPriority w:val="6"/>
    <w:pPr>
      <w:keepNext/>
      <w:keepLines/>
      <w:spacing w:before="40"/>
      <w:outlineLvl w:val="2"/>
    </w:pPr>
    <w:rPr>
      <w:rFonts w:cstheme="majorBidi"/>
      <w:color w:val="1F4E79" w:themeColor="accent1" w:themeShade="80"/>
      <w:sz w:val="24"/>
      <w:szCs w:val="24"/>
    </w:rPr>
  </w:style>
  <w:style w:type="paragraph" w:styleId="5">
    <w:name w:val="heading 4"/>
    <w:basedOn w:val="1"/>
    <w:next w:val="1"/>
    <w:link w:val="328"/>
    <w:semiHidden/>
    <w:unhideWhenUsed/>
    <w:qFormat/>
    <w:uiPriority w:val="6"/>
    <w:pPr>
      <w:keepNext/>
      <w:keepLines/>
      <w:spacing w:before="40"/>
      <w:outlineLvl w:val="3"/>
    </w:pPr>
    <w:rPr>
      <w:rFonts w:cstheme="majorBidi"/>
      <w:i/>
      <w:iCs/>
      <w:color w:val="1F4E79" w:themeColor="accent1" w:themeShade="80"/>
    </w:rPr>
  </w:style>
  <w:style w:type="paragraph" w:styleId="6">
    <w:name w:val="heading 5"/>
    <w:basedOn w:val="1"/>
    <w:next w:val="1"/>
    <w:link w:val="329"/>
    <w:semiHidden/>
    <w:unhideWhenUsed/>
    <w:qFormat/>
    <w:uiPriority w:val="6"/>
    <w:pPr>
      <w:keepNext/>
      <w:keepLines/>
      <w:spacing w:before="40"/>
      <w:outlineLvl w:val="4"/>
    </w:pPr>
    <w:rPr>
      <w:rFonts w:cstheme="majorBidi"/>
      <w:color w:val="1F4E79" w:themeColor="accent1" w:themeShade="80"/>
    </w:rPr>
  </w:style>
  <w:style w:type="paragraph" w:styleId="7">
    <w:name w:val="heading 6"/>
    <w:basedOn w:val="1"/>
    <w:next w:val="1"/>
    <w:link w:val="330"/>
    <w:semiHidden/>
    <w:unhideWhenUsed/>
    <w:qFormat/>
    <w:uiPriority w:val="6"/>
    <w:pPr>
      <w:keepNext/>
      <w:keepLines/>
      <w:spacing w:before="40"/>
      <w:outlineLvl w:val="5"/>
    </w:pPr>
    <w:rPr>
      <w:rFonts w:cstheme="majorBidi"/>
      <w:b/>
      <w:color w:val="1F4E79" w:themeColor="accent1" w:themeShade="80"/>
    </w:rPr>
  </w:style>
  <w:style w:type="paragraph" w:styleId="8">
    <w:name w:val="heading 7"/>
    <w:basedOn w:val="1"/>
    <w:next w:val="1"/>
    <w:link w:val="331"/>
    <w:semiHidden/>
    <w:unhideWhenUsed/>
    <w:qFormat/>
    <w:uiPriority w:val="6"/>
    <w:pPr>
      <w:keepNext/>
      <w:keepLines/>
      <w:spacing w:before="40"/>
      <w:outlineLvl w:val="6"/>
    </w:pPr>
    <w:rPr>
      <w:rFonts w:cstheme="majorBidi"/>
      <w:i/>
      <w:iCs/>
      <w:color w:val="1F4E79" w:themeColor="accent1" w:themeShade="80"/>
    </w:rPr>
  </w:style>
  <w:style w:type="paragraph" w:styleId="9">
    <w:name w:val="heading 8"/>
    <w:basedOn w:val="1"/>
    <w:next w:val="1"/>
    <w:link w:val="332"/>
    <w:semiHidden/>
    <w:unhideWhenUsed/>
    <w:qFormat/>
    <w:uiPriority w:val="6"/>
    <w:pPr>
      <w:keepNext/>
      <w:keepLines/>
      <w:spacing w:before="40"/>
      <w:outlineLvl w:val="7"/>
    </w:pPr>
    <w:rPr>
      <w:rFonts w:cstheme="majorBidi"/>
      <w:color w:val="262626" w:themeColor="text1" w:themeTint="D9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333"/>
    <w:semiHidden/>
    <w:unhideWhenUsed/>
    <w:qFormat/>
    <w:uiPriority w:val="6"/>
    <w:pPr>
      <w:keepNext/>
      <w:keepLines/>
      <w:spacing w:before="40"/>
      <w:outlineLvl w:val="8"/>
    </w:pPr>
    <w:rPr>
      <w:rFonts w:cstheme="majorBidi"/>
      <w:i/>
      <w:iCs/>
      <w:color w:val="262626" w:themeColor="text1" w:themeTint="D9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88">
    <w:name w:val="Default Paragraph Font"/>
    <w:semiHidden/>
    <w:unhideWhenUsed/>
    <w:qFormat/>
    <w:uiPriority w:val="1"/>
  </w:style>
  <w:style w:type="table" w:default="1" w:styleId="10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List 3"/>
    <w:basedOn w:val="1"/>
    <w:semiHidden/>
    <w:unhideWhenUsed/>
    <w:qFormat/>
    <w:uiPriority w:val="99"/>
    <w:pPr>
      <w:ind w:left="1080" w:hanging="360"/>
      <w:contextualSpacing/>
    </w:pPr>
  </w:style>
  <w:style w:type="paragraph" w:styleId="12">
    <w:name w:val="annotation subject"/>
    <w:basedOn w:val="13"/>
    <w:next w:val="13"/>
    <w:link w:val="264"/>
    <w:semiHidden/>
    <w:unhideWhenUsed/>
    <w:qFormat/>
    <w:uiPriority w:val="99"/>
    <w:rPr>
      <w:b/>
      <w:bCs/>
    </w:rPr>
  </w:style>
  <w:style w:type="paragraph" w:styleId="13">
    <w:name w:val="annotation text"/>
    <w:basedOn w:val="1"/>
    <w:link w:val="263"/>
    <w:semiHidden/>
    <w:unhideWhenUsed/>
    <w:qFormat/>
    <w:uiPriority w:val="99"/>
    <w:pPr>
      <w:spacing w:line="240" w:lineRule="auto"/>
    </w:pPr>
    <w:rPr>
      <w:szCs w:val="20"/>
    </w:rPr>
  </w:style>
  <w:style w:type="paragraph" w:styleId="14">
    <w:name w:val="toc 7"/>
    <w:basedOn w:val="1"/>
    <w:next w:val="1"/>
    <w:semiHidden/>
    <w:unhideWhenUsed/>
    <w:qFormat/>
    <w:uiPriority w:val="39"/>
    <w:pPr>
      <w:spacing w:after="100"/>
      <w:ind w:left="1320"/>
    </w:pPr>
  </w:style>
  <w:style w:type="paragraph" w:styleId="15">
    <w:name w:val="Body Text First Indent"/>
    <w:basedOn w:val="16"/>
    <w:link w:val="272"/>
    <w:semiHidden/>
    <w:unhideWhenUsed/>
    <w:qFormat/>
    <w:uiPriority w:val="99"/>
    <w:pPr>
      <w:spacing w:after="0"/>
      <w:ind w:firstLine="360"/>
    </w:pPr>
  </w:style>
  <w:style w:type="paragraph" w:styleId="16">
    <w:name w:val="Body Text"/>
    <w:basedOn w:val="1"/>
    <w:link w:val="269"/>
    <w:semiHidden/>
    <w:unhideWhenUsed/>
    <w:qFormat/>
    <w:uiPriority w:val="99"/>
    <w:pPr>
      <w:spacing w:after="120"/>
    </w:pPr>
  </w:style>
  <w:style w:type="paragraph" w:styleId="17">
    <w:name w:val="List Number 2"/>
    <w:basedOn w:val="1"/>
    <w:semiHidden/>
    <w:unhideWhenUsed/>
    <w:qFormat/>
    <w:uiPriority w:val="99"/>
    <w:pPr>
      <w:numPr>
        <w:ilvl w:val="0"/>
        <w:numId w:val="1"/>
      </w:numPr>
      <w:contextualSpacing/>
    </w:pPr>
  </w:style>
  <w:style w:type="paragraph" w:styleId="18">
    <w:name w:val="table of authorities"/>
    <w:basedOn w:val="1"/>
    <w:next w:val="1"/>
    <w:semiHidden/>
    <w:unhideWhenUsed/>
    <w:uiPriority w:val="99"/>
    <w:pPr>
      <w:ind w:left="220" w:hanging="220"/>
    </w:pPr>
  </w:style>
  <w:style w:type="paragraph" w:styleId="19">
    <w:name w:val="macro"/>
    <w:link w:val="389"/>
    <w:semiHidden/>
    <w:unhideWhenUsed/>
    <w:qFormat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before="160" w:line="259" w:lineRule="auto"/>
    </w:pPr>
    <w:rPr>
      <w:rFonts w:ascii="Microsoft YaHei UI" w:hAnsi="Microsoft YaHei UI" w:eastAsia="Microsoft YaHei UI" w:cstheme="minorBidi"/>
      <w:sz w:val="22"/>
      <w:szCs w:val="20"/>
      <w:lang w:val="en-US" w:eastAsia="zh-CN" w:bidi="ar-SA"/>
    </w:rPr>
  </w:style>
  <w:style w:type="paragraph" w:styleId="20">
    <w:name w:val="Note Heading"/>
    <w:basedOn w:val="1"/>
    <w:next w:val="1"/>
    <w:link w:val="392"/>
    <w:semiHidden/>
    <w:unhideWhenUsed/>
    <w:uiPriority w:val="99"/>
    <w:pPr>
      <w:spacing w:before="0" w:line="240" w:lineRule="auto"/>
    </w:pPr>
  </w:style>
  <w:style w:type="paragraph" w:styleId="21">
    <w:name w:val="List Bullet 4"/>
    <w:basedOn w:val="1"/>
    <w:semiHidden/>
    <w:unhideWhenUsed/>
    <w:qFormat/>
    <w:uiPriority w:val="99"/>
    <w:pPr>
      <w:numPr>
        <w:ilvl w:val="0"/>
        <w:numId w:val="2"/>
      </w:numPr>
      <w:contextualSpacing/>
    </w:pPr>
  </w:style>
  <w:style w:type="paragraph" w:styleId="22">
    <w:name w:val="index 8"/>
    <w:basedOn w:val="1"/>
    <w:next w:val="1"/>
    <w:semiHidden/>
    <w:unhideWhenUsed/>
    <w:uiPriority w:val="99"/>
    <w:pPr>
      <w:spacing w:before="0" w:line="240" w:lineRule="auto"/>
      <w:ind w:left="1760" w:hanging="220"/>
    </w:pPr>
  </w:style>
  <w:style w:type="paragraph" w:styleId="23">
    <w:name w:val="E-mail Signature"/>
    <w:basedOn w:val="1"/>
    <w:link w:val="281"/>
    <w:semiHidden/>
    <w:unhideWhenUsed/>
    <w:qFormat/>
    <w:uiPriority w:val="99"/>
    <w:pPr>
      <w:spacing w:before="0" w:line="240" w:lineRule="auto"/>
    </w:pPr>
  </w:style>
  <w:style w:type="paragraph" w:styleId="24">
    <w:name w:val="List Number"/>
    <w:basedOn w:val="1"/>
    <w:qFormat/>
    <w:uiPriority w:val="10"/>
    <w:pPr>
      <w:numPr>
        <w:ilvl w:val="0"/>
        <w:numId w:val="3"/>
      </w:numPr>
    </w:pPr>
    <w:rPr>
      <w:color w:val="3B3838" w:themeColor="background2" w:themeShade="40"/>
    </w:rPr>
  </w:style>
  <w:style w:type="paragraph" w:styleId="25">
    <w:name w:val="Normal Indent"/>
    <w:basedOn w:val="1"/>
    <w:semiHidden/>
    <w:unhideWhenUsed/>
    <w:uiPriority w:val="99"/>
    <w:pPr>
      <w:ind w:left="720"/>
    </w:pPr>
  </w:style>
  <w:style w:type="paragraph" w:styleId="26">
    <w:name w:val="caption"/>
    <w:basedOn w:val="1"/>
    <w:next w:val="1"/>
    <w:semiHidden/>
    <w:unhideWhenUsed/>
    <w:qFormat/>
    <w:uiPriority w:val="35"/>
    <w:pPr>
      <w:spacing w:before="0" w:after="200" w:line="240" w:lineRule="auto"/>
    </w:pPr>
    <w:rPr>
      <w:i/>
      <w:iCs/>
      <w:color w:val="44546A" w:themeColor="text2"/>
      <w:szCs w:val="18"/>
      <w14:textFill>
        <w14:solidFill>
          <w14:schemeClr w14:val="tx2"/>
        </w14:solidFill>
      </w14:textFill>
    </w:rPr>
  </w:style>
  <w:style w:type="paragraph" w:styleId="27">
    <w:name w:val="index 5"/>
    <w:basedOn w:val="1"/>
    <w:next w:val="1"/>
    <w:semiHidden/>
    <w:unhideWhenUsed/>
    <w:uiPriority w:val="99"/>
    <w:pPr>
      <w:spacing w:before="0" w:line="240" w:lineRule="auto"/>
      <w:ind w:left="1100" w:hanging="220"/>
    </w:pPr>
  </w:style>
  <w:style w:type="paragraph" w:styleId="28">
    <w:name w:val="List Bullet"/>
    <w:basedOn w:val="1"/>
    <w:qFormat/>
    <w:uiPriority w:val="11"/>
    <w:pPr>
      <w:numPr>
        <w:ilvl w:val="0"/>
        <w:numId w:val="4"/>
      </w:numPr>
    </w:pPr>
  </w:style>
  <w:style w:type="paragraph" w:styleId="29">
    <w:name w:val="envelope address"/>
    <w:basedOn w:val="1"/>
    <w:semiHidden/>
    <w:unhideWhenUsed/>
    <w:qFormat/>
    <w:uiPriority w:val="99"/>
    <w:pPr>
      <w:framePr w:w="7920" w:h="1980" w:hRule="exact" w:hSpace="180" w:wrap="around" w:vAnchor="margin" w:hAnchor="page" w:xAlign="center" w:yAlign="bottom"/>
      <w:spacing w:before="0" w:line="240" w:lineRule="auto"/>
      <w:ind w:left="2880"/>
    </w:pPr>
    <w:rPr>
      <w:rFonts w:cstheme="majorBidi"/>
      <w:sz w:val="24"/>
      <w:szCs w:val="24"/>
    </w:rPr>
  </w:style>
  <w:style w:type="paragraph" w:styleId="30">
    <w:name w:val="Document Map"/>
    <w:basedOn w:val="1"/>
    <w:link w:val="280"/>
    <w:semiHidden/>
    <w:unhideWhenUsed/>
    <w:qFormat/>
    <w:uiPriority w:val="99"/>
    <w:pPr>
      <w:spacing w:before="0" w:line="240" w:lineRule="auto"/>
    </w:pPr>
    <w:rPr>
      <w:rFonts w:cs="Segoe UI"/>
      <w:szCs w:val="16"/>
    </w:rPr>
  </w:style>
  <w:style w:type="paragraph" w:styleId="31">
    <w:name w:val="toa heading"/>
    <w:basedOn w:val="1"/>
    <w:next w:val="1"/>
    <w:semiHidden/>
    <w:unhideWhenUsed/>
    <w:uiPriority w:val="99"/>
    <w:pPr>
      <w:spacing w:before="120"/>
    </w:pPr>
    <w:rPr>
      <w:rFonts w:cstheme="majorBidi"/>
      <w:b/>
      <w:bCs/>
      <w:sz w:val="24"/>
      <w:szCs w:val="24"/>
    </w:rPr>
  </w:style>
  <w:style w:type="paragraph" w:styleId="32">
    <w:name w:val="index 6"/>
    <w:basedOn w:val="1"/>
    <w:next w:val="1"/>
    <w:semiHidden/>
    <w:unhideWhenUsed/>
    <w:qFormat/>
    <w:uiPriority w:val="99"/>
    <w:pPr>
      <w:spacing w:before="0" w:line="240" w:lineRule="auto"/>
      <w:ind w:left="1320" w:hanging="220"/>
    </w:pPr>
  </w:style>
  <w:style w:type="paragraph" w:styleId="33">
    <w:name w:val="Salutation"/>
    <w:basedOn w:val="1"/>
    <w:next w:val="1"/>
    <w:link w:val="402"/>
    <w:semiHidden/>
    <w:unhideWhenUsed/>
    <w:qFormat/>
    <w:uiPriority w:val="99"/>
  </w:style>
  <w:style w:type="paragraph" w:styleId="34">
    <w:name w:val="Body Text 3"/>
    <w:basedOn w:val="1"/>
    <w:link w:val="271"/>
    <w:semiHidden/>
    <w:unhideWhenUsed/>
    <w:qFormat/>
    <w:uiPriority w:val="99"/>
    <w:pPr>
      <w:spacing w:after="120"/>
    </w:pPr>
    <w:rPr>
      <w:szCs w:val="16"/>
    </w:rPr>
  </w:style>
  <w:style w:type="paragraph" w:styleId="35">
    <w:name w:val="Closing"/>
    <w:basedOn w:val="1"/>
    <w:link w:val="278"/>
    <w:semiHidden/>
    <w:unhideWhenUsed/>
    <w:qFormat/>
    <w:uiPriority w:val="99"/>
    <w:pPr>
      <w:spacing w:before="0" w:line="240" w:lineRule="auto"/>
      <w:ind w:left="4320"/>
    </w:pPr>
  </w:style>
  <w:style w:type="paragraph" w:styleId="36">
    <w:name w:val="List Bullet 3"/>
    <w:basedOn w:val="1"/>
    <w:semiHidden/>
    <w:unhideWhenUsed/>
    <w:qFormat/>
    <w:uiPriority w:val="99"/>
    <w:pPr>
      <w:numPr>
        <w:ilvl w:val="0"/>
        <w:numId w:val="5"/>
      </w:numPr>
      <w:contextualSpacing/>
    </w:pPr>
  </w:style>
  <w:style w:type="paragraph" w:styleId="37">
    <w:name w:val="Body Text Indent"/>
    <w:basedOn w:val="1"/>
    <w:link w:val="273"/>
    <w:semiHidden/>
    <w:unhideWhenUsed/>
    <w:qFormat/>
    <w:uiPriority w:val="99"/>
    <w:pPr>
      <w:spacing w:after="120"/>
      <w:ind w:left="360"/>
    </w:pPr>
  </w:style>
  <w:style w:type="paragraph" w:styleId="38">
    <w:name w:val="List Number 3"/>
    <w:basedOn w:val="1"/>
    <w:semiHidden/>
    <w:unhideWhenUsed/>
    <w:qFormat/>
    <w:uiPriority w:val="99"/>
    <w:pPr>
      <w:numPr>
        <w:ilvl w:val="0"/>
        <w:numId w:val="6"/>
      </w:numPr>
      <w:contextualSpacing/>
    </w:pPr>
  </w:style>
  <w:style w:type="paragraph" w:styleId="39">
    <w:name w:val="List 2"/>
    <w:basedOn w:val="1"/>
    <w:semiHidden/>
    <w:unhideWhenUsed/>
    <w:qFormat/>
    <w:uiPriority w:val="99"/>
    <w:pPr>
      <w:ind w:left="720" w:hanging="360"/>
      <w:contextualSpacing/>
    </w:pPr>
  </w:style>
  <w:style w:type="paragraph" w:styleId="40">
    <w:name w:val="List Continue"/>
    <w:basedOn w:val="1"/>
    <w:semiHidden/>
    <w:unhideWhenUsed/>
    <w:qFormat/>
    <w:uiPriority w:val="99"/>
    <w:pPr>
      <w:spacing w:after="120"/>
      <w:ind w:left="360"/>
      <w:contextualSpacing/>
    </w:pPr>
  </w:style>
  <w:style w:type="paragraph" w:styleId="41">
    <w:name w:val="Block Text"/>
    <w:basedOn w:val="1"/>
    <w:semiHidden/>
    <w:unhideWhenUsed/>
    <w:qFormat/>
    <w:uiPriority w:val="99"/>
    <w:pPr>
      <w:pBdr>
        <w:top w:val="single" w:color="1F4E79" w:themeColor="accent1" w:themeShade="80" w:sz="2" w:space="10"/>
        <w:left w:val="single" w:color="1F4E79" w:themeColor="accent1" w:themeShade="80" w:sz="2" w:space="10"/>
        <w:bottom w:val="single" w:color="1F4E79" w:themeColor="accent1" w:themeShade="80" w:sz="2" w:space="10"/>
        <w:right w:val="single" w:color="1F4E79" w:themeColor="accent1" w:themeShade="80" w:sz="2" w:space="10"/>
      </w:pBdr>
      <w:ind w:left="1152" w:right="1152"/>
    </w:pPr>
    <w:rPr>
      <w:i/>
      <w:iCs/>
      <w:color w:val="1F4E79" w:themeColor="accent1" w:themeShade="80"/>
    </w:rPr>
  </w:style>
  <w:style w:type="paragraph" w:styleId="42">
    <w:name w:val="List Bullet 2"/>
    <w:basedOn w:val="1"/>
    <w:semiHidden/>
    <w:unhideWhenUsed/>
    <w:qFormat/>
    <w:uiPriority w:val="99"/>
    <w:pPr>
      <w:numPr>
        <w:ilvl w:val="0"/>
        <w:numId w:val="7"/>
      </w:numPr>
      <w:contextualSpacing/>
    </w:pPr>
  </w:style>
  <w:style w:type="paragraph" w:styleId="43">
    <w:name w:val="HTML Address"/>
    <w:basedOn w:val="1"/>
    <w:link w:val="334"/>
    <w:semiHidden/>
    <w:unhideWhenUsed/>
    <w:qFormat/>
    <w:uiPriority w:val="99"/>
    <w:pPr>
      <w:spacing w:before="0" w:line="240" w:lineRule="auto"/>
    </w:pPr>
    <w:rPr>
      <w:i/>
      <w:iCs/>
    </w:rPr>
  </w:style>
  <w:style w:type="paragraph" w:styleId="44">
    <w:name w:val="index 4"/>
    <w:basedOn w:val="1"/>
    <w:next w:val="1"/>
    <w:semiHidden/>
    <w:unhideWhenUsed/>
    <w:qFormat/>
    <w:uiPriority w:val="99"/>
    <w:pPr>
      <w:spacing w:before="0" w:line="240" w:lineRule="auto"/>
      <w:ind w:left="880" w:hanging="220"/>
    </w:pPr>
  </w:style>
  <w:style w:type="paragraph" w:styleId="45">
    <w:name w:val="toc 5"/>
    <w:basedOn w:val="1"/>
    <w:next w:val="1"/>
    <w:semiHidden/>
    <w:unhideWhenUsed/>
    <w:qFormat/>
    <w:uiPriority w:val="39"/>
    <w:pPr>
      <w:spacing w:after="100"/>
      <w:ind w:left="880"/>
    </w:pPr>
  </w:style>
  <w:style w:type="paragraph" w:styleId="46">
    <w:name w:val="toc 3"/>
    <w:basedOn w:val="1"/>
    <w:next w:val="1"/>
    <w:semiHidden/>
    <w:unhideWhenUsed/>
    <w:qFormat/>
    <w:uiPriority w:val="39"/>
    <w:pPr>
      <w:spacing w:after="100"/>
      <w:ind w:left="440"/>
    </w:pPr>
  </w:style>
  <w:style w:type="paragraph" w:styleId="47">
    <w:name w:val="Plain Text"/>
    <w:basedOn w:val="1"/>
    <w:link w:val="399"/>
    <w:semiHidden/>
    <w:unhideWhenUsed/>
    <w:uiPriority w:val="99"/>
    <w:pPr>
      <w:spacing w:before="0" w:line="240" w:lineRule="auto"/>
    </w:pPr>
    <w:rPr>
      <w:szCs w:val="21"/>
    </w:rPr>
  </w:style>
  <w:style w:type="paragraph" w:styleId="48">
    <w:name w:val="List Bullet 5"/>
    <w:basedOn w:val="1"/>
    <w:semiHidden/>
    <w:unhideWhenUsed/>
    <w:qFormat/>
    <w:uiPriority w:val="99"/>
    <w:pPr>
      <w:numPr>
        <w:ilvl w:val="0"/>
        <w:numId w:val="8"/>
      </w:numPr>
      <w:contextualSpacing/>
    </w:pPr>
  </w:style>
  <w:style w:type="paragraph" w:styleId="49">
    <w:name w:val="List Number 4"/>
    <w:basedOn w:val="1"/>
    <w:semiHidden/>
    <w:unhideWhenUsed/>
    <w:qFormat/>
    <w:uiPriority w:val="99"/>
    <w:pPr>
      <w:numPr>
        <w:ilvl w:val="0"/>
        <w:numId w:val="9"/>
      </w:numPr>
      <w:contextualSpacing/>
    </w:pPr>
  </w:style>
  <w:style w:type="paragraph" w:styleId="50">
    <w:name w:val="toc 8"/>
    <w:basedOn w:val="1"/>
    <w:next w:val="1"/>
    <w:semiHidden/>
    <w:unhideWhenUsed/>
    <w:uiPriority w:val="39"/>
    <w:pPr>
      <w:spacing w:after="100"/>
      <w:ind w:left="1540"/>
    </w:pPr>
  </w:style>
  <w:style w:type="paragraph" w:styleId="51">
    <w:name w:val="index 3"/>
    <w:basedOn w:val="1"/>
    <w:next w:val="1"/>
    <w:semiHidden/>
    <w:unhideWhenUsed/>
    <w:qFormat/>
    <w:uiPriority w:val="99"/>
    <w:pPr>
      <w:spacing w:before="0" w:line="240" w:lineRule="auto"/>
      <w:ind w:left="660" w:hanging="220"/>
    </w:pPr>
  </w:style>
  <w:style w:type="paragraph" w:styleId="52">
    <w:name w:val="Date"/>
    <w:basedOn w:val="1"/>
    <w:next w:val="1"/>
    <w:link w:val="279"/>
    <w:semiHidden/>
    <w:unhideWhenUsed/>
    <w:qFormat/>
    <w:uiPriority w:val="99"/>
  </w:style>
  <w:style w:type="paragraph" w:styleId="53">
    <w:name w:val="Body Text Indent 2"/>
    <w:basedOn w:val="1"/>
    <w:link w:val="275"/>
    <w:semiHidden/>
    <w:unhideWhenUsed/>
    <w:qFormat/>
    <w:uiPriority w:val="99"/>
    <w:pPr>
      <w:spacing w:after="120" w:line="480" w:lineRule="auto"/>
      <w:ind w:left="360"/>
    </w:pPr>
  </w:style>
  <w:style w:type="paragraph" w:styleId="54">
    <w:name w:val="endnote text"/>
    <w:basedOn w:val="1"/>
    <w:link w:val="282"/>
    <w:semiHidden/>
    <w:unhideWhenUsed/>
    <w:qFormat/>
    <w:uiPriority w:val="99"/>
    <w:pPr>
      <w:spacing w:before="0" w:line="240" w:lineRule="auto"/>
    </w:pPr>
    <w:rPr>
      <w:szCs w:val="20"/>
    </w:rPr>
  </w:style>
  <w:style w:type="paragraph" w:styleId="55">
    <w:name w:val="List Continue 5"/>
    <w:basedOn w:val="1"/>
    <w:semiHidden/>
    <w:unhideWhenUsed/>
    <w:qFormat/>
    <w:uiPriority w:val="99"/>
    <w:pPr>
      <w:spacing w:after="120"/>
      <w:ind w:left="1800"/>
      <w:contextualSpacing/>
    </w:pPr>
  </w:style>
  <w:style w:type="paragraph" w:styleId="56">
    <w:name w:val="Balloon Text"/>
    <w:basedOn w:val="1"/>
    <w:link w:val="262"/>
    <w:semiHidden/>
    <w:unhideWhenUsed/>
    <w:qFormat/>
    <w:uiPriority w:val="99"/>
    <w:pPr>
      <w:spacing w:line="240" w:lineRule="auto"/>
    </w:pPr>
    <w:rPr>
      <w:rFonts w:cs="Segoe UI"/>
      <w:szCs w:val="18"/>
    </w:rPr>
  </w:style>
  <w:style w:type="paragraph" w:styleId="57">
    <w:name w:val="footer"/>
    <w:basedOn w:val="1"/>
    <w:link w:val="253"/>
    <w:unhideWhenUsed/>
    <w:qFormat/>
    <w:uiPriority w:val="99"/>
    <w:pPr>
      <w:spacing w:line="240" w:lineRule="auto"/>
    </w:pPr>
  </w:style>
  <w:style w:type="paragraph" w:styleId="58">
    <w:name w:val="envelope return"/>
    <w:basedOn w:val="1"/>
    <w:semiHidden/>
    <w:unhideWhenUsed/>
    <w:qFormat/>
    <w:uiPriority w:val="99"/>
    <w:pPr>
      <w:spacing w:before="0" w:line="240" w:lineRule="auto"/>
    </w:pPr>
    <w:rPr>
      <w:rFonts w:cstheme="majorBidi"/>
      <w:szCs w:val="20"/>
    </w:rPr>
  </w:style>
  <w:style w:type="paragraph" w:styleId="59">
    <w:name w:val="Body Text First Indent 2"/>
    <w:basedOn w:val="37"/>
    <w:link w:val="274"/>
    <w:semiHidden/>
    <w:unhideWhenUsed/>
    <w:qFormat/>
    <w:uiPriority w:val="99"/>
    <w:pPr>
      <w:spacing w:after="0"/>
      <w:ind w:firstLine="360"/>
    </w:pPr>
  </w:style>
  <w:style w:type="paragraph" w:styleId="60">
    <w:name w:val="header"/>
    <w:basedOn w:val="1"/>
    <w:link w:val="250"/>
    <w:unhideWhenUsed/>
    <w:qFormat/>
    <w:uiPriority w:val="99"/>
    <w:pPr>
      <w:spacing w:line="240" w:lineRule="auto"/>
    </w:pPr>
    <w:rPr>
      <w:color w:val="3B3838" w:themeColor="background2" w:themeShade="40"/>
      <w:sz w:val="24"/>
    </w:rPr>
  </w:style>
  <w:style w:type="paragraph" w:styleId="61">
    <w:name w:val="Signature"/>
    <w:basedOn w:val="1"/>
    <w:link w:val="403"/>
    <w:semiHidden/>
    <w:unhideWhenUsed/>
    <w:uiPriority w:val="99"/>
    <w:pPr>
      <w:spacing w:before="0" w:line="240" w:lineRule="auto"/>
      <w:ind w:left="4320"/>
    </w:pPr>
  </w:style>
  <w:style w:type="paragraph" w:styleId="62">
    <w:name w:val="toc 1"/>
    <w:basedOn w:val="1"/>
    <w:next w:val="1"/>
    <w:semiHidden/>
    <w:unhideWhenUsed/>
    <w:qFormat/>
    <w:uiPriority w:val="39"/>
    <w:pPr>
      <w:spacing w:after="100"/>
    </w:pPr>
  </w:style>
  <w:style w:type="paragraph" w:styleId="63">
    <w:name w:val="List Continue 4"/>
    <w:basedOn w:val="1"/>
    <w:semiHidden/>
    <w:unhideWhenUsed/>
    <w:qFormat/>
    <w:uiPriority w:val="99"/>
    <w:pPr>
      <w:spacing w:after="120"/>
      <w:ind w:left="1440"/>
      <w:contextualSpacing/>
    </w:pPr>
  </w:style>
  <w:style w:type="paragraph" w:styleId="64">
    <w:name w:val="toc 4"/>
    <w:basedOn w:val="1"/>
    <w:next w:val="1"/>
    <w:semiHidden/>
    <w:unhideWhenUsed/>
    <w:qFormat/>
    <w:uiPriority w:val="39"/>
    <w:pPr>
      <w:spacing w:after="100"/>
      <w:ind w:left="660"/>
    </w:pPr>
  </w:style>
  <w:style w:type="paragraph" w:styleId="65">
    <w:name w:val="index heading"/>
    <w:basedOn w:val="1"/>
    <w:next w:val="66"/>
    <w:semiHidden/>
    <w:unhideWhenUsed/>
    <w:qFormat/>
    <w:uiPriority w:val="99"/>
    <w:rPr>
      <w:rFonts w:cstheme="majorBidi"/>
      <w:b/>
      <w:bCs/>
    </w:rPr>
  </w:style>
  <w:style w:type="paragraph" w:styleId="66">
    <w:name w:val="index 1"/>
    <w:basedOn w:val="1"/>
    <w:next w:val="1"/>
    <w:semiHidden/>
    <w:unhideWhenUsed/>
    <w:uiPriority w:val="99"/>
    <w:pPr>
      <w:spacing w:before="0" w:line="240" w:lineRule="auto"/>
      <w:ind w:left="220" w:hanging="220"/>
    </w:pPr>
  </w:style>
  <w:style w:type="paragraph" w:styleId="67">
    <w:name w:val="Subtitle"/>
    <w:basedOn w:val="1"/>
    <w:next w:val="1"/>
    <w:link w:val="252"/>
    <w:qFormat/>
    <w:uiPriority w:val="2"/>
    <w:pPr>
      <w:pBdr>
        <w:left w:val="single" w:color="2B579A" w:themeColor="accent5" w:sz="48" w:space="0"/>
        <w:bottom w:val="single" w:color="2B579A" w:themeColor="accent5" w:sz="48" w:space="1"/>
      </w:pBdr>
      <w:shd w:val="clear" w:color="auto" w:fill="2B579A" w:themeFill="accent5"/>
      <w:spacing w:before="0" w:after="120"/>
      <w:ind w:left="144"/>
      <w:contextualSpacing/>
    </w:pPr>
    <w:rPr>
      <w:color w:val="FFFFFF" w:themeColor="background1"/>
      <w:spacing w:val="15"/>
      <w:sz w:val="36"/>
      <w14:textFill>
        <w14:solidFill>
          <w14:schemeClr w14:val="bg1"/>
        </w14:solidFill>
      </w14:textFill>
    </w:rPr>
  </w:style>
  <w:style w:type="paragraph" w:styleId="68">
    <w:name w:val="List Number 5"/>
    <w:basedOn w:val="1"/>
    <w:semiHidden/>
    <w:unhideWhenUsed/>
    <w:qFormat/>
    <w:uiPriority w:val="99"/>
    <w:pPr>
      <w:numPr>
        <w:ilvl w:val="0"/>
        <w:numId w:val="10"/>
      </w:numPr>
      <w:contextualSpacing/>
    </w:pPr>
  </w:style>
  <w:style w:type="paragraph" w:styleId="69">
    <w:name w:val="List"/>
    <w:basedOn w:val="1"/>
    <w:semiHidden/>
    <w:unhideWhenUsed/>
    <w:uiPriority w:val="99"/>
    <w:pPr>
      <w:ind w:left="360" w:hanging="360"/>
      <w:contextualSpacing/>
    </w:pPr>
  </w:style>
  <w:style w:type="paragraph" w:styleId="70">
    <w:name w:val="footnote text"/>
    <w:basedOn w:val="1"/>
    <w:link w:val="283"/>
    <w:semiHidden/>
    <w:unhideWhenUsed/>
    <w:qFormat/>
    <w:uiPriority w:val="99"/>
    <w:pPr>
      <w:spacing w:before="0" w:line="240" w:lineRule="auto"/>
    </w:pPr>
    <w:rPr>
      <w:szCs w:val="20"/>
    </w:rPr>
  </w:style>
  <w:style w:type="paragraph" w:styleId="71">
    <w:name w:val="toc 6"/>
    <w:basedOn w:val="1"/>
    <w:next w:val="1"/>
    <w:semiHidden/>
    <w:unhideWhenUsed/>
    <w:uiPriority w:val="39"/>
    <w:pPr>
      <w:spacing w:after="100"/>
      <w:ind w:left="1100"/>
    </w:pPr>
  </w:style>
  <w:style w:type="paragraph" w:styleId="72">
    <w:name w:val="List 5"/>
    <w:basedOn w:val="1"/>
    <w:semiHidden/>
    <w:unhideWhenUsed/>
    <w:qFormat/>
    <w:uiPriority w:val="99"/>
    <w:pPr>
      <w:ind w:left="1800" w:hanging="360"/>
      <w:contextualSpacing/>
    </w:pPr>
  </w:style>
  <w:style w:type="paragraph" w:styleId="73">
    <w:name w:val="Body Text Indent 3"/>
    <w:basedOn w:val="1"/>
    <w:link w:val="276"/>
    <w:semiHidden/>
    <w:unhideWhenUsed/>
    <w:qFormat/>
    <w:uiPriority w:val="99"/>
    <w:pPr>
      <w:spacing w:after="120"/>
      <w:ind w:left="360"/>
    </w:pPr>
    <w:rPr>
      <w:szCs w:val="16"/>
    </w:rPr>
  </w:style>
  <w:style w:type="paragraph" w:styleId="74">
    <w:name w:val="index 7"/>
    <w:basedOn w:val="1"/>
    <w:next w:val="1"/>
    <w:semiHidden/>
    <w:unhideWhenUsed/>
    <w:qFormat/>
    <w:uiPriority w:val="99"/>
    <w:pPr>
      <w:spacing w:before="0" w:line="240" w:lineRule="auto"/>
      <w:ind w:left="1540" w:hanging="220"/>
    </w:pPr>
  </w:style>
  <w:style w:type="paragraph" w:styleId="75">
    <w:name w:val="index 9"/>
    <w:basedOn w:val="1"/>
    <w:next w:val="1"/>
    <w:semiHidden/>
    <w:unhideWhenUsed/>
    <w:qFormat/>
    <w:uiPriority w:val="99"/>
    <w:pPr>
      <w:spacing w:before="0" w:line="240" w:lineRule="auto"/>
      <w:ind w:left="1980" w:hanging="220"/>
    </w:pPr>
  </w:style>
  <w:style w:type="paragraph" w:styleId="76">
    <w:name w:val="table of figures"/>
    <w:basedOn w:val="1"/>
    <w:next w:val="1"/>
    <w:semiHidden/>
    <w:unhideWhenUsed/>
    <w:qFormat/>
    <w:uiPriority w:val="99"/>
  </w:style>
  <w:style w:type="paragraph" w:styleId="77">
    <w:name w:val="toc 2"/>
    <w:basedOn w:val="1"/>
    <w:next w:val="1"/>
    <w:semiHidden/>
    <w:unhideWhenUsed/>
    <w:qFormat/>
    <w:uiPriority w:val="39"/>
    <w:pPr>
      <w:spacing w:after="100"/>
      <w:ind w:left="220"/>
    </w:pPr>
  </w:style>
  <w:style w:type="paragraph" w:styleId="78">
    <w:name w:val="toc 9"/>
    <w:basedOn w:val="1"/>
    <w:next w:val="1"/>
    <w:semiHidden/>
    <w:unhideWhenUsed/>
    <w:uiPriority w:val="39"/>
    <w:pPr>
      <w:spacing w:after="100"/>
      <w:ind w:left="1760"/>
    </w:pPr>
  </w:style>
  <w:style w:type="paragraph" w:styleId="79">
    <w:name w:val="Body Text 2"/>
    <w:basedOn w:val="1"/>
    <w:link w:val="270"/>
    <w:semiHidden/>
    <w:unhideWhenUsed/>
    <w:qFormat/>
    <w:uiPriority w:val="99"/>
    <w:pPr>
      <w:spacing w:after="120" w:line="480" w:lineRule="auto"/>
    </w:pPr>
  </w:style>
  <w:style w:type="paragraph" w:styleId="80">
    <w:name w:val="List 4"/>
    <w:basedOn w:val="1"/>
    <w:semiHidden/>
    <w:unhideWhenUsed/>
    <w:qFormat/>
    <w:uiPriority w:val="99"/>
    <w:pPr>
      <w:ind w:left="1440" w:hanging="360"/>
      <w:contextualSpacing/>
    </w:pPr>
  </w:style>
  <w:style w:type="paragraph" w:styleId="81">
    <w:name w:val="List Continue 2"/>
    <w:basedOn w:val="1"/>
    <w:semiHidden/>
    <w:unhideWhenUsed/>
    <w:qFormat/>
    <w:uiPriority w:val="99"/>
    <w:pPr>
      <w:spacing w:after="120"/>
      <w:ind w:left="720"/>
      <w:contextualSpacing/>
    </w:pPr>
  </w:style>
  <w:style w:type="paragraph" w:styleId="82">
    <w:name w:val="Message Header"/>
    <w:basedOn w:val="1"/>
    <w:link w:val="390"/>
    <w:semiHidden/>
    <w:unhideWhenUsed/>
    <w:uiPriority w:val="99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spacing w:before="0" w:line="240" w:lineRule="auto"/>
      <w:ind w:left="1080" w:hanging="1080"/>
    </w:pPr>
    <w:rPr>
      <w:rFonts w:cstheme="majorBidi"/>
      <w:sz w:val="24"/>
      <w:szCs w:val="24"/>
    </w:rPr>
  </w:style>
  <w:style w:type="paragraph" w:styleId="83">
    <w:name w:val="HTML Preformatted"/>
    <w:basedOn w:val="1"/>
    <w:link w:val="335"/>
    <w:semiHidden/>
    <w:unhideWhenUsed/>
    <w:qFormat/>
    <w:uiPriority w:val="99"/>
    <w:pPr>
      <w:spacing w:before="0" w:line="240" w:lineRule="auto"/>
    </w:pPr>
    <w:rPr>
      <w:szCs w:val="20"/>
    </w:rPr>
  </w:style>
  <w:style w:type="paragraph" w:styleId="84">
    <w:name w:val="Normal (Web)"/>
    <w:basedOn w:val="1"/>
    <w:semiHidden/>
    <w:unhideWhenUsed/>
    <w:qFormat/>
    <w:uiPriority w:val="99"/>
    <w:pPr>
      <w:spacing w:before="100" w:beforeAutospacing="1" w:after="100" w:afterAutospacing="1" w:line="240" w:lineRule="auto"/>
    </w:pPr>
    <w:rPr>
      <w:rFonts w:cs="Times New Roman"/>
      <w:color w:val="404040" w:themeColor="text1" w:themeTint="BF"/>
      <w:sz w:val="24"/>
      <w:szCs w:val="24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85">
    <w:name w:val="List Continue 3"/>
    <w:basedOn w:val="1"/>
    <w:semiHidden/>
    <w:unhideWhenUsed/>
    <w:qFormat/>
    <w:uiPriority w:val="99"/>
    <w:pPr>
      <w:spacing w:after="120"/>
      <w:ind w:left="1080"/>
      <w:contextualSpacing/>
    </w:pPr>
  </w:style>
  <w:style w:type="paragraph" w:styleId="86">
    <w:name w:val="index 2"/>
    <w:basedOn w:val="1"/>
    <w:next w:val="1"/>
    <w:semiHidden/>
    <w:unhideWhenUsed/>
    <w:uiPriority w:val="99"/>
    <w:pPr>
      <w:spacing w:before="0" w:line="240" w:lineRule="auto"/>
      <w:ind w:left="440" w:hanging="220"/>
    </w:pPr>
  </w:style>
  <w:style w:type="paragraph" w:styleId="87">
    <w:name w:val="Title"/>
    <w:basedOn w:val="1"/>
    <w:link w:val="251"/>
    <w:qFormat/>
    <w:uiPriority w:val="1"/>
    <w:pPr>
      <w:pBdr>
        <w:left w:val="single" w:color="2B579A" w:themeColor="accent5" w:sz="48" w:space="0"/>
      </w:pBdr>
      <w:shd w:val="clear" w:color="auto" w:fill="2B579A" w:themeFill="accent5"/>
      <w:spacing w:before="0" w:line="240" w:lineRule="auto"/>
      <w:ind w:left="144"/>
      <w:contextualSpacing/>
    </w:pPr>
    <w:rPr>
      <w:rFonts w:cstheme="majorBidi"/>
      <w:color w:val="FFFFFF" w:themeColor="background1"/>
      <w:spacing w:val="-10"/>
      <w:kern w:val="28"/>
      <w:sz w:val="96"/>
      <w:szCs w:val="56"/>
      <w14:textFill>
        <w14:solidFill>
          <w14:schemeClr w14:val="bg1"/>
        </w14:solidFill>
      </w14:textFill>
    </w:rPr>
  </w:style>
  <w:style w:type="character" w:styleId="89">
    <w:name w:val="Strong"/>
    <w:basedOn w:val="88"/>
    <w:qFormat/>
    <w:uiPriority w:val="4"/>
    <w:rPr>
      <w:rFonts w:ascii="Microsoft YaHei UI" w:hAnsi="Microsoft YaHei UI" w:eastAsia="Microsoft YaHei UI"/>
      <w:b/>
      <w:bCs/>
      <w:color w:val="2B579A" w:themeColor="accent5"/>
      <w14:textFill>
        <w14:solidFill>
          <w14:schemeClr w14:val="accent5"/>
        </w14:solidFill>
      </w14:textFill>
    </w:rPr>
  </w:style>
  <w:style w:type="character" w:styleId="90">
    <w:name w:val="endnote reference"/>
    <w:basedOn w:val="88"/>
    <w:semiHidden/>
    <w:unhideWhenUsed/>
    <w:qFormat/>
    <w:uiPriority w:val="99"/>
    <w:rPr>
      <w:rFonts w:ascii="Microsoft YaHei UI" w:hAnsi="Microsoft YaHei UI" w:eastAsia="Microsoft YaHei UI"/>
      <w:vertAlign w:val="superscript"/>
    </w:rPr>
  </w:style>
  <w:style w:type="character" w:styleId="91">
    <w:name w:val="page number"/>
    <w:basedOn w:val="88"/>
    <w:semiHidden/>
    <w:unhideWhenUsed/>
    <w:uiPriority w:val="99"/>
    <w:rPr>
      <w:rFonts w:ascii="Microsoft YaHei UI" w:hAnsi="Microsoft YaHei UI" w:eastAsia="Microsoft YaHei UI"/>
    </w:rPr>
  </w:style>
  <w:style w:type="character" w:styleId="92">
    <w:name w:val="FollowedHyperlink"/>
    <w:basedOn w:val="88"/>
    <w:semiHidden/>
    <w:unhideWhenUsed/>
    <w:qFormat/>
    <w:uiPriority w:val="99"/>
    <w:rPr>
      <w:rFonts w:ascii="Microsoft YaHei UI" w:hAnsi="Microsoft YaHei UI" w:eastAsia="Microsoft YaHei UI"/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93">
    <w:name w:val="Emphasis"/>
    <w:basedOn w:val="88"/>
    <w:qFormat/>
    <w:uiPriority w:val="3"/>
    <w:rPr>
      <w:rFonts w:ascii="Microsoft YaHei UI" w:hAnsi="Microsoft YaHei UI" w:eastAsia="Microsoft YaHei UI"/>
      <w:b/>
      <w:iCs/>
      <w:color w:val="BF0000" w:themeColor="accent2" w:themeShade="BF"/>
    </w:rPr>
  </w:style>
  <w:style w:type="character" w:styleId="94">
    <w:name w:val="line number"/>
    <w:basedOn w:val="88"/>
    <w:semiHidden/>
    <w:unhideWhenUsed/>
    <w:uiPriority w:val="99"/>
    <w:rPr>
      <w:rFonts w:ascii="Microsoft YaHei UI" w:hAnsi="Microsoft YaHei UI" w:eastAsia="Microsoft YaHei UI"/>
    </w:rPr>
  </w:style>
  <w:style w:type="character" w:styleId="95">
    <w:name w:val="HTML Definition"/>
    <w:basedOn w:val="88"/>
    <w:semiHidden/>
    <w:unhideWhenUsed/>
    <w:uiPriority w:val="99"/>
    <w:rPr>
      <w:rFonts w:ascii="Microsoft YaHei UI" w:hAnsi="Microsoft YaHei UI" w:eastAsia="Microsoft YaHei UI"/>
      <w:i/>
      <w:iCs/>
    </w:rPr>
  </w:style>
  <w:style w:type="character" w:styleId="96">
    <w:name w:val="HTML Typewriter"/>
    <w:basedOn w:val="88"/>
    <w:semiHidden/>
    <w:unhideWhenUsed/>
    <w:uiPriority w:val="99"/>
    <w:rPr>
      <w:rFonts w:ascii="Microsoft YaHei UI" w:hAnsi="Microsoft YaHei UI" w:eastAsia="Microsoft YaHei UI"/>
      <w:sz w:val="22"/>
      <w:szCs w:val="20"/>
    </w:rPr>
  </w:style>
  <w:style w:type="character" w:styleId="97">
    <w:name w:val="HTML Acronym"/>
    <w:basedOn w:val="88"/>
    <w:semiHidden/>
    <w:unhideWhenUsed/>
    <w:uiPriority w:val="99"/>
    <w:rPr>
      <w:rFonts w:ascii="Microsoft YaHei UI" w:hAnsi="Microsoft YaHei UI" w:eastAsia="Microsoft YaHei UI"/>
    </w:rPr>
  </w:style>
  <w:style w:type="character" w:styleId="98">
    <w:name w:val="HTML Variable"/>
    <w:basedOn w:val="88"/>
    <w:semiHidden/>
    <w:unhideWhenUsed/>
    <w:uiPriority w:val="99"/>
    <w:rPr>
      <w:rFonts w:ascii="Microsoft YaHei UI" w:hAnsi="Microsoft YaHei UI" w:eastAsia="Microsoft YaHei UI"/>
      <w:i/>
      <w:iCs/>
    </w:rPr>
  </w:style>
  <w:style w:type="character" w:styleId="99">
    <w:name w:val="Hyperlink"/>
    <w:basedOn w:val="88"/>
    <w:unhideWhenUsed/>
    <w:qFormat/>
    <w:uiPriority w:val="99"/>
    <w:rPr>
      <w:rFonts w:ascii="Microsoft YaHei UI" w:hAnsi="Microsoft YaHei UI" w:eastAsia="Microsoft YaHei UI"/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100">
    <w:name w:val="HTML Code"/>
    <w:basedOn w:val="88"/>
    <w:semiHidden/>
    <w:unhideWhenUsed/>
    <w:uiPriority w:val="99"/>
    <w:rPr>
      <w:rFonts w:ascii="Microsoft YaHei UI" w:hAnsi="Microsoft YaHei UI" w:eastAsia="Microsoft YaHei UI"/>
      <w:sz w:val="22"/>
      <w:szCs w:val="20"/>
    </w:rPr>
  </w:style>
  <w:style w:type="character" w:styleId="101">
    <w:name w:val="annotation reference"/>
    <w:basedOn w:val="88"/>
    <w:semiHidden/>
    <w:unhideWhenUsed/>
    <w:qFormat/>
    <w:uiPriority w:val="99"/>
    <w:rPr>
      <w:rFonts w:ascii="Microsoft YaHei UI" w:hAnsi="Microsoft YaHei UI" w:eastAsia="Microsoft YaHei UI"/>
      <w:sz w:val="22"/>
      <w:szCs w:val="16"/>
    </w:rPr>
  </w:style>
  <w:style w:type="character" w:styleId="102">
    <w:name w:val="HTML Cite"/>
    <w:basedOn w:val="88"/>
    <w:semiHidden/>
    <w:unhideWhenUsed/>
    <w:uiPriority w:val="99"/>
    <w:rPr>
      <w:rFonts w:ascii="Microsoft YaHei UI" w:hAnsi="Microsoft YaHei UI" w:eastAsia="Microsoft YaHei UI"/>
      <w:i/>
      <w:iCs/>
    </w:rPr>
  </w:style>
  <w:style w:type="character" w:styleId="103">
    <w:name w:val="footnote reference"/>
    <w:basedOn w:val="88"/>
    <w:semiHidden/>
    <w:unhideWhenUsed/>
    <w:qFormat/>
    <w:uiPriority w:val="99"/>
    <w:rPr>
      <w:rFonts w:ascii="Microsoft YaHei UI" w:hAnsi="Microsoft YaHei UI" w:eastAsia="Microsoft YaHei UI"/>
      <w:vertAlign w:val="superscript"/>
    </w:rPr>
  </w:style>
  <w:style w:type="character" w:styleId="104">
    <w:name w:val="HTML Keyboard"/>
    <w:basedOn w:val="88"/>
    <w:semiHidden/>
    <w:unhideWhenUsed/>
    <w:uiPriority w:val="99"/>
    <w:rPr>
      <w:rFonts w:ascii="Microsoft YaHei UI" w:hAnsi="Microsoft YaHei UI" w:eastAsia="Microsoft YaHei UI"/>
      <w:sz w:val="22"/>
      <w:szCs w:val="20"/>
    </w:rPr>
  </w:style>
  <w:style w:type="character" w:styleId="105">
    <w:name w:val="HTML Sample"/>
    <w:basedOn w:val="88"/>
    <w:semiHidden/>
    <w:unhideWhenUsed/>
    <w:uiPriority w:val="99"/>
    <w:rPr>
      <w:rFonts w:ascii="Microsoft YaHei UI" w:hAnsi="Microsoft YaHei UI" w:eastAsia="Microsoft YaHei UI"/>
      <w:sz w:val="24"/>
      <w:szCs w:val="24"/>
    </w:rPr>
  </w:style>
  <w:style w:type="table" w:styleId="107">
    <w:name w:val="Table Grid"/>
    <w:basedOn w:val="106"/>
    <w:qFormat/>
    <w:uiPriority w:val="39"/>
    <w:pPr>
      <w:spacing w:line="240" w:lineRule="auto"/>
    </w:pPr>
    <w:rPr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table" w:styleId="108">
    <w:name w:val="Table Theme"/>
    <w:basedOn w:val="106"/>
    <w:semiHidden/>
    <w:unhideWhenUsed/>
    <w:qFormat/>
    <w:uiPriority w:val="9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table" w:styleId="109">
    <w:name w:val="Table Colorful 1"/>
    <w:basedOn w:val="106"/>
    <w:semiHidden/>
    <w:unhideWhenUsed/>
    <w:qFormat/>
    <w:uiPriority w:val="99"/>
    <w:rPr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  <w:tblLayout w:type="fixed"/>
    </w:tblPr>
    <w:tcPr>
      <w:shd w:val="solid" w:color="008080" w:fill="FFFFFF"/>
    </w:tcPr>
    <w:tblStylePr w:type="firstRow">
      <w:rPr>
        <w:b/>
        <w:bCs/>
        <w:i/>
        <w:iCs/>
      </w:rPr>
      <w:tblPr>
        <w:tblLayout w:type="fixed"/>
      </w:tblPr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>
        <w:tblLayout w:type="fixed"/>
      </w:tblPr>
      <w:tcPr>
        <w:tcBorders>
          <w:tl2br w:val="nil"/>
          <w:tr2bl w:val="nil"/>
        </w:tcBorders>
        <w:shd w:val="solid" w:color="000080" w:fill="FFFFFF"/>
      </w:tcPr>
    </w:tblStylePr>
    <w:tblStylePr w:type="nwCell">
      <w:tblPr>
        <w:tblLayout w:type="fixed"/>
      </w:tblPr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10">
    <w:name w:val="Table Colorful 2"/>
    <w:basedOn w:val="106"/>
    <w:semiHidden/>
    <w:unhideWhenUsed/>
    <w:qFormat/>
    <w:uiPriority w:val="99"/>
    <w:tblPr>
      <w:tblBorders>
        <w:bottom w:val="single" w:color="000000" w:sz="12" w:space="0"/>
      </w:tblBorders>
      <w:tblLayout w:type="fixed"/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>
        <w:tblLayout w:type="fixed"/>
      </w:tblPr>
      <w:tcPr>
        <w:tcBorders>
          <w:bottom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>
        <w:tblLayout w:type="fixed"/>
      </w:tblPr>
      <w:tcPr>
        <w:tcBorders>
          <w:tl2br w:val="nil"/>
          <w:tr2bl w:val="nil"/>
        </w:tcBorders>
      </w:tcPr>
    </w:tblStylePr>
    <w:tblStylePr w:type="lastCol">
      <w:tblPr>
        <w:tblLayout w:type="fixed"/>
      </w:tblPr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11">
    <w:name w:val="Table Colorful 3"/>
    <w:basedOn w:val="106"/>
    <w:semiHidden/>
    <w:unhideWhenUsed/>
    <w:qFormat/>
    <w:uiPriority w:val="99"/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  <w:tblLayout w:type="fixed"/>
    </w:tblPr>
    <w:tcPr>
      <w:shd w:val="pct25" w:color="008080" w:fill="FFFFFF"/>
    </w:tcPr>
    <w:tblStylePr w:type="firstRow">
      <w:tblPr>
        <w:tblLayout w:type="fixed"/>
      </w:tblPr>
      <w:tcPr>
        <w:tcBorders>
          <w:bottom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>
        <w:tblLayout w:type="fixed"/>
      </w:tblPr>
      <w:tcPr>
        <w:tcBorders>
          <w:left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>
        <w:tblLayout w:type="fixed"/>
      </w:tblPr>
      <w:tcPr>
        <w:tcBorders>
          <w:tl2br w:val="nil"/>
          <w:tr2bl w:val="nil"/>
        </w:tcBorders>
        <w:shd w:val="solid" w:color="000000" w:fill="FFFFFF"/>
      </w:tcPr>
    </w:tblStylePr>
  </w:style>
  <w:style w:type="table" w:styleId="112">
    <w:name w:val="Table Elegant"/>
    <w:basedOn w:val="106"/>
    <w:semiHidden/>
    <w:unhideWhenUsed/>
    <w:qFormat/>
    <w:uiPriority w:val="99"/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  <w:tblLayout w:type="fixed"/>
    </w:tblPr>
    <w:tcPr>
      <w:shd w:val="clear" w:color="auto" w:fill="auto"/>
    </w:tcPr>
    <w:tblStylePr w:type="firstRow">
      <w:rPr>
        <w:caps/>
        <w:color w:val="auto"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13">
    <w:name w:val="Table Classic 1"/>
    <w:basedOn w:val="106"/>
    <w:semiHidden/>
    <w:unhideWhenUsed/>
    <w:qFormat/>
    <w:uiPriority w:val="99"/>
    <w:tblPr>
      <w:tblBorders>
        <w:top w:val="single" w:color="000000" w:sz="12" w:space="0"/>
        <w:bottom w:val="single" w:color="000000" w:sz="12" w:space="0"/>
      </w:tblBorders>
      <w:tblLayout w:type="fixed"/>
    </w:tblPr>
    <w:tcPr>
      <w:shd w:val="clear" w:color="auto" w:fill="auto"/>
    </w:tcPr>
    <w:tblStylePr w:type="firstRow">
      <w:rPr>
        <w:i/>
        <w:iCs/>
      </w:rPr>
      <w:tblPr>
        <w:tblLayout w:type="fixed"/>
      </w:tbl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>
        <w:tblLayout w:type="fixed"/>
      </w:tbl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>
        <w:tblLayout w:type="fixed"/>
      </w:tblPr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>
        <w:tblLayout w:type="fixed"/>
      </w:tblPr>
      <w:tcPr>
        <w:tcBorders>
          <w:tl2br w:val="nil"/>
          <w:tr2bl w:val="nil"/>
        </w:tcBorders>
      </w:tcPr>
    </w:tblStylePr>
    <w:tblStylePr w:type="sw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14">
    <w:name w:val="Table Classic 2"/>
    <w:basedOn w:val="106"/>
    <w:semiHidden/>
    <w:unhideWhenUsed/>
    <w:uiPriority w:val="99"/>
    <w:tblPr>
      <w:tblBorders>
        <w:top w:val="single" w:color="000000" w:sz="12" w:space="0"/>
        <w:bottom w:val="single" w:color="000000" w:sz="12" w:space="0"/>
      </w:tblBorders>
      <w:tblLayout w:type="fixed"/>
    </w:tblPr>
    <w:tcPr>
      <w:shd w:val="clear" w:color="auto" w:fill="auto"/>
    </w:tcPr>
    <w:tblStylePr w:type="firstRow">
      <w:rPr>
        <w:color w:val="FFFFFF"/>
      </w:rPr>
      <w:tblPr>
        <w:tblLayout w:type="fixed"/>
      </w:tbl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>
        <w:tblLayout w:type="fixed"/>
      </w:tbl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>
        <w:tblLayout w:type="fixed"/>
      </w:tbl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nwCell">
      <w:tblPr>
        <w:tblLayout w:type="fixed"/>
      </w:tblPr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15">
    <w:name w:val="Table Classic 3"/>
    <w:basedOn w:val="106"/>
    <w:semiHidden/>
    <w:unhideWhenUsed/>
    <w:qFormat/>
    <w:uiPriority w:val="99"/>
    <w:rPr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  <w:tblLayout w:type="fixed"/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>
        <w:tblLayout w:type="fixed"/>
      </w:tblPr>
      <w:tcPr>
        <w:tcBorders>
          <w:bottom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>
        <w:tblLayout w:type="fixed"/>
      </w:tblPr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16">
    <w:name w:val="Table Classic 4"/>
    <w:basedOn w:val="106"/>
    <w:semiHidden/>
    <w:unhideWhenUsed/>
    <w:uiPriority w:val="99"/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  <w:tblLayout w:type="fixed"/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>
        <w:tblLayout w:type="fixed"/>
      </w:tblPr>
      <w:tcPr>
        <w:tcBorders>
          <w:bottom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>
        <w:tblLayout w:type="fixed"/>
      </w:tblPr>
      <w:tcPr>
        <w:tcBorders>
          <w:bottom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nw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swCell">
      <w:rPr>
        <w:color w:val="000080"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17">
    <w:name w:val="Table Simple 1"/>
    <w:basedOn w:val="106"/>
    <w:semiHidden/>
    <w:unhideWhenUsed/>
    <w:qFormat/>
    <w:uiPriority w:val="99"/>
    <w:tblPr>
      <w:tblBorders>
        <w:top w:val="single" w:color="008000" w:sz="12" w:space="0"/>
        <w:bottom w:val="single" w:color="008000" w:sz="12" w:space="0"/>
      </w:tblBorders>
      <w:tblLayout w:type="fixed"/>
    </w:tblPr>
    <w:tcPr>
      <w:shd w:val="clear" w:color="auto" w:fill="auto"/>
    </w:tcPr>
    <w:tblStylePr w:type="firstRow">
      <w:tblPr>
        <w:tblLayout w:type="fixed"/>
      </w:tblPr>
      <w:tcPr>
        <w:tcBorders>
          <w:bottom w:val="single" w:color="008000" w:sz="6" w:space="0"/>
          <w:tl2br w:val="nil"/>
          <w:tr2bl w:val="nil"/>
        </w:tcBorders>
      </w:tcPr>
    </w:tblStylePr>
    <w:tblStylePr w:type="lastRow">
      <w:tblPr>
        <w:tblLayout w:type="fixed"/>
      </w:tblPr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118">
    <w:name w:val="Table Simple 2"/>
    <w:basedOn w:val="106"/>
    <w:semiHidden/>
    <w:unhideWhenUsed/>
    <w:qFormat/>
    <w:uiPriority w:val="99"/>
    <w:tblPr>
      <w:tblLayout w:type="fixed"/>
    </w:tblPr>
    <w:tblStylePr w:type="firstRow">
      <w:rPr>
        <w:b/>
        <w:bCs/>
      </w:rPr>
      <w:tblPr>
        <w:tblLayout w:type="fixed"/>
      </w:tbl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>
        <w:tblLayout w:type="fixed"/>
      </w:tbl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>
        <w:tblLayout w:type="fixed"/>
      </w:tbl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>
        <w:tblLayout w:type="fixed"/>
      </w:tblPr>
      <w:tcPr>
        <w:tcBorders>
          <w:left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>
        <w:tblLayout w:type="fixed"/>
      </w:tblPr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>
        <w:tblLayout w:type="fixed"/>
      </w:tblPr>
      <w:tcPr>
        <w:tcBorders>
          <w:top w:val="nil"/>
          <w:tl2br w:val="nil"/>
          <w:tr2bl w:val="nil"/>
        </w:tcBorders>
      </w:tcPr>
    </w:tblStylePr>
  </w:style>
  <w:style w:type="table" w:styleId="119">
    <w:name w:val="Table Simple 3"/>
    <w:basedOn w:val="106"/>
    <w:semiHidden/>
    <w:unhideWhenUsed/>
    <w:qFormat/>
    <w:uiPriority w:val="99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  <w:tblLayout w:type="fixed"/>
    </w:tblPr>
    <w:tcPr>
      <w:shd w:val="clear" w:color="auto" w:fill="auto"/>
    </w:tcPr>
    <w:tblStylePr w:type="firstRow">
      <w:rPr>
        <w:b/>
        <w:bCs/>
        <w:color w:val="FFFFFF"/>
      </w:rPr>
      <w:tblPr>
        <w:tblLayout w:type="fixed"/>
      </w:tblPr>
      <w:tcPr>
        <w:tcBorders>
          <w:tl2br w:val="nil"/>
          <w:tr2bl w:val="nil"/>
        </w:tcBorders>
        <w:shd w:val="solid" w:color="000000" w:fill="FFFFFF"/>
      </w:tcPr>
    </w:tblStylePr>
  </w:style>
  <w:style w:type="table" w:styleId="120">
    <w:name w:val="Table Subtle 1"/>
    <w:basedOn w:val="106"/>
    <w:semiHidden/>
    <w:unhideWhenUsed/>
    <w:uiPriority w:val="99"/>
    <w:tblPr>
      <w:tblLayout w:type="fixed"/>
    </w:tblPr>
    <w:tblStylePr w:type="firstRow">
      <w:tblPr>
        <w:tblLayout w:type="fixed"/>
      </w:tblPr>
      <w:tcPr>
        <w:tcBorders>
          <w:top w:val="single" w:color="000000" w:sz="6" w:space="0"/>
          <w:bottom w:val="single" w:color="000000" w:sz="12" w:space="0"/>
          <w:tl2br w:val="nil"/>
          <w:tr2bl w:val="nil"/>
        </w:tcBorders>
      </w:tcPr>
    </w:tblStylePr>
    <w:tblStylePr w:type="lastRow">
      <w:tblPr>
        <w:tblLayout w:type="fixed"/>
      </w:tblPr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>
        <w:tblLayout w:type="fixed"/>
      </w:tblPr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>
        <w:tblLayout w:type="fixed"/>
      </w:tblPr>
      <w:tcPr>
        <w:tcBorders>
          <w:left w:val="single" w:color="000000" w:sz="12" w:space="0"/>
          <w:tl2br w:val="nil"/>
          <w:tr2bl w:val="nil"/>
        </w:tcBorders>
      </w:tcPr>
    </w:tblStylePr>
    <w:tblStylePr w:type="band1Horz">
      <w:tblPr>
        <w:tblLayout w:type="fixed"/>
      </w:tblPr>
      <w:tcPr>
        <w:tcBorders>
          <w:bottom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sw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21">
    <w:name w:val="Table Subtle 2"/>
    <w:basedOn w:val="106"/>
    <w:semiHidden/>
    <w:unhideWhenUsed/>
    <w:qFormat/>
    <w:uiPriority w:val="99"/>
    <w:tblPr>
      <w:tblBorders>
        <w:left w:val="single" w:color="000000" w:sz="6" w:space="0"/>
        <w:right w:val="single" w:color="000000" w:sz="6" w:space="0"/>
      </w:tblBorders>
      <w:tblLayout w:type="fixed"/>
    </w:tblPr>
    <w:tblStylePr w:type="firstRow">
      <w:tblPr>
        <w:tblLayout w:type="fixed"/>
      </w:tbl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blPr>
        <w:tblLayout w:type="fixed"/>
      </w:tblPr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>
        <w:tblLayout w:type="fixed"/>
      </w:tblPr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>
        <w:tblLayout w:type="fixed"/>
      </w:tblPr>
      <w:tcPr>
        <w:tcBorders>
          <w:left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sw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22">
    <w:name w:val="Table 3D effects 1"/>
    <w:basedOn w:val="106"/>
    <w:semiHidden/>
    <w:unhideWhenUsed/>
    <w:qFormat/>
    <w:uiPriority w:val="99"/>
    <w:tblPr>
      <w:tblLayout w:type="fixed"/>
    </w:tblPr>
    <w:tcPr>
      <w:shd w:val="solid" w:color="C0C0C0" w:fill="FFFFFF"/>
    </w:tcPr>
    <w:tblStylePr w:type="firstRow">
      <w:rPr>
        <w:b/>
        <w:bCs/>
        <w:color w:val="800080"/>
      </w:rPr>
      <w:tblPr>
        <w:tblLayout w:type="fixed"/>
      </w:tbl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tblPr>
        <w:tblLayout w:type="fixed"/>
      </w:tblPr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>
        <w:tblLayout w:type="fixed"/>
      </w:tblPr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>
        <w:tblLayout w:type="fixed"/>
      </w:tblPr>
      <w:tcPr>
        <w:tcBorders>
          <w:left w:val="single" w:color="FFFFFF" w:sz="6" w:space="0"/>
          <w:tl2br w:val="nil"/>
          <w:tr2bl w:val="nil"/>
        </w:tcBorders>
      </w:tcPr>
    </w:tblStylePr>
    <w:tblStylePr w:type="neCell">
      <w:tblPr>
        <w:tblLayout w:type="fixed"/>
      </w:tblPr>
      <w:tcPr>
        <w:tcBorders>
          <w:left w:val="nil"/>
          <w:bottom w:val="nil"/>
          <w:tl2br w:val="nil"/>
          <w:tr2bl w:val="nil"/>
        </w:tcBorders>
      </w:tcPr>
    </w:tblStylePr>
    <w:tblStylePr w:type="nwCell">
      <w:tblPr>
        <w:tblLayout w:type="fixed"/>
      </w:tblPr>
      <w:tcPr>
        <w:tcBorders>
          <w:bottom w:val="nil"/>
          <w:right w:val="nil"/>
          <w:tl2br w:val="nil"/>
          <w:tr2bl w:val="nil"/>
        </w:tcBorders>
      </w:tcPr>
    </w:tblStylePr>
    <w:tblStylePr w:type="seCell">
      <w:tblPr>
        <w:tblLayout w:type="fixed"/>
      </w:tblPr>
      <w:tcPr>
        <w:tcBorders>
          <w:top w:val="nil"/>
          <w:left w:val="nil"/>
          <w:tl2br w:val="nil"/>
          <w:tr2bl w:val="nil"/>
        </w:tcBorders>
      </w:tcPr>
    </w:tblStylePr>
    <w:tblStylePr w:type="swCell">
      <w:rPr>
        <w:color w:val="000080"/>
      </w:rPr>
      <w:tblPr>
        <w:tblLayout w:type="fixed"/>
      </w:tblPr>
      <w:tcPr>
        <w:tcBorders>
          <w:top w:val="nil"/>
          <w:right w:val="nil"/>
          <w:tl2br w:val="nil"/>
          <w:tr2bl w:val="nil"/>
        </w:tcBorders>
      </w:tcPr>
    </w:tblStylePr>
  </w:style>
  <w:style w:type="table" w:styleId="123">
    <w:name w:val="Table 3D effects 2"/>
    <w:basedOn w:val="106"/>
    <w:semiHidden/>
    <w:unhideWhenUsed/>
    <w:uiPriority w:val="99"/>
    <w:tblPr>
      <w:tblLayout w:type="fixed"/>
    </w:tblPr>
    <w:tcPr>
      <w:shd w:val="solid" w:color="C0C0C0" w:fill="FFFFFF"/>
    </w:tcPr>
    <w:tblStylePr w:type="firstRow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firstCol">
      <w:tblPr>
        <w:tblLayout w:type="fixed"/>
      </w:tblPr>
      <w:tcPr>
        <w:tcBorders>
          <w:top w:val="nil"/>
          <w:bottom w:val="nil"/>
          <w:right w:val="single" w:color="808080" w:sz="6" w:space="0"/>
          <w:tl2br w:val="nil"/>
          <w:tr2bl w:val="nil"/>
        </w:tcBorders>
      </w:tcPr>
    </w:tblStylePr>
    <w:tblStylePr w:type="lastCol">
      <w:tblPr>
        <w:tblLayout w:type="fixed"/>
      </w:tblPr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>
        <w:tblLayout w:type="fixed"/>
      </w:tblPr>
      <w:tcPr>
        <w:tcBorders>
          <w:top w:val="single" w:color="808080" w:sz="6" w:space="0"/>
          <w:bottom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24">
    <w:name w:val="Table 3D effects 3"/>
    <w:basedOn w:val="106"/>
    <w:semiHidden/>
    <w:unhideWhenUsed/>
    <w:qFormat/>
    <w:uiPriority w:val="99"/>
    <w:tblPr>
      <w:tblLayout w:type="fixed"/>
    </w:tblPr>
    <w:tblStylePr w:type="firstRow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firstCol">
      <w:tblPr>
        <w:tblLayout w:type="fixed"/>
      </w:tblPr>
      <w:tcPr>
        <w:tcBorders>
          <w:top w:val="nil"/>
          <w:bottom w:val="nil"/>
          <w:right w:val="single" w:color="808080" w:sz="6" w:space="0"/>
          <w:tl2br w:val="nil"/>
          <w:tr2bl w:val="nil"/>
        </w:tcBorders>
      </w:tcPr>
    </w:tblStylePr>
    <w:tblStylePr w:type="lastCol">
      <w:tblPr>
        <w:tblLayout w:type="fixed"/>
      </w:tblPr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>
        <w:tblLayout w:type="fixed"/>
      </w:tblPr>
      <w:tcPr>
        <w:shd w:val="solid" w:color="C0C0C0" w:fill="FFFFFF"/>
      </w:tcPr>
    </w:tblStylePr>
    <w:tblStylePr w:type="band2Vert">
      <w:rPr>
        <w:color w:val="auto"/>
      </w:rPr>
      <w:tblPr>
        <w:tblLayout w:type="fixed"/>
      </w:tblPr>
      <w:tcPr>
        <w:shd w:val="pct50" w:color="C0C0C0" w:fill="FFFFFF"/>
      </w:tcPr>
    </w:tblStylePr>
    <w:tblStylePr w:type="band1Horz">
      <w:tblPr>
        <w:tblLayout w:type="fixed"/>
      </w:tblPr>
      <w:tcPr>
        <w:tcBorders>
          <w:top w:val="single" w:color="808080" w:sz="6" w:space="0"/>
          <w:bottom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25">
    <w:name w:val="Table List 1"/>
    <w:basedOn w:val="106"/>
    <w:semiHidden/>
    <w:unhideWhenUsed/>
    <w:uiPriority w:val="99"/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  <w:tblLayout w:type="fixed"/>
    </w:tblPr>
    <w:tblStylePr w:type="firstRow">
      <w:rPr>
        <w:b/>
        <w:bCs/>
        <w:i/>
        <w:iCs/>
        <w:color w:val="800000"/>
      </w:rPr>
      <w:tblPr>
        <w:tblLayout w:type="fixed"/>
      </w:tblPr>
      <w:tcPr>
        <w:tcBorders>
          <w:bottom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>
        <w:tblLayout w:type="fixed"/>
      </w:tblPr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>
        <w:tblLayout w:type="fixed"/>
      </w:tblPr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>
        <w:tblLayout w:type="fixed"/>
      </w:tblPr>
      <w:tcPr>
        <w:tcBorders>
          <w:tl2br w:val="nil"/>
          <w:tr2bl w:val="nil"/>
        </w:tcBorders>
      </w:tcPr>
    </w:tblStylePr>
    <w:tblStylePr w:type="sw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26">
    <w:name w:val="Table List 2"/>
    <w:basedOn w:val="106"/>
    <w:semiHidden/>
    <w:unhideWhenUsed/>
    <w:qFormat/>
    <w:uiPriority w:val="99"/>
    <w:tblPr>
      <w:tblBorders>
        <w:bottom w:val="single" w:color="808080" w:sz="12" w:space="0"/>
      </w:tblBorders>
      <w:tblLayout w:type="fixed"/>
    </w:tblPr>
    <w:tblStylePr w:type="firstRow">
      <w:rPr>
        <w:b/>
        <w:bCs/>
        <w:color w:val="FFFFFF"/>
      </w:rPr>
      <w:tblPr>
        <w:tblLayout w:type="fixed"/>
      </w:tblPr>
      <w:tcPr>
        <w:tcBorders>
          <w:bottom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>
        <w:tblLayout w:type="fixed"/>
      </w:tblPr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>
        <w:tblLayout w:type="fixed"/>
      </w:tblPr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>
        <w:tblLayout w:type="fixed"/>
      </w:tblPr>
      <w:tcPr>
        <w:tcBorders>
          <w:tl2br w:val="nil"/>
          <w:tr2bl w:val="nil"/>
        </w:tcBorders>
      </w:tcPr>
    </w:tblStylePr>
    <w:tblStylePr w:type="sw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27">
    <w:name w:val="Table List 3"/>
    <w:basedOn w:val="106"/>
    <w:semiHidden/>
    <w:unhideWhenUsed/>
    <w:uiPriority w:val="99"/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  <w:tblLayout w:type="fixed"/>
    </w:tblPr>
    <w:tcPr>
      <w:shd w:val="clear" w:color="auto" w:fill="auto"/>
    </w:tcPr>
    <w:tblStylePr w:type="firstRow">
      <w:rPr>
        <w:b/>
        <w:bCs/>
        <w:color w:val="000080"/>
      </w:rPr>
      <w:tblPr>
        <w:tblLayout w:type="fixed"/>
      </w:tbl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tblPr>
        <w:tblLayout w:type="fixed"/>
      </w:tblPr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28">
    <w:name w:val="Table List 4"/>
    <w:basedOn w:val="106"/>
    <w:semiHidden/>
    <w:unhideWhenUsed/>
    <w:qFormat/>
    <w:uiPriority w:val="99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  <w:tblLayout w:type="fixed"/>
    </w:tblPr>
    <w:tcPr>
      <w:shd w:val="clear" w:color="auto" w:fill="auto"/>
    </w:tcPr>
    <w:tblStylePr w:type="firstRow">
      <w:rPr>
        <w:b/>
        <w:bCs/>
        <w:color w:val="FFFFFF"/>
      </w:rPr>
      <w:tblPr>
        <w:tblLayout w:type="fixed"/>
      </w:tblPr>
      <w:tcPr>
        <w:tcBorders>
          <w:bottom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129">
    <w:name w:val="Table List 5"/>
    <w:basedOn w:val="106"/>
    <w:semiHidden/>
    <w:unhideWhenUsed/>
    <w:qFormat/>
    <w:uiPriority w:val="99"/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  <w:tblLayout w:type="fixed"/>
    </w:tblPr>
    <w:tcPr>
      <w:shd w:val="clear" w:color="auto" w:fill="auto"/>
    </w:tcPr>
    <w:tblStylePr w:type="firstRow">
      <w:rPr>
        <w:b/>
        <w:bCs/>
      </w:rPr>
      <w:tblPr>
        <w:tblLayout w:type="fixed"/>
      </w:tblPr>
      <w:tcPr>
        <w:tcBorders>
          <w:bottom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30">
    <w:name w:val="Table List 6"/>
    <w:basedOn w:val="106"/>
    <w:semiHidden/>
    <w:unhideWhenUsed/>
    <w:uiPriority w:val="99"/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  <w:tblLayout w:type="fixed"/>
    </w:tblPr>
    <w:tcPr>
      <w:shd w:val="pct50" w:color="000000" w:fill="FFFFFF"/>
    </w:tcPr>
    <w:tblStylePr w:type="firstRow">
      <w:rPr>
        <w:b/>
        <w:bCs/>
      </w:rPr>
      <w:tblPr>
        <w:tblLayout w:type="fixed"/>
      </w:tblPr>
      <w:tcPr>
        <w:tcBorders>
          <w:bottom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>
        <w:tblLayout w:type="fixed"/>
      </w:tblPr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>
        <w:tblLayout w:type="fixed"/>
      </w:tblPr>
      <w:tcPr>
        <w:tcBorders>
          <w:tl2br w:val="nil"/>
          <w:tr2bl w:val="nil"/>
        </w:tcBorders>
        <w:shd w:val="pct25" w:color="000000" w:fill="FFFFFF"/>
      </w:tcPr>
    </w:tblStylePr>
    <w:tblStylePr w:type="nwCell">
      <w:tblPr>
        <w:tblLayout w:type="fixed"/>
      </w:tblPr>
      <w:tcPr>
        <w:tcBorders>
          <w:tl2br w:val="single" w:color="000000" w:sz="6" w:space="0"/>
          <w:tr2bl w:val="nil"/>
        </w:tcBorders>
      </w:tcPr>
    </w:tblStylePr>
  </w:style>
  <w:style w:type="table" w:styleId="131">
    <w:name w:val="Table List 7"/>
    <w:basedOn w:val="106"/>
    <w:semiHidden/>
    <w:unhideWhenUsed/>
    <w:qFormat/>
    <w:uiPriority w:val="99"/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  <w:tblLayout w:type="fixed"/>
    </w:tblPr>
    <w:tblStylePr w:type="firstRow">
      <w:rPr>
        <w:b/>
        <w:bCs/>
      </w:rPr>
      <w:tblPr>
        <w:tblLayout w:type="fixed"/>
      </w:tblPr>
      <w:tcPr>
        <w:tcBorders>
          <w:bottom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>
        <w:tblLayout w:type="fixed"/>
      </w:tblPr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lastCo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band1Horz">
      <w:rPr>
        <w:color w:val="auto"/>
      </w:rPr>
      <w:tblPr>
        <w:tblLayout w:type="fixed"/>
      </w:tblPr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>
        <w:tblLayout w:type="fixed"/>
      </w:tblPr>
      <w:tcPr>
        <w:tcBorders>
          <w:tl2br w:val="nil"/>
          <w:tr2bl w:val="nil"/>
        </w:tcBorders>
        <w:shd w:val="pct25" w:color="FFFF00" w:fill="FFFFFF"/>
      </w:tcPr>
    </w:tblStylePr>
  </w:style>
  <w:style w:type="table" w:styleId="132">
    <w:name w:val="Table List 8"/>
    <w:basedOn w:val="106"/>
    <w:semiHidden/>
    <w:unhideWhenUsed/>
    <w:uiPriority w:val="99"/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  <w:tblLayout w:type="fixed"/>
    </w:tblPr>
    <w:tblStylePr w:type="firstRow">
      <w:rPr>
        <w:b/>
        <w:bCs/>
        <w:i/>
        <w:iCs/>
      </w:rPr>
      <w:tblPr>
        <w:tblLayout w:type="fixed"/>
      </w:tblPr>
      <w:tcPr>
        <w:tcBorders>
          <w:bottom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>
        <w:tblLayout w:type="fixed"/>
      </w:tbl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lastCo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band1Horz">
      <w:rPr>
        <w:color w:val="auto"/>
      </w:rPr>
      <w:tblPr>
        <w:tblLayout w:type="fixed"/>
      </w:tblPr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>
        <w:tblLayout w:type="fixed"/>
      </w:tblPr>
      <w:tcPr>
        <w:tcBorders>
          <w:tl2br w:val="nil"/>
          <w:tr2bl w:val="nil"/>
        </w:tcBorders>
        <w:shd w:val="pct50" w:color="FF0000" w:fill="FFFFFF"/>
      </w:tcPr>
    </w:tblStylePr>
    <w:tblStylePr w:type="nwCell">
      <w:tblPr>
        <w:tblLayout w:type="fixed"/>
      </w:tblPr>
      <w:tcPr>
        <w:tcBorders>
          <w:tl2br w:val="single" w:color="auto" w:sz="6" w:space="0"/>
          <w:tr2bl w:val="nil"/>
        </w:tcBorders>
      </w:tcPr>
    </w:tblStylePr>
  </w:style>
  <w:style w:type="table" w:styleId="133">
    <w:name w:val="Table Contemporary"/>
    <w:basedOn w:val="106"/>
    <w:semiHidden/>
    <w:unhideWhenUsed/>
    <w:qFormat/>
    <w:uiPriority w:val="99"/>
    <w:tblPr>
      <w:tblBorders>
        <w:insideH w:val="single" w:color="FFFFFF" w:sz="18" w:space="0"/>
        <w:insideV w:val="single" w:color="FFFFFF" w:sz="18" w:space="0"/>
      </w:tblBorders>
      <w:tblLayout w:type="fixed"/>
    </w:tblPr>
    <w:tblStylePr w:type="firstRow">
      <w:rPr>
        <w:b/>
        <w:bCs/>
        <w:color w:val="auto"/>
      </w:rPr>
      <w:tblPr>
        <w:tblLayout w:type="fixed"/>
      </w:tblPr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>
        <w:tblLayout w:type="fixed"/>
      </w:tblPr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>
        <w:tblLayout w:type="fixed"/>
      </w:tblPr>
      <w:tcPr>
        <w:tcBorders>
          <w:tl2br w:val="nil"/>
          <w:tr2bl w:val="nil"/>
        </w:tcBorders>
        <w:shd w:val="pct20" w:color="000000" w:fill="FFFFFF"/>
      </w:tcPr>
    </w:tblStylePr>
  </w:style>
  <w:style w:type="table" w:styleId="134">
    <w:name w:val="Table Columns 1"/>
    <w:basedOn w:val="106"/>
    <w:semiHidden/>
    <w:unhideWhenUsed/>
    <w:qFormat/>
    <w:uiPriority w:val="99"/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  <w:tblLayout w:type="fixed"/>
    </w:tblPr>
    <w:tblStylePr w:type="firstRow">
      <w:rPr>
        <w:b w:val="0"/>
        <w:bCs w:val="0"/>
      </w:rPr>
      <w:tblPr>
        <w:tblLayout w:type="fixed"/>
      </w:tblPr>
      <w:tcPr>
        <w:tcBorders>
          <w:bottom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>
        <w:tblLayout w:type="fixed"/>
      </w:tblPr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>
        <w:tblLayout w:type="fixed"/>
      </w:tbl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>
        <w:tblLayout w:type="fixed"/>
      </w:tblPr>
      <w:tcPr>
        <w:tcBorders>
          <w:tl2br w:val="nil"/>
          <w:tr2bl w:val="nil"/>
        </w:tcBorders>
      </w:tcPr>
    </w:tblStylePr>
    <w:tblStylePr w:type="band1Vert">
      <w:rPr>
        <w:color w:val="auto"/>
      </w:rPr>
      <w:tblPr>
        <w:tblLayout w:type="fixed"/>
      </w:tblPr>
      <w:tcPr>
        <w:shd w:val="pct25" w:color="000000" w:fill="FFFFFF"/>
      </w:tcPr>
    </w:tblStylePr>
    <w:tblStylePr w:type="band2Vert">
      <w:rPr>
        <w:color w:val="auto"/>
      </w:rPr>
      <w:tblPr>
        <w:tblLayout w:type="fixed"/>
      </w:tblPr>
      <w:tcPr>
        <w:shd w:val="pct25" w:color="FFFF00" w:fill="FFFFFF"/>
      </w:tcPr>
    </w:tblStylePr>
    <w:tblStylePr w:type="ne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sw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35">
    <w:name w:val="Table Columns 2"/>
    <w:basedOn w:val="106"/>
    <w:semiHidden/>
    <w:unhideWhenUsed/>
    <w:qFormat/>
    <w:uiPriority w:val="99"/>
    <w:rPr>
      <w:b/>
      <w:bCs/>
    </w:rPr>
    <w:tblPr>
      <w:tblLayout w:type="fixed"/>
    </w:tblPr>
    <w:tblStylePr w:type="firstRow">
      <w:rPr>
        <w:color w:val="FFFFFF"/>
      </w:rPr>
      <w:tblPr>
        <w:tblLayout w:type="fixed"/>
      </w:tbl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>
        <w:tblLayout w:type="fixed"/>
      </w:tblPr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>
        <w:tblLayout w:type="fixed"/>
      </w:tbl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>
        <w:tblLayout w:type="fixed"/>
      </w:tblPr>
      <w:tcPr>
        <w:tcBorders>
          <w:tl2br w:val="nil"/>
          <w:tr2bl w:val="nil"/>
        </w:tcBorders>
      </w:tcPr>
    </w:tblStylePr>
    <w:tblStylePr w:type="band1Vert">
      <w:rPr>
        <w:color w:val="auto"/>
      </w:rPr>
      <w:tblPr>
        <w:tblLayout w:type="fixed"/>
      </w:tblPr>
      <w:tcPr>
        <w:shd w:val="pct30" w:color="000000" w:fill="FFFFFF"/>
      </w:tcPr>
    </w:tblStylePr>
    <w:tblStylePr w:type="band2Vert">
      <w:rPr>
        <w:color w:val="auto"/>
      </w:rPr>
      <w:tblPr>
        <w:tblLayout w:type="fixed"/>
      </w:tblPr>
      <w:tcPr>
        <w:shd w:val="pct25" w:color="00FF00" w:fill="FFFFFF"/>
      </w:tcPr>
    </w:tblStylePr>
    <w:tblStylePr w:type="ne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sw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36">
    <w:name w:val="Table Columns 3"/>
    <w:basedOn w:val="106"/>
    <w:semiHidden/>
    <w:unhideWhenUsed/>
    <w:uiPriority w:val="99"/>
    <w:rPr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  <w:tblLayout w:type="fixed"/>
    </w:tblPr>
    <w:tblStylePr w:type="firstRow">
      <w:rPr>
        <w:color w:val="FFFFFF"/>
      </w:rPr>
      <w:tblPr>
        <w:tblLayout w:type="fixed"/>
      </w:tbl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>
        <w:tblLayout w:type="fixed"/>
      </w:tblPr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>
        <w:tblLayout w:type="fixed"/>
      </w:tbl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>
        <w:tblLayout w:type="fixed"/>
      </w:tblPr>
      <w:tcPr>
        <w:tcBorders>
          <w:tl2br w:val="nil"/>
          <w:tr2bl w:val="nil"/>
        </w:tcBorders>
      </w:tcPr>
    </w:tblStylePr>
    <w:tblStylePr w:type="band1Vert">
      <w:rPr>
        <w:color w:val="auto"/>
      </w:rPr>
      <w:tblPr>
        <w:tblLayout w:type="fixed"/>
      </w:tblPr>
      <w:tcPr>
        <w:shd w:val="solid" w:color="C0C0C0" w:fill="FFFFFF"/>
      </w:tcPr>
    </w:tblStylePr>
    <w:tblStylePr w:type="band2Vert">
      <w:rPr>
        <w:color w:val="auto"/>
      </w:rPr>
      <w:tblPr>
        <w:tblLayout w:type="fixed"/>
      </w:tblPr>
      <w:tcPr>
        <w:shd w:val="pct10" w:color="000000" w:fill="FFFFFF"/>
      </w:tcPr>
    </w:tblStylePr>
    <w:tblStylePr w:type="ne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37">
    <w:name w:val="Table Columns 4"/>
    <w:basedOn w:val="106"/>
    <w:semiHidden/>
    <w:unhideWhenUsed/>
    <w:qFormat/>
    <w:uiPriority w:val="99"/>
    <w:tblPr>
      <w:tblLayout w:type="fixed"/>
    </w:tblPr>
    <w:tblStylePr w:type="firstRow">
      <w:rPr>
        <w:color w:val="FFFFFF"/>
      </w:rPr>
      <w:tblPr>
        <w:tblLayout w:type="fixed"/>
      </w:tblPr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lastCo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band1Vert">
      <w:rPr>
        <w:color w:val="auto"/>
      </w:rPr>
      <w:tblPr>
        <w:tblLayout w:type="fixed"/>
      </w:tblPr>
      <w:tcPr>
        <w:shd w:val="pct50" w:color="008080" w:fill="FFFFFF"/>
      </w:tcPr>
    </w:tblStylePr>
    <w:tblStylePr w:type="band2Vert">
      <w:rPr>
        <w:color w:val="auto"/>
      </w:rPr>
      <w:tblPr>
        <w:tblLayout w:type="fixed"/>
      </w:tblPr>
      <w:tcPr>
        <w:shd w:val="pct10" w:color="000000" w:fill="FFFFFF"/>
      </w:tcPr>
    </w:tblStylePr>
  </w:style>
  <w:style w:type="table" w:styleId="138">
    <w:name w:val="Table Columns 5"/>
    <w:basedOn w:val="106"/>
    <w:semiHidden/>
    <w:unhideWhenUsed/>
    <w:qFormat/>
    <w:uiPriority w:val="99"/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  <w:tblLayout w:type="fixed"/>
    </w:tblPr>
    <w:tblStylePr w:type="firstRow">
      <w:rPr>
        <w:b/>
        <w:bCs/>
        <w:i/>
        <w:iCs/>
      </w:rPr>
      <w:tblPr>
        <w:tblLayout w:type="fixed"/>
      </w:tbl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>
        <w:tblLayout w:type="fixed"/>
      </w:tblPr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lastCo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band1Vert">
      <w:rPr>
        <w:color w:val="auto"/>
      </w:rPr>
      <w:tblPr>
        <w:tblLayout w:type="fixed"/>
      </w:tblPr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39">
    <w:name w:val="Table Grid 1"/>
    <w:basedOn w:val="106"/>
    <w:semiHidden/>
    <w:unhideWhenUsed/>
    <w:qFormat/>
    <w:uiPriority w:val="99"/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  <w:tblLayout w:type="fixed"/>
    </w:tblPr>
    <w:tcPr>
      <w:shd w:val="clear" w:color="auto" w:fill="auto"/>
    </w:tcPr>
    <w:tblStylePr w:type="lastRow">
      <w:rPr>
        <w:i/>
        <w:iCs/>
      </w:rPr>
      <w:tblPr>
        <w:tblLayout w:type="fixed"/>
      </w:tblPr>
      <w:tcPr>
        <w:tcBorders>
          <w:tl2br w:val="nil"/>
          <w:tr2bl w:val="nil"/>
        </w:tcBorders>
      </w:tcPr>
    </w:tblStylePr>
    <w:tblStylePr w:type="lastCol">
      <w:rPr>
        <w:i/>
        <w:iCs/>
      </w:rPr>
      <w:tblPr>
        <w:tblLayout w:type="fixed"/>
      </w:tblPr>
      <w:tcPr>
        <w:tcBorders>
          <w:tl2br w:val="nil"/>
          <w:tr2bl w:val="nil"/>
        </w:tcBorders>
      </w:tcPr>
    </w:tblStylePr>
    <w:tblStylePr w:type="nwCell">
      <w:tblPr>
        <w:tblLayout w:type="fixed"/>
      </w:tblPr>
      <w:tcPr>
        <w:tcBorders>
          <w:tl2br w:val="single" w:color="000000" w:sz="6" w:space="0"/>
          <w:tr2bl w:val="nil"/>
        </w:tcBorders>
      </w:tcPr>
    </w:tblStylePr>
  </w:style>
  <w:style w:type="table" w:styleId="140">
    <w:name w:val="Table Grid 2"/>
    <w:basedOn w:val="106"/>
    <w:semiHidden/>
    <w:unhideWhenUsed/>
    <w:qFormat/>
    <w:uiPriority w:val="99"/>
    <w:tblPr>
      <w:tblBorders>
        <w:insideH w:val="single" w:color="000000" w:sz="6" w:space="0"/>
        <w:insideV w:val="single" w:color="000000" w:sz="6" w:space="0"/>
      </w:tblBorders>
      <w:tblLayout w:type="fixed"/>
    </w:tblPr>
    <w:tcPr>
      <w:shd w:val="clear" w:color="auto" w:fill="auto"/>
    </w:tcPr>
    <w:tblStylePr w:type="firstRow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lastRow">
      <w:rPr>
        <w:b/>
        <w:bCs/>
      </w:rPr>
      <w:tblPr>
        <w:tblLayout w:type="fixed"/>
      </w:tbl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lastCo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41">
    <w:name w:val="Table Grid 3"/>
    <w:basedOn w:val="106"/>
    <w:semiHidden/>
    <w:unhideWhenUsed/>
    <w:qFormat/>
    <w:uiPriority w:val="99"/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  <w:tblLayout w:type="fixed"/>
    </w:tblPr>
    <w:tcPr>
      <w:shd w:val="clear" w:color="auto" w:fill="auto"/>
    </w:tcPr>
    <w:tblStylePr w:type="firstRow">
      <w:tblPr>
        <w:tblLayout w:type="fixed"/>
      </w:tblPr>
      <w:tcPr>
        <w:tcBorders>
          <w:bottom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lastCo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nwCell">
      <w:tblPr>
        <w:tblLayout w:type="fixed"/>
      </w:tblPr>
      <w:tcPr>
        <w:tcBorders>
          <w:tl2br w:val="single" w:color="000000" w:sz="6" w:space="0"/>
          <w:tr2bl w:val="nil"/>
        </w:tcBorders>
      </w:tcPr>
    </w:tblStylePr>
  </w:style>
  <w:style w:type="table" w:styleId="142">
    <w:name w:val="Table Grid 4"/>
    <w:basedOn w:val="106"/>
    <w:semiHidden/>
    <w:unhideWhenUsed/>
    <w:qFormat/>
    <w:uiPriority w:val="99"/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  <w:tblLayout w:type="fixed"/>
    </w:tblPr>
    <w:tcPr>
      <w:shd w:val="clear" w:color="auto" w:fill="auto"/>
    </w:tcPr>
    <w:tblStylePr w:type="firstRow">
      <w:rPr>
        <w:color w:val="auto"/>
      </w:rPr>
      <w:tblPr>
        <w:tblLayout w:type="fixed"/>
      </w:tblPr>
      <w:tcPr>
        <w:tcBorders>
          <w:bottom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>
        <w:tblLayout w:type="fixed"/>
      </w:tblPr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43">
    <w:name w:val="Table Grid 5"/>
    <w:basedOn w:val="106"/>
    <w:semiHidden/>
    <w:unhideWhenUsed/>
    <w:qFormat/>
    <w:uiPriority w:val="99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  <w:tblLayout w:type="fixed"/>
    </w:tblPr>
    <w:tcPr>
      <w:shd w:val="clear" w:color="auto" w:fill="auto"/>
    </w:tcPr>
    <w:tblStylePr w:type="firstRow">
      <w:tblPr>
        <w:tblLayout w:type="fixed"/>
      </w:tbl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lastCo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nwCell">
      <w:tblPr>
        <w:tblLayout w:type="fixed"/>
      </w:tblPr>
      <w:tcPr>
        <w:tcBorders>
          <w:tl2br w:val="single" w:color="000000" w:sz="6" w:space="0"/>
          <w:tr2bl w:val="nil"/>
        </w:tcBorders>
      </w:tcPr>
    </w:tblStylePr>
  </w:style>
  <w:style w:type="table" w:styleId="144">
    <w:name w:val="Table Grid 6"/>
    <w:basedOn w:val="106"/>
    <w:semiHidden/>
    <w:unhideWhenUsed/>
    <w:qFormat/>
    <w:uiPriority w:val="99"/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  <w:tblLayout w:type="fixed"/>
    </w:tblPr>
    <w:tcPr>
      <w:shd w:val="clear" w:color="auto" w:fill="auto"/>
    </w:tcPr>
    <w:tblStylePr w:type="firstRow">
      <w:rPr>
        <w:b/>
        <w:bCs/>
      </w:rPr>
      <w:tblPr>
        <w:tblLayout w:type="fixed"/>
      </w:tbl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>
        <w:tblLayout w:type="fixed"/>
      </w:tbl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nwCell">
      <w:tblPr>
        <w:tblLayout w:type="fixed"/>
      </w:tblPr>
      <w:tcPr>
        <w:tcBorders>
          <w:tl2br w:val="single" w:color="000000" w:sz="6" w:space="0"/>
          <w:tr2bl w:val="nil"/>
        </w:tcBorders>
      </w:tcPr>
    </w:tblStylePr>
  </w:style>
  <w:style w:type="table" w:styleId="145">
    <w:name w:val="Table Grid 7"/>
    <w:basedOn w:val="106"/>
    <w:semiHidden/>
    <w:unhideWhenUsed/>
    <w:qFormat/>
    <w:uiPriority w:val="99"/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  <w:tblLayout w:type="fixed"/>
    </w:tblPr>
    <w:tcPr>
      <w:shd w:val="clear" w:color="auto" w:fill="auto"/>
    </w:tcPr>
    <w:tblStylePr w:type="firstRow">
      <w:rPr>
        <w:b w:val="0"/>
        <w:bCs w:val="0"/>
      </w:rPr>
      <w:tblPr>
        <w:tblLayout w:type="fixed"/>
      </w:tblPr>
      <w:tcPr>
        <w:tcBorders>
          <w:bottom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>
        <w:tblLayout w:type="fixed"/>
      </w:tbl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>
        <w:tblLayout w:type="fixed"/>
      </w:tblPr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>
        <w:tblLayout w:type="fixed"/>
      </w:tblPr>
      <w:tcPr>
        <w:tcBorders>
          <w:tl2br w:val="nil"/>
          <w:tr2bl w:val="nil"/>
        </w:tcBorders>
      </w:tcPr>
    </w:tblStylePr>
    <w:tblStylePr w:type="nwCell">
      <w:tblPr>
        <w:tblLayout w:type="fixed"/>
      </w:tblPr>
      <w:tcPr>
        <w:tcBorders>
          <w:tl2br w:val="single" w:color="000000" w:sz="6" w:space="0"/>
          <w:tr2bl w:val="nil"/>
        </w:tcBorders>
      </w:tcPr>
    </w:tblStylePr>
  </w:style>
  <w:style w:type="table" w:styleId="146">
    <w:name w:val="Table Grid 8"/>
    <w:basedOn w:val="106"/>
    <w:semiHidden/>
    <w:unhideWhenUsed/>
    <w:qFormat/>
    <w:uiPriority w:val="99"/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  <w:tblLayout w:type="fixed"/>
    </w:tblPr>
    <w:tcPr>
      <w:shd w:val="clear" w:color="auto" w:fill="auto"/>
    </w:tcPr>
    <w:tblStylePr w:type="firstRow">
      <w:rPr>
        <w:b/>
        <w:bCs/>
        <w:color w:val="FFFFFF"/>
      </w:rPr>
      <w:tblPr>
        <w:tblLayout w:type="fixed"/>
      </w:tblPr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>
        <w:tblLayout w:type="fixed"/>
      </w:tblPr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47">
    <w:name w:val="Table Web 1"/>
    <w:basedOn w:val="106"/>
    <w:semiHidden/>
    <w:unhideWhenUsed/>
    <w:qFormat/>
    <w:uiPriority w:val="99"/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  <w:tblLayout w:type="fixed"/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48">
    <w:name w:val="Table Web 2"/>
    <w:basedOn w:val="106"/>
    <w:semiHidden/>
    <w:unhideWhenUsed/>
    <w:qFormat/>
    <w:uiPriority w:val="99"/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  <w:tblLayout w:type="fixed"/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49">
    <w:name w:val="Table Web 3"/>
    <w:basedOn w:val="106"/>
    <w:semiHidden/>
    <w:unhideWhenUsed/>
    <w:qFormat/>
    <w:uiPriority w:val="99"/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  <w:tblLayout w:type="fixed"/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150">
    <w:name w:val="Table Professional"/>
    <w:basedOn w:val="106"/>
    <w:semiHidden/>
    <w:unhideWhenUsed/>
    <w:qFormat/>
    <w:uiPriority w:val="99"/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  <w:tblLayout w:type="fixed"/>
    </w:tblPr>
    <w:tcPr>
      <w:shd w:val="clear" w:color="auto" w:fill="auto"/>
    </w:tcPr>
    <w:tblStylePr w:type="firstRow">
      <w:rPr>
        <w:b/>
        <w:bCs/>
        <w:color w:val="auto"/>
      </w:rPr>
      <w:tblPr>
        <w:tblLayout w:type="fixed"/>
      </w:tblPr>
      <w:tcPr>
        <w:tcBorders>
          <w:tl2br w:val="nil"/>
          <w:tr2bl w:val="nil"/>
        </w:tcBorders>
        <w:shd w:val="solid" w:color="000000" w:fill="FFFFFF"/>
      </w:tcPr>
    </w:tblStylePr>
  </w:style>
  <w:style w:type="table" w:styleId="151">
    <w:name w:val="Light Shading"/>
    <w:basedOn w:val="106"/>
    <w:semiHidden/>
    <w:unhideWhenUsed/>
    <w:qFormat/>
    <w:uiPriority w:val="60"/>
    <w:pPr>
      <w:spacing w:before="0" w:line="240" w:lineRule="auto"/>
    </w:pPr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152">
    <w:name w:val="Light Shading Accent 1"/>
    <w:basedOn w:val="106"/>
    <w:semiHidden/>
    <w:unhideWhenUsed/>
    <w:qFormat/>
    <w:uiPriority w:val="60"/>
    <w:pPr>
      <w:spacing w:before="0" w:line="240" w:lineRule="auto"/>
    </w:pPr>
    <w:rPr>
      <w:color w:val="2E75B6" w:themeColor="accent1" w:themeShade="BF"/>
    </w:rPr>
    <w:tblPr>
      <w:tblBorders>
        <w:top w:val="single" w:color="5B9BD5" w:themeColor="accent1" w:sz="8" w:space="0"/>
        <w:bottom w:val="single" w:color="5B9BD5" w:themeColor="accent1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5B9BD5" w:themeColor="accent1" w:sz="8" w:space="0"/>
          <w:left w:val="nil"/>
          <w:bottom w:val="single" w:color="5B9BD5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5B9BD5" w:themeColor="accent1" w:sz="8" w:space="0"/>
          <w:left w:val="nil"/>
          <w:bottom w:val="single" w:color="5B9BD5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153">
    <w:name w:val="Light Shading Accent 2"/>
    <w:basedOn w:val="106"/>
    <w:semiHidden/>
    <w:unhideWhenUsed/>
    <w:qFormat/>
    <w:uiPriority w:val="60"/>
    <w:pPr>
      <w:spacing w:before="0" w:line="240" w:lineRule="auto"/>
    </w:pPr>
    <w:rPr>
      <w:color w:val="BF0000" w:themeColor="accent2" w:themeShade="BF"/>
    </w:rPr>
    <w:tblPr>
      <w:tblBorders>
        <w:top w:val="single" w:color="FF0000" w:themeColor="accent2" w:sz="8" w:space="0"/>
        <w:bottom w:val="single" w:color="FF0000" w:themeColor="accent2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FF0000" w:themeColor="accent2" w:sz="8" w:space="0"/>
          <w:left w:val="nil"/>
          <w:bottom w:val="single" w:color="FF0000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FF0000" w:themeColor="accent2" w:sz="8" w:space="0"/>
          <w:left w:val="nil"/>
          <w:bottom w:val="single" w:color="FF0000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FFBFBF" w:themeFill="accent2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FFBFBF" w:themeFill="accent2" w:themeFillTint="3F"/>
      </w:tcPr>
    </w:tblStylePr>
  </w:style>
  <w:style w:type="table" w:styleId="154">
    <w:name w:val="Light Shading Accent 3"/>
    <w:basedOn w:val="106"/>
    <w:semiHidden/>
    <w:unhideWhenUsed/>
    <w:qFormat/>
    <w:uiPriority w:val="60"/>
    <w:pPr>
      <w:spacing w:before="0" w:line="240" w:lineRule="auto"/>
    </w:pPr>
    <w:rPr>
      <w:color w:val="7C7C7C" w:themeColor="accent3" w:themeShade="BF"/>
    </w:rPr>
    <w:tblPr>
      <w:tblBorders>
        <w:top w:val="single" w:color="A5A5A5" w:themeColor="accent3" w:sz="8" w:space="0"/>
        <w:bottom w:val="single" w:color="A5A5A5" w:themeColor="accent3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A5A5A5" w:themeColor="accent3" w:sz="8" w:space="0"/>
          <w:left w:val="nil"/>
          <w:bottom w:val="single" w:color="A5A5A5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A5A5A5" w:themeColor="accent3" w:sz="8" w:space="0"/>
          <w:left w:val="nil"/>
          <w:bottom w:val="single" w:color="A5A5A5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155">
    <w:name w:val="Light Shading Accent 4"/>
    <w:basedOn w:val="106"/>
    <w:semiHidden/>
    <w:unhideWhenUsed/>
    <w:qFormat/>
    <w:uiPriority w:val="60"/>
    <w:pPr>
      <w:spacing w:before="0" w:line="240" w:lineRule="auto"/>
    </w:pPr>
    <w:rPr>
      <w:color w:val="BF9000" w:themeColor="accent4" w:themeShade="BF"/>
    </w:rPr>
    <w:tblPr>
      <w:tblBorders>
        <w:top w:val="single" w:color="FFC000" w:themeColor="accent4" w:sz="8" w:space="0"/>
        <w:bottom w:val="single" w:color="FFC000" w:themeColor="accent4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FFC000" w:themeColor="accent4" w:sz="8" w:space="0"/>
          <w:left w:val="nil"/>
          <w:bottom w:val="single" w:color="FFC000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FFC000" w:themeColor="accent4" w:sz="8" w:space="0"/>
          <w:left w:val="nil"/>
          <w:bottom w:val="single" w:color="FFC000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FFEFBF" w:themeFill="accent4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FFEFBF" w:themeFill="accent4" w:themeFillTint="3F"/>
      </w:tcPr>
    </w:tblStylePr>
  </w:style>
  <w:style w:type="table" w:styleId="156">
    <w:name w:val="Light Shading Accent 5"/>
    <w:basedOn w:val="106"/>
    <w:semiHidden/>
    <w:unhideWhenUsed/>
    <w:qFormat/>
    <w:uiPriority w:val="60"/>
    <w:pPr>
      <w:spacing w:before="0" w:line="240" w:lineRule="auto"/>
    </w:pPr>
    <w:rPr>
      <w:color w:val="204174" w:themeColor="accent5" w:themeShade="BF"/>
    </w:rPr>
    <w:tblPr>
      <w:tblBorders>
        <w:top w:val="single" w:color="2B579A" w:themeColor="accent5" w:sz="8" w:space="0"/>
        <w:bottom w:val="single" w:color="2B579A" w:themeColor="accent5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2B579A" w:themeColor="accent5" w:sz="8" w:space="0"/>
          <w:left w:val="nil"/>
          <w:bottom w:val="single" w:color="2B579A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2B579A" w:themeColor="accent5" w:sz="8" w:space="0"/>
          <w:left w:val="nil"/>
          <w:bottom w:val="single" w:color="2B579A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C2D3EE" w:themeFill="accent5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C2D3EE" w:themeFill="accent5" w:themeFillTint="3F"/>
      </w:tcPr>
    </w:tblStylePr>
  </w:style>
  <w:style w:type="table" w:styleId="157">
    <w:name w:val="Light Shading Accent 6"/>
    <w:basedOn w:val="106"/>
    <w:semiHidden/>
    <w:unhideWhenUsed/>
    <w:qFormat/>
    <w:uiPriority w:val="60"/>
    <w:pPr>
      <w:spacing w:before="0" w:line="240" w:lineRule="auto"/>
    </w:pPr>
    <w:rPr>
      <w:color w:val="548235" w:themeColor="accent6" w:themeShade="BF"/>
    </w:rPr>
    <w:tblPr>
      <w:tblBorders>
        <w:top w:val="single" w:color="70AD47" w:themeColor="accent6" w:sz="8" w:space="0"/>
        <w:bottom w:val="single" w:color="70AD47" w:themeColor="accent6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70AD47" w:themeColor="accent6" w:sz="8" w:space="0"/>
          <w:left w:val="nil"/>
          <w:bottom w:val="single" w:color="70AD47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single" w:color="70AD47" w:themeColor="accent6" w:sz="8" w:space="0"/>
          <w:left w:val="nil"/>
          <w:bottom w:val="single" w:color="70AD47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  <w:style w:type="table" w:styleId="158">
    <w:name w:val="Light List"/>
    <w:basedOn w:val="106"/>
    <w:semiHidden/>
    <w:unhideWhenUsed/>
    <w:qFormat/>
    <w:uiPriority w:val="61"/>
    <w:pPr>
      <w:spacing w:before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>
        <w:tblLayout w:type="fixed"/>
      </w:tblPr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159">
    <w:name w:val="Light List Accent 1"/>
    <w:basedOn w:val="106"/>
    <w:semiHidden/>
    <w:unhideWhenUsed/>
    <w:qFormat/>
    <w:uiPriority w:val="61"/>
    <w:pPr>
      <w:spacing w:before="0" w:line="240" w:lineRule="auto"/>
    </w:pPr>
    <w:tblPr>
      <w:tblBorders>
        <w:top w:val="single" w:color="5B9BD5" w:themeColor="accent1" w:sz="8" w:space="0"/>
        <w:left w:val="single" w:color="5B9BD5" w:themeColor="accent1" w:sz="8" w:space="0"/>
        <w:bottom w:val="single" w:color="5B9BD5" w:themeColor="accent1" w:sz="8" w:space="0"/>
        <w:right w:val="single" w:color="5B9BD5" w:themeColor="accent1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5B9BD5" w:themeColor="accent1" w:sz="6" w:space="0"/>
          <w:left w:val="single" w:color="5B9BD5" w:themeColor="accent1" w:sz="8" w:space="0"/>
          <w:bottom w:val="single" w:color="5B9BD5" w:themeColor="accent1" w:sz="8" w:space="0"/>
          <w:right w:val="single" w:color="5B9BD5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single" w:color="5B9BD5" w:themeColor="accent1" w:sz="8" w:space="0"/>
          <w:left w:val="single" w:color="5B9BD5" w:themeColor="accent1" w:sz="8" w:space="0"/>
          <w:bottom w:val="single" w:color="5B9BD5" w:themeColor="accent1" w:sz="8" w:space="0"/>
          <w:right w:val="single" w:color="5B9BD5" w:themeColor="accent1" w:sz="8" w:space="0"/>
        </w:tcBorders>
      </w:tcPr>
    </w:tblStylePr>
    <w:tblStylePr w:type="band1Horz">
      <w:tblPr>
        <w:tblLayout w:type="fixed"/>
      </w:tblPr>
      <w:tcPr>
        <w:tcBorders>
          <w:top w:val="single" w:color="5B9BD5" w:themeColor="accent1" w:sz="8" w:space="0"/>
          <w:left w:val="single" w:color="5B9BD5" w:themeColor="accent1" w:sz="8" w:space="0"/>
          <w:bottom w:val="single" w:color="5B9BD5" w:themeColor="accent1" w:sz="8" w:space="0"/>
          <w:right w:val="single" w:color="5B9BD5" w:themeColor="accent1" w:sz="8" w:space="0"/>
        </w:tcBorders>
      </w:tcPr>
    </w:tblStylePr>
  </w:style>
  <w:style w:type="table" w:styleId="160">
    <w:name w:val="Light List Accent 2"/>
    <w:basedOn w:val="106"/>
    <w:semiHidden/>
    <w:unhideWhenUsed/>
    <w:qFormat/>
    <w:uiPriority w:val="61"/>
    <w:pPr>
      <w:spacing w:before="0" w:line="240" w:lineRule="auto"/>
    </w:pPr>
    <w:tblPr>
      <w:tblBorders>
        <w:top w:val="single" w:color="FF0000" w:themeColor="accent2" w:sz="8" w:space="0"/>
        <w:left w:val="single" w:color="FF0000" w:themeColor="accent2" w:sz="8" w:space="0"/>
        <w:bottom w:val="single" w:color="FF0000" w:themeColor="accent2" w:sz="8" w:space="0"/>
        <w:right w:val="single" w:color="FF0000" w:themeColor="accent2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FF0000" w:themeFill="accent2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FF0000" w:themeColor="accent2" w:sz="6" w:space="0"/>
          <w:left w:val="single" w:color="FF0000" w:themeColor="accent2" w:sz="8" w:space="0"/>
          <w:bottom w:val="single" w:color="FF0000" w:themeColor="accent2" w:sz="8" w:space="0"/>
          <w:right w:val="single" w:color="FF0000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single" w:color="FF0000" w:themeColor="accent2" w:sz="8" w:space="0"/>
          <w:left w:val="single" w:color="FF0000" w:themeColor="accent2" w:sz="8" w:space="0"/>
          <w:bottom w:val="single" w:color="FF0000" w:themeColor="accent2" w:sz="8" w:space="0"/>
          <w:right w:val="single" w:color="FF0000" w:themeColor="accent2" w:sz="8" w:space="0"/>
        </w:tcBorders>
      </w:tcPr>
    </w:tblStylePr>
    <w:tblStylePr w:type="band1Horz">
      <w:tblPr>
        <w:tblLayout w:type="fixed"/>
      </w:tblPr>
      <w:tcPr>
        <w:tcBorders>
          <w:top w:val="single" w:color="FF0000" w:themeColor="accent2" w:sz="8" w:space="0"/>
          <w:left w:val="single" w:color="FF0000" w:themeColor="accent2" w:sz="8" w:space="0"/>
          <w:bottom w:val="single" w:color="FF0000" w:themeColor="accent2" w:sz="8" w:space="0"/>
          <w:right w:val="single" w:color="FF0000" w:themeColor="accent2" w:sz="8" w:space="0"/>
        </w:tcBorders>
      </w:tcPr>
    </w:tblStylePr>
  </w:style>
  <w:style w:type="table" w:styleId="161">
    <w:name w:val="Light List Accent 3"/>
    <w:basedOn w:val="106"/>
    <w:semiHidden/>
    <w:unhideWhenUsed/>
    <w:qFormat/>
    <w:uiPriority w:val="61"/>
    <w:pPr>
      <w:spacing w:before="0" w:line="240" w:lineRule="auto"/>
    </w:pPr>
    <w:tblPr>
      <w:tblBorders>
        <w:top w:val="single" w:color="A5A5A5" w:themeColor="accent3" w:sz="8" w:space="0"/>
        <w:left w:val="single" w:color="A5A5A5" w:themeColor="accent3" w:sz="8" w:space="0"/>
        <w:bottom w:val="single" w:color="A5A5A5" w:themeColor="accent3" w:sz="8" w:space="0"/>
        <w:right w:val="single" w:color="A5A5A5" w:themeColor="accent3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A5A5A5" w:themeColor="accent3" w:sz="6" w:space="0"/>
          <w:left w:val="single" w:color="A5A5A5" w:themeColor="accent3" w:sz="8" w:space="0"/>
          <w:bottom w:val="single" w:color="A5A5A5" w:themeColor="accent3" w:sz="8" w:space="0"/>
          <w:right w:val="single" w:color="A5A5A5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single" w:color="A5A5A5" w:themeColor="accent3" w:sz="8" w:space="0"/>
          <w:left w:val="single" w:color="A5A5A5" w:themeColor="accent3" w:sz="8" w:space="0"/>
          <w:bottom w:val="single" w:color="A5A5A5" w:themeColor="accent3" w:sz="8" w:space="0"/>
          <w:right w:val="single" w:color="A5A5A5" w:themeColor="accent3" w:sz="8" w:space="0"/>
        </w:tcBorders>
      </w:tcPr>
    </w:tblStylePr>
    <w:tblStylePr w:type="band1Horz">
      <w:tblPr>
        <w:tblLayout w:type="fixed"/>
      </w:tblPr>
      <w:tcPr>
        <w:tcBorders>
          <w:top w:val="single" w:color="A5A5A5" w:themeColor="accent3" w:sz="8" w:space="0"/>
          <w:left w:val="single" w:color="A5A5A5" w:themeColor="accent3" w:sz="8" w:space="0"/>
          <w:bottom w:val="single" w:color="A5A5A5" w:themeColor="accent3" w:sz="8" w:space="0"/>
          <w:right w:val="single" w:color="A5A5A5" w:themeColor="accent3" w:sz="8" w:space="0"/>
        </w:tcBorders>
      </w:tcPr>
    </w:tblStylePr>
  </w:style>
  <w:style w:type="table" w:styleId="162">
    <w:name w:val="Light List Accent 4"/>
    <w:basedOn w:val="106"/>
    <w:semiHidden/>
    <w:unhideWhenUsed/>
    <w:qFormat/>
    <w:uiPriority w:val="61"/>
    <w:pPr>
      <w:spacing w:before="0" w:line="240" w:lineRule="auto"/>
    </w:pPr>
    <w:tblPr>
      <w:tblBorders>
        <w:top w:val="single" w:color="FFC000" w:themeColor="accent4" w:sz="8" w:space="0"/>
        <w:left w:val="single" w:color="FFC000" w:themeColor="accent4" w:sz="8" w:space="0"/>
        <w:bottom w:val="single" w:color="FFC000" w:themeColor="accent4" w:sz="8" w:space="0"/>
        <w:right w:val="single" w:color="FFC000" w:themeColor="accent4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FFC000" w:themeColor="accent4" w:sz="6" w:space="0"/>
          <w:left w:val="single" w:color="FFC000" w:themeColor="accent4" w:sz="8" w:space="0"/>
          <w:bottom w:val="single" w:color="FFC000" w:themeColor="accent4" w:sz="8" w:space="0"/>
          <w:right w:val="single" w:color="FFC000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single" w:color="FFC000" w:themeColor="accent4" w:sz="8" w:space="0"/>
          <w:left w:val="single" w:color="FFC000" w:themeColor="accent4" w:sz="8" w:space="0"/>
          <w:bottom w:val="single" w:color="FFC000" w:themeColor="accent4" w:sz="8" w:space="0"/>
          <w:right w:val="single" w:color="FFC000" w:themeColor="accent4" w:sz="8" w:space="0"/>
        </w:tcBorders>
      </w:tcPr>
    </w:tblStylePr>
    <w:tblStylePr w:type="band1Horz">
      <w:tblPr>
        <w:tblLayout w:type="fixed"/>
      </w:tblPr>
      <w:tcPr>
        <w:tcBorders>
          <w:top w:val="single" w:color="FFC000" w:themeColor="accent4" w:sz="8" w:space="0"/>
          <w:left w:val="single" w:color="FFC000" w:themeColor="accent4" w:sz="8" w:space="0"/>
          <w:bottom w:val="single" w:color="FFC000" w:themeColor="accent4" w:sz="8" w:space="0"/>
          <w:right w:val="single" w:color="FFC000" w:themeColor="accent4" w:sz="8" w:space="0"/>
        </w:tcBorders>
      </w:tcPr>
    </w:tblStylePr>
  </w:style>
  <w:style w:type="table" w:styleId="163">
    <w:name w:val="Light List Accent 5"/>
    <w:basedOn w:val="106"/>
    <w:semiHidden/>
    <w:unhideWhenUsed/>
    <w:qFormat/>
    <w:uiPriority w:val="61"/>
    <w:pPr>
      <w:spacing w:before="0" w:line="240" w:lineRule="auto"/>
    </w:pPr>
    <w:tblPr>
      <w:tblBorders>
        <w:top w:val="single" w:color="2B579A" w:themeColor="accent5" w:sz="8" w:space="0"/>
        <w:left w:val="single" w:color="2B579A" w:themeColor="accent5" w:sz="8" w:space="0"/>
        <w:bottom w:val="single" w:color="2B579A" w:themeColor="accent5" w:sz="8" w:space="0"/>
        <w:right w:val="single" w:color="2B579A" w:themeColor="accent5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2B579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2B579A" w:themeColor="accent5" w:sz="6" w:space="0"/>
          <w:left w:val="single" w:color="2B579A" w:themeColor="accent5" w:sz="8" w:space="0"/>
          <w:bottom w:val="single" w:color="2B579A" w:themeColor="accent5" w:sz="8" w:space="0"/>
          <w:right w:val="single" w:color="2B579A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single" w:color="2B579A" w:themeColor="accent5" w:sz="8" w:space="0"/>
          <w:left w:val="single" w:color="2B579A" w:themeColor="accent5" w:sz="8" w:space="0"/>
          <w:bottom w:val="single" w:color="2B579A" w:themeColor="accent5" w:sz="8" w:space="0"/>
          <w:right w:val="single" w:color="2B579A" w:themeColor="accent5" w:sz="8" w:space="0"/>
        </w:tcBorders>
      </w:tcPr>
    </w:tblStylePr>
    <w:tblStylePr w:type="band1Horz">
      <w:tblPr>
        <w:tblLayout w:type="fixed"/>
      </w:tblPr>
      <w:tcPr>
        <w:tcBorders>
          <w:top w:val="single" w:color="2B579A" w:themeColor="accent5" w:sz="8" w:space="0"/>
          <w:left w:val="single" w:color="2B579A" w:themeColor="accent5" w:sz="8" w:space="0"/>
          <w:bottom w:val="single" w:color="2B579A" w:themeColor="accent5" w:sz="8" w:space="0"/>
          <w:right w:val="single" w:color="2B579A" w:themeColor="accent5" w:sz="8" w:space="0"/>
        </w:tcBorders>
      </w:tcPr>
    </w:tblStylePr>
  </w:style>
  <w:style w:type="table" w:styleId="164">
    <w:name w:val="Light List Accent 6"/>
    <w:basedOn w:val="106"/>
    <w:semiHidden/>
    <w:unhideWhenUsed/>
    <w:qFormat/>
    <w:uiPriority w:val="61"/>
    <w:pPr>
      <w:spacing w:before="0" w:line="240" w:lineRule="auto"/>
    </w:pPr>
    <w:tblPr>
      <w:tblBorders>
        <w:top w:val="single" w:color="70AD47" w:themeColor="accent6" w:sz="8" w:space="0"/>
        <w:left w:val="single" w:color="70AD47" w:themeColor="accent6" w:sz="8" w:space="0"/>
        <w:bottom w:val="single" w:color="70AD47" w:themeColor="accent6" w:sz="8" w:space="0"/>
        <w:right w:val="single" w:color="70AD47" w:themeColor="accent6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70AD47" w:themeColor="accent6" w:sz="6" w:space="0"/>
          <w:left w:val="single" w:color="70AD47" w:themeColor="accent6" w:sz="8" w:space="0"/>
          <w:bottom w:val="single" w:color="70AD47" w:themeColor="accent6" w:sz="8" w:space="0"/>
          <w:right w:val="single" w:color="70AD47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single" w:color="70AD47" w:themeColor="accent6" w:sz="8" w:space="0"/>
          <w:left w:val="single" w:color="70AD47" w:themeColor="accent6" w:sz="8" w:space="0"/>
          <w:bottom w:val="single" w:color="70AD47" w:themeColor="accent6" w:sz="8" w:space="0"/>
          <w:right w:val="single" w:color="70AD47" w:themeColor="accent6" w:sz="8" w:space="0"/>
        </w:tcBorders>
      </w:tcPr>
    </w:tblStylePr>
    <w:tblStylePr w:type="band1Horz">
      <w:tblPr>
        <w:tblLayout w:type="fixed"/>
      </w:tblPr>
      <w:tcPr>
        <w:tcBorders>
          <w:top w:val="single" w:color="70AD47" w:themeColor="accent6" w:sz="8" w:space="0"/>
          <w:left w:val="single" w:color="70AD47" w:themeColor="accent6" w:sz="8" w:space="0"/>
          <w:bottom w:val="single" w:color="70AD47" w:themeColor="accent6" w:sz="8" w:space="0"/>
          <w:right w:val="single" w:color="70AD47" w:themeColor="accent6" w:sz="8" w:space="0"/>
        </w:tcBorders>
      </w:tcPr>
    </w:tblStylePr>
  </w:style>
  <w:style w:type="table" w:styleId="165">
    <w:name w:val="Light Grid"/>
    <w:basedOn w:val="106"/>
    <w:semiHidden/>
    <w:unhideWhenUsed/>
    <w:qFormat/>
    <w:uiPriority w:val="62"/>
    <w:pPr>
      <w:spacing w:before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Layout w:type="fixed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>
        <w:tblLayout w:type="fixed"/>
      </w:tblPr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>
        <w:tblLayout w:type="fixed"/>
      </w:tblPr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>
        <w:tblLayout w:type="fixed"/>
      </w:tblPr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166">
    <w:name w:val="Light Grid Accent 1"/>
    <w:basedOn w:val="106"/>
    <w:semiHidden/>
    <w:unhideWhenUsed/>
    <w:qFormat/>
    <w:uiPriority w:val="62"/>
    <w:pPr>
      <w:spacing w:before="0" w:line="240" w:lineRule="auto"/>
    </w:pPr>
    <w:tblPr>
      <w:tblBorders>
        <w:top w:val="single" w:color="5B9BD5" w:themeColor="accent1" w:sz="8" w:space="0"/>
        <w:left w:val="single" w:color="5B9BD5" w:themeColor="accent1" w:sz="8" w:space="0"/>
        <w:bottom w:val="single" w:color="5B9BD5" w:themeColor="accent1" w:sz="8" w:space="0"/>
        <w:right w:val="single" w:color="5B9BD5" w:themeColor="accent1" w:sz="8" w:space="0"/>
        <w:insideH w:val="single" w:color="5B9BD5" w:themeColor="accent1" w:sz="8" w:space="0"/>
        <w:insideV w:val="single" w:color="5B9BD5" w:themeColor="accent1" w:sz="8" w:space="0"/>
      </w:tblBorders>
      <w:tblLayout w:type="fixed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5B9BD5" w:themeColor="accent1" w:sz="8" w:space="0"/>
          <w:left w:val="single" w:color="5B9BD5" w:themeColor="accent1" w:sz="8" w:space="0"/>
          <w:bottom w:val="single" w:color="5B9BD5" w:themeColor="accent1" w:sz="18" w:space="0"/>
          <w:right w:val="single" w:color="5B9BD5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double" w:color="5B9BD5" w:themeColor="accent1" w:sz="6" w:space="0"/>
          <w:left w:val="single" w:color="5B9BD5" w:themeColor="accent1" w:sz="8" w:space="0"/>
          <w:bottom w:val="single" w:color="5B9BD5" w:themeColor="accent1" w:sz="8" w:space="0"/>
          <w:right w:val="single" w:color="5B9BD5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5B9BD5" w:themeColor="accent1" w:sz="8" w:space="0"/>
          <w:left w:val="single" w:color="5B9BD5" w:themeColor="accent1" w:sz="8" w:space="0"/>
          <w:bottom w:val="single" w:color="5B9BD5" w:themeColor="accent1" w:sz="8" w:space="0"/>
          <w:right w:val="single" w:color="5B9BD5" w:themeColor="accent1" w:sz="8" w:space="0"/>
        </w:tcBorders>
      </w:tcPr>
    </w:tblStylePr>
    <w:tblStylePr w:type="band1Vert">
      <w:tblPr>
        <w:tblLayout w:type="fixed"/>
      </w:tblPr>
      <w:tcPr>
        <w:tcBorders>
          <w:top w:val="single" w:color="5B9BD5" w:themeColor="accent1" w:sz="8" w:space="0"/>
          <w:left w:val="single" w:color="5B9BD5" w:themeColor="accent1" w:sz="8" w:space="0"/>
          <w:bottom w:val="single" w:color="5B9BD5" w:themeColor="accent1" w:sz="8" w:space="0"/>
          <w:right w:val="single" w:color="5B9BD5" w:themeColor="accent1" w:sz="8" w:space="0"/>
        </w:tcBorders>
        <w:shd w:val="clear" w:color="auto" w:fill="D6E6F4" w:themeFill="accent1" w:themeFillTint="3F"/>
      </w:tcPr>
    </w:tblStylePr>
    <w:tblStylePr w:type="band1Horz">
      <w:tblPr>
        <w:tblLayout w:type="fixed"/>
      </w:tblPr>
      <w:tcPr>
        <w:tcBorders>
          <w:top w:val="single" w:color="5B9BD5" w:themeColor="accent1" w:sz="8" w:space="0"/>
          <w:left w:val="single" w:color="5B9BD5" w:themeColor="accent1" w:sz="8" w:space="0"/>
          <w:bottom w:val="single" w:color="5B9BD5" w:themeColor="accent1" w:sz="8" w:space="0"/>
          <w:right w:val="single" w:color="5B9BD5" w:themeColor="accent1" w:sz="8" w:space="0"/>
          <w:insideV w:val="single" w:sz="8" w:space="0"/>
        </w:tcBorders>
        <w:shd w:val="clear" w:color="auto" w:fill="D6E6F4" w:themeFill="accent1" w:themeFillTint="3F"/>
      </w:tcPr>
    </w:tblStylePr>
    <w:tblStylePr w:type="band2Horz">
      <w:tblPr>
        <w:tblLayout w:type="fixed"/>
      </w:tblPr>
      <w:tcPr>
        <w:tcBorders>
          <w:top w:val="single" w:color="5B9BD5" w:themeColor="accent1" w:sz="8" w:space="0"/>
          <w:left w:val="single" w:color="5B9BD5" w:themeColor="accent1" w:sz="8" w:space="0"/>
          <w:bottom w:val="single" w:color="5B9BD5" w:themeColor="accent1" w:sz="8" w:space="0"/>
          <w:right w:val="single" w:color="5B9BD5" w:themeColor="accent1" w:sz="8" w:space="0"/>
          <w:insideV w:val="single" w:sz="8" w:space="0"/>
        </w:tcBorders>
      </w:tcPr>
    </w:tblStylePr>
  </w:style>
  <w:style w:type="table" w:styleId="167">
    <w:name w:val="Light Grid Accent 2"/>
    <w:basedOn w:val="106"/>
    <w:semiHidden/>
    <w:unhideWhenUsed/>
    <w:uiPriority w:val="62"/>
    <w:pPr>
      <w:spacing w:before="0" w:line="240" w:lineRule="auto"/>
    </w:pPr>
    <w:tblPr>
      <w:tblBorders>
        <w:top w:val="single" w:color="FF0000" w:themeColor="accent2" w:sz="8" w:space="0"/>
        <w:left w:val="single" w:color="FF0000" w:themeColor="accent2" w:sz="8" w:space="0"/>
        <w:bottom w:val="single" w:color="FF0000" w:themeColor="accent2" w:sz="8" w:space="0"/>
        <w:right w:val="single" w:color="FF0000" w:themeColor="accent2" w:sz="8" w:space="0"/>
        <w:insideH w:val="single" w:color="FF0000" w:themeColor="accent2" w:sz="8" w:space="0"/>
        <w:insideV w:val="single" w:color="FF0000" w:themeColor="accent2" w:sz="8" w:space="0"/>
      </w:tblBorders>
      <w:tblLayout w:type="fixed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FF0000" w:themeColor="accent2" w:sz="8" w:space="0"/>
          <w:left w:val="single" w:color="FF0000" w:themeColor="accent2" w:sz="8" w:space="0"/>
          <w:bottom w:val="single" w:color="FF0000" w:themeColor="accent2" w:sz="18" w:space="0"/>
          <w:right w:val="single" w:color="FF0000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double" w:color="FF0000" w:themeColor="accent2" w:sz="6" w:space="0"/>
          <w:left w:val="single" w:color="FF0000" w:themeColor="accent2" w:sz="8" w:space="0"/>
          <w:bottom w:val="single" w:color="FF0000" w:themeColor="accent2" w:sz="8" w:space="0"/>
          <w:right w:val="single" w:color="FF0000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FF0000" w:themeColor="accent2" w:sz="8" w:space="0"/>
          <w:left w:val="single" w:color="FF0000" w:themeColor="accent2" w:sz="8" w:space="0"/>
          <w:bottom w:val="single" w:color="FF0000" w:themeColor="accent2" w:sz="8" w:space="0"/>
          <w:right w:val="single" w:color="FF0000" w:themeColor="accent2" w:sz="8" w:space="0"/>
        </w:tcBorders>
      </w:tcPr>
    </w:tblStylePr>
    <w:tblStylePr w:type="band1Vert">
      <w:tblPr>
        <w:tblLayout w:type="fixed"/>
      </w:tblPr>
      <w:tcPr>
        <w:tcBorders>
          <w:top w:val="single" w:color="FF0000" w:themeColor="accent2" w:sz="8" w:space="0"/>
          <w:left w:val="single" w:color="FF0000" w:themeColor="accent2" w:sz="8" w:space="0"/>
          <w:bottom w:val="single" w:color="FF0000" w:themeColor="accent2" w:sz="8" w:space="0"/>
          <w:right w:val="single" w:color="FF0000" w:themeColor="accent2" w:sz="8" w:space="0"/>
        </w:tcBorders>
        <w:shd w:val="clear" w:color="auto" w:fill="FFBFBF" w:themeFill="accent2" w:themeFillTint="3F"/>
      </w:tcPr>
    </w:tblStylePr>
    <w:tblStylePr w:type="band1Horz">
      <w:tblPr>
        <w:tblLayout w:type="fixed"/>
      </w:tblPr>
      <w:tcPr>
        <w:tcBorders>
          <w:top w:val="single" w:color="FF0000" w:themeColor="accent2" w:sz="8" w:space="0"/>
          <w:left w:val="single" w:color="FF0000" w:themeColor="accent2" w:sz="8" w:space="0"/>
          <w:bottom w:val="single" w:color="FF0000" w:themeColor="accent2" w:sz="8" w:space="0"/>
          <w:right w:val="single" w:color="FF0000" w:themeColor="accent2" w:sz="8" w:space="0"/>
          <w:insideV w:val="single" w:sz="8" w:space="0"/>
        </w:tcBorders>
        <w:shd w:val="clear" w:color="auto" w:fill="FFBFBF" w:themeFill="accent2" w:themeFillTint="3F"/>
      </w:tcPr>
    </w:tblStylePr>
    <w:tblStylePr w:type="band2Horz">
      <w:tblPr>
        <w:tblLayout w:type="fixed"/>
      </w:tblPr>
      <w:tcPr>
        <w:tcBorders>
          <w:top w:val="single" w:color="FF0000" w:themeColor="accent2" w:sz="8" w:space="0"/>
          <w:left w:val="single" w:color="FF0000" w:themeColor="accent2" w:sz="8" w:space="0"/>
          <w:bottom w:val="single" w:color="FF0000" w:themeColor="accent2" w:sz="8" w:space="0"/>
          <w:right w:val="single" w:color="FF0000" w:themeColor="accent2" w:sz="8" w:space="0"/>
          <w:insideV w:val="single" w:sz="8" w:space="0"/>
        </w:tcBorders>
      </w:tcPr>
    </w:tblStylePr>
  </w:style>
  <w:style w:type="table" w:styleId="168">
    <w:name w:val="Light Grid Accent 3"/>
    <w:basedOn w:val="106"/>
    <w:semiHidden/>
    <w:unhideWhenUsed/>
    <w:uiPriority w:val="62"/>
    <w:pPr>
      <w:spacing w:before="0" w:line="240" w:lineRule="auto"/>
    </w:pPr>
    <w:tblPr>
      <w:tblBorders>
        <w:top w:val="single" w:color="A5A5A5" w:themeColor="accent3" w:sz="8" w:space="0"/>
        <w:left w:val="single" w:color="A5A5A5" w:themeColor="accent3" w:sz="8" w:space="0"/>
        <w:bottom w:val="single" w:color="A5A5A5" w:themeColor="accent3" w:sz="8" w:space="0"/>
        <w:right w:val="single" w:color="A5A5A5" w:themeColor="accent3" w:sz="8" w:space="0"/>
        <w:insideH w:val="single" w:color="A5A5A5" w:themeColor="accent3" w:sz="8" w:space="0"/>
        <w:insideV w:val="single" w:color="A5A5A5" w:themeColor="accent3" w:sz="8" w:space="0"/>
      </w:tblBorders>
      <w:tblLayout w:type="fixed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A5A5A5" w:themeColor="accent3" w:sz="8" w:space="0"/>
          <w:left w:val="single" w:color="A5A5A5" w:themeColor="accent3" w:sz="8" w:space="0"/>
          <w:bottom w:val="single" w:color="A5A5A5" w:themeColor="accent3" w:sz="18" w:space="0"/>
          <w:right w:val="single" w:color="A5A5A5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double" w:color="A5A5A5" w:themeColor="accent3" w:sz="6" w:space="0"/>
          <w:left w:val="single" w:color="A5A5A5" w:themeColor="accent3" w:sz="8" w:space="0"/>
          <w:bottom w:val="single" w:color="A5A5A5" w:themeColor="accent3" w:sz="8" w:space="0"/>
          <w:right w:val="single" w:color="A5A5A5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A5A5A5" w:themeColor="accent3" w:sz="8" w:space="0"/>
          <w:left w:val="single" w:color="A5A5A5" w:themeColor="accent3" w:sz="8" w:space="0"/>
          <w:bottom w:val="single" w:color="A5A5A5" w:themeColor="accent3" w:sz="8" w:space="0"/>
          <w:right w:val="single" w:color="A5A5A5" w:themeColor="accent3" w:sz="8" w:space="0"/>
        </w:tcBorders>
      </w:tcPr>
    </w:tblStylePr>
    <w:tblStylePr w:type="band1Vert">
      <w:tblPr>
        <w:tblLayout w:type="fixed"/>
      </w:tblPr>
      <w:tcPr>
        <w:tcBorders>
          <w:top w:val="single" w:color="A5A5A5" w:themeColor="accent3" w:sz="8" w:space="0"/>
          <w:left w:val="single" w:color="A5A5A5" w:themeColor="accent3" w:sz="8" w:space="0"/>
          <w:bottom w:val="single" w:color="A5A5A5" w:themeColor="accent3" w:sz="8" w:space="0"/>
          <w:right w:val="single" w:color="A5A5A5" w:themeColor="accent3" w:sz="8" w:space="0"/>
        </w:tcBorders>
        <w:shd w:val="clear" w:color="auto" w:fill="E8E8E8" w:themeFill="accent3" w:themeFillTint="3F"/>
      </w:tcPr>
    </w:tblStylePr>
    <w:tblStylePr w:type="band1Horz">
      <w:tblPr>
        <w:tblLayout w:type="fixed"/>
      </w:tblPr>
      <w:tcPr>
        <w:tcBorders>
          <w:top w:val="single" w:color="A5A5A5" w:themeColor="accent3" w:sz="8" w:space="0"/>
          <w:left w:val="single" w:color="A5A5A5" w:themeColor="accent3" w:sz="8" w:space="0"/>
          <w:bottom w:val="single" w:color="A5A5A5" w:themeColor="accent3" w:sz="8" w:space="0"/>
          <w:right w:val="single" w:color="A5A5A5" w:themeColor="accent3" w:sz="8" w:space="0"/>
          <w:insideV w:val="single" w:sz="8" w:space="0"/>
        </w:tcBorders>
        <w:shd w:val="clear" w:color="auto" w:fill="E8E8E8" w:themeFill="accent3" w:themeFillTint="3F"/>
      </w:tcPr>
    </w:tblStylePr>
    <w:tblStylePr w:type="band2Horz">
      <w:tblPr>
        <w:tblLayout w:type="fixed"/>
      </w:tblPr>
      <w:tcPr>
        <w:tcBorders>
          <w:top w:val="single" w:color="A5A5A5" w:themeColor="accent3" w:sz="8" w:space="0"/>
          <w:left w:val="single" w:color="A5A5A5" w:themeColor="accent3" w:sz="8" w:space="0"/>
          <w:bottom w:val="single" w:color="A5A5A5" w:themeColor="accent3" w:sz="8" w:space="0"/>
          <w:right w:val="single" w:color="A5A5A5" w:themeColor="accent3" w:sz="8" w:space="0"/>
          <w:insideV w:val="single" w:sz="8" w:space="0"/>
        </w:tcBorders>
      </w:tcPr>
    </w:tblStylePr>
  </w:style>
  <w:style w:type="table" w:styleId="169">
    <w:name w:val="Light Grid Accent 4"/>
    <w:basedOn w:val="106"/>
    <w:semiHidden/>
    <w:unhideWhenUsed/>
    <w:uiPriority w:val="62"/>
    <w:pPr>
      <w:spacing w:before="0" w:line="240" w:lineRule="auto"/>
    </w:pPr>
    <w:tblPr>
      <w:tblBorders>
        <w:top w:val="single" w:color="FFC000" w:themeColor="accent4" w:sz="8" w:space="0"/>
        <w:left w:val="single" w:color="FFC000" w:themeColor="accent4" w:sz="8" w:space="0"/>
        <w:bottom w:val="single" w:color="FFC000" w:themeColor="accent4" w:sz="8" w:space="0"/>
        <w:right w:val="single" w:color="FFC000" w:themeColor="accent4" w:sz="8" w:space="0"/>
        <w:insideH w:val="single" w:color="FFC000" w:themeColor="accent4" w:sz="8" w:space="0"/>
        <w:insideV w:val="single" w:color="FFC000" w:themeColor="accent4" w:sz="8" w:space="0"/>
      </w:tblBorders>
      <w:tblLayout w:type="fixed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FFC000" w:themeColor="accent4" w:sz="8" w:space="0"/>
          <w:left w:val="single" w:color="FFC000" w:themeColor="accent4" w:sz="8" w:space="0"/>
          <w:bottom w:val="single" w:color="FFC000" w:themeColor="accent4" w:sz="18" w:space="0"/>
          <w:right w:val="single" w:color="FFC000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double" w:color="FFC000" w:themeColor="accent4" w:sz="6" w:space="0"/>
          <w:left w:val="single" w:color="FFC000" w:themeColor="accent4" w:sz="8" w:space="0"/>
          <w:bottom w:val="single" w:color="FFC000" w:themeColor="accent4" w:sz="8" w:space="0"/>
          <w:right w:val="single" w:color="FFC000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FFC000" w:themeColor="accent4" w:sz="8" w:space="0"/>
          <w:left w:val="single" w:color="FFC000" w:themeColor="accent4" w:sz="8" w:space="0"/>
          <w:bottom w:val="single" w:color="FFC000" w:themeColor="accent4" w:sz="8" w:space="0"/>
          <w:right w:val="single" w:color="FFC000" w:themeColor="accent4" w:sz="8" w:space="0"/>
        </w:tcBorders>
      </w:tcPr>
    </w:tblStylePr>
    <w:tblStylePr w:type="band1Vert">
      <w:tblPr>
        <w:tblLayout w:type="fixed"/>
      </w:tblPr>
      <w:tcPr>
        <w:tcBorders>
          <w:top w:val="single" w:color="FFC000" w:themeColor="accent4" w:sz="8" w:space="0"/>
          <w:left w:val="single" w:color="FFC000" w:themeColor="accent4" w:sz="8" w:space="0"/>
          <w:bottom w:val="single" w:color="FFC000" w:themeColor="accent4" w:sz="8" w:space="0"/>
          <w:right w:val="single" w:color="FFC000" w:themeColor="accent4" w:sz="8" w:space="0"/>
        </w:tcBorders>
        <w:shd w:val="clear" w:color="auto" w:fill="FFEFBF" w:themeFill="accent4" w:themeFillTint="3F"/>
      </w:tcPr>
    </w:tblStylePr>
    <w:tblStylePr w:type="band1Horz">
      <w:tblPr>
        <w:tblLayout w:type="fixed"/>
      </w:tblPr>
      <w:tcPr>
        <w:tcBorders>
          <w:top w:val="single" w:color="FFC000" w:themeColor="accent4" w:sz="8" w:space="0"/>
          <w:left w:val="single" w:color="FFC000" w:themeColor="accent4" w:sz="8" w:space="0"/>
          <w:bottom w:val="single" w:color="FFC000" w:themeColor="accent4" w:sz="8" w:space="0"/>
          <w:right w:val="single" w:color="FFC000" w:themeColor="accent4" w:sz="8" w:space="0"/>
          <w:insideV w:val="single" w:sz="8" w:space="0"/>
        </w:tcBorders>
        <w:shd w:val="clear" w:color="auto" w:fill="FFEFBF" w:themeFill="accent4" w:themeFillTint="3F"/>
      </w:tcPr>
    </w:tblStylePr>
    <w:tblStylePr w:type="band2Horz">
      <w:tblPr>
        <w:tblLayout w:type="fixed"/>
      </w:tblPr>
      <w:tcPr>
        <w:tcBorders>
          <w:top w:val="single" w:color="FFC000" w:themeColor="accent4" w:sz="8" w:space="0"/>
          <w:left w:val="single" w:color="FFC000" w:themeColor="accent4" w:sz="8" w:space="0"/>
          <w:bottom w:val="single" w:color="FFC000" w:themeColor="accent4" w:sz="8" w:space="0"/>
          <w:right w:val="single" w:color="FFC000" w:themeColor="accent4" w:sz="8" w:space="0"/>
          <w:insideV w:val="single" w:sz="8" w:space="0"/>
        </w:tcBorders>
      </w:tcPr>
    </w:tblStylePr>
  </w:style>
  <w:style w:type="table" w:styleId="170">
    <w:name w:val="Light Grid Accent 5"/>
    <w:basedOn w:val="106"/>
    <w:semiHidden/>
    <w:unhideWhenUsed/>
    <w:uiPriority w:val="62"/>
    <w:pPr>
      <w:spacing w:before="0" w:line="240" w:lineRule="auto"/>
    </w:pPr>
    <w:tblPr>
      <w:tblBorders>
        <w:top w:val="single" w:color="2B579A" w:themeColor="accent5" w:sz="8" w:space="0"/>
        <w:left w:val="single" w:color="2B579A" w:themeColor="accent5" w:sz="8" w:space="0"/>
        <w:bottom w:val="single" w:color="2B579A" w:themeColor="accent5" w:sz="8" w:space="0"/>
        <w:right w:val="single" w:color="2B579A" w:themeColor="accent5" w:sz="8" w:space="0"/>
        <w:insideH w:val="single" w:color="2B579A" w:themeColor="accent5" w:sz="8" w:space="0"/>
        <w:insideV w:val="single" w:color="2B579A" w:themeColor="accent5" w:sz="8" w:space="0"/>
      </w:tblBorders>
      <w:tblLayout w:type="fixed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2B579A" w:themeColor="accent5" w:sz="8" w:space="0"/>
          <w:left w:val="single" w:color="2B579A" w:themeColor="accent5" w:sz="8" w:space="0"/>
          <w:bottom w:val="single" w:color="2B579A" w:themeColor="accent5" w:sz="18" w:space="0"/>
          <w:right w:val="single" w:color="2B579A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double" w:color="2B579A" w:themeColor="accent5" w:sz="6" w:space="0"/>
          <w:left w:val="single" w:color="2B579A" w:themeColor="accent5" w:sz="8" w:space="0"/>
          <w:bottom w:val="single" w:color="2B579A" w:themeColor="accent5" w:sz="8" w:space="0"/>
          <w:right w:val="single" w:color="2B579A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2B579A" w:themeColor="accent5" w:sz="8" w:space="0"/>
          <w:left w:val="single" w:color="2B579A" w:themeColor="accent5" w:sz="8" w:space="0"/>
          <w:bottom w:val="single" w:color="2B579A" w:themeColor="accent5" w:sz="8" w:space="0"/>
          <w:right w:val="single" w:color="2B579A" w:themeColor="accent5" w:sz="8" w:space="0"/>
        </w:tcBorders>
      </w:tcPr>
    </w:tblStylePr>
    <w:tblStylePr w:type="band1Vert">
      <w:tblPr>
        <w:tblLayout w:type="fixed"/>
      </w:tblPr>
      <w:tcPr>
        <w:tcBorders>
          <w:top w:val="single" w:color="2B579A" w:themeColor="accent5" w:sz="8" w:space="0"/>
          <w:left w:val="single" w:color="2B579A" w:themeColor="accent5" w:sz="8" w:space="0"/>
          <w:bottom w:val="single" w:color="2B579A" w:themeColor="accent5" w:sz="8" w:space="0"/>
          <w:right w:val="single" w:color="2B579A" w:themeColor="accent5" w:sz="8" w:space="0"/>
        </w:tcBorders>
        <w:shd w:val="clear" w:color="auto" w:fill="C2D3EE" w:themeFill="accent5" w:themeFillTint="3F"/>
      </w:tcPr>
    </w:tblStylePr>
    <w:tblStylePr w:type="band1Horz">
      <w:tblPr>
        <w:tblLayout w:type="fixed"/>
      </w:tblPr>
      <w:tcPr>
        <w:tcBorders>
          <w:top w:val="single" w:color="2B579A" w:themeColor="accent5" w:sz="8" w:space="0"/>
          <w:left w:val="single" w:color="2B579A" w:themeColor="accent5" w:sz="8" w:space="0"/>
          <w:bottom w:val="single" w:color="2B579A" w:themeColor="accent5" w:sz="8" w:space="0"/>
          <w:right w:val="single" w:color="2B579A" w:themeColor="accent5" w:sz="8" w:space="0"/>
          <w:insideV w:val="single" w:sz="8" w:space="0"/>
        </w:tcBorders>
        <w:shd w:val="clear" w:color="auto" w:fill="C2D3EE" w:themeFill="accent5" w:themeFillTint="3F"/>
      </w:tcPr>
    </w:tblStylePr>
    <w:tblStylePr w:type="band2Horz">
      <w:tblPr>
        <w:tblLayout w:type="fixed"/>
      </w:tblPr>
      <w:tcPr>
        <w:tcBorders>
          <w:top w:val="single" w:color="2B579A" w:themeColor="accent5" w:sz="8" w:space="0"/>
          <w:left w:val="single" w:color="2B579A" w:themeColor="accent5" w:sz="8" w:space="0"/>
          <w:bottom w:val="single" w:color="2B579A" w:themeColor="accent5" w:sz="8" w:space="0"/>
          <w:right w:val="single" w:color="2B579A" w:themeColor="accent5" w:sz="8" w:space="0"/>
          <w:insideV w:val="single" w:sz="8" w:space="0"/>
        </w:tcBorders>
      </w:tcPr>
    </w:tblStylePr>
  </w:style>
  <w:style w:type="table" w:styleId="171">
    <w:name w:val="Light Grid Accent 6"/>
    <w:basedOn w:val="106"/>
    <w:semiHidden/>
    <w:unhideWhenUsed/>
    <w:uiPriority w:val="62"/>
    <w:pPr>
      <w:spacing w:before="0" w:line="240" w:lineRule="auto"/>
    </w:pPr>
    <w:tblPr>
      <w:tblBorders>
        <w:top w:val="single" w:color="70AD47" w:themeColor="accent6" w:sz="8" w:space="0"/>
        <w:left w:val="single" w:color="70AD47" w:themeColor="accent6" w:sz="8" w:space="0"/>
        <w:bottom w:val="single" w:color="70AD47" w:themeColor="accent6" w:sz="8" w:space="0"/>
        <w:right w:val="single" w:color="70AD47" w:themeColor="accent6" w:sz="8" w:space="0"/>
        <w:insideH w:val="single" w:color="70AD47" w:themeColor="accent6" w:sz="8" w:space="0"/>
        <w:insideV w:val="single" w:color="70AD47" w:themeColor="accent6" w:sz="8" w:space="0"/>
      </w:tblBorders>
      <w:tblLayout w:type="fixed"/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70AD47" w:themeColor="accent6" w:sz="8" w:space="0"/>
          <w:left w:val="single" w:color="70AD47" w:themeColor="accent6" w:sz="8" w:space="0"/>
          <w:bottom w:val="single" w:color="70AD47" w:themeColor="accent6" w:sz="18" w:space="0"/>
          <w:right w:val="single" w:color="70AD47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double" w:color="70AD47" w:themeColor="accent6" w:sz="6" w:space="0"/>
          <w:left w:val="single" w:color="70AD47" w:themeColor="accent6" w:sz="8" w:space="0"/>
          <w:bottom w:val="single" w:color="70AD47" w:themeColor="accent6" w:sz="8" w:space="0"/>
          <w:right w:val="single" w:color="70AD47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>
        <w:tblLayout w:type="fixed"/>
      </w:tblPr>
      <w:tcPr>
        <w:tcBorders>
          <w:top w:val="single" w:color="70AD47" w:themeColor="accent6" w:sz="8" w:space="0"/>
          <w:left w:val="single" w:color="70AD47" w:themeColor="accent6" w:sz="8" w:space="0"/>
          <w:bottom w:val="single" w:color="70AD47" w:themeColor="accent6" w:sz="8" w:space="0"/>
          <w:right w:val="single" w:color="70AD47" w:themeColor="accent6" w:sz="8" w:space="0"/>
        </w:tcBorders>
      </w:tcPr>
    </w:tblStylePr>
    <w:tblStylePr w:type="band1Vert">
      <w:tblPr>
        <w:tblLayout w:type="fixed"/>
      </w:tblPr>
      <w:tcPr>
        <w:tcBorders>
          <w:top w:val="single" w:color="70AD47" w:themeColor="accent6" w:sz="8" w:space="0"/>
          <w:left w:val="single" w:color="70AD47" w:themeColor="accent6" w:sz="8" w:space="0"/>
          <w:bottom w:val="single" w:color="70AD47" w:themeColor="accent6" w:sz="8" w:space="0"/>
          <w:right w:val="single" w:color="70AD47" w:themeColor="accent6" w:sz="8" w:space="0"/>
        </w:tcBorders>
        <w:shd w:val="clear" w:color="auto" w:fill="DBEBD0" w:themeFill="accent6" w:themeFillTint="3F"/>
      </w:tcPr>
    </w:tblStylePr>
    <w:tblStylePr w:type="band1Horz">
      <w:tblPr>
        <w:tblLayout w:type="fixed"/>
      </w:tblPr>
      <w:tcPr>
        <w:tcBorders>
          <w:top w:val="single" w:color="70AD47" w:themeColor="accent6" w:sz="8" w:space="0"/>
          <w:left w:val="single" w:color="70AD47" w:themeColor="accent6" w:sz="8" w:space="0"/>
          <w:bottom w:val="single" w:color="70AD47" w:themeColor="accent6" w:sz="8" w:space="0"/>
          <w:right w:val="single" w:color="70AD47" w:themeColor="accent6" w:sz="8" w:space="0"/>
          <w:insideV w:val="single" w:sz="8" w:space="0"/>
        </w:tcBorders>
        <w:shd w:val="clear" w:color="auto" w:fill="DBEBD0" w:themeFill="accent6" w:themeFillTint="3F"/>
      </w:tcPr>
    </w:tblStylePr>
    <w:tblStylePr w:type="band2Horz">
      <w:tblPr>
        <w:tblLayout w:type="fixed"/>
      </w:tblPr>
      <w:tcPr>
        <w:tcBorders>
          <w:top w:val="single" w:color="70AD47" w:themeColor="accent6" w:sz="8" w:space="0"/>
          <w:left w:val="single" w:color="70AD47" w:themeColor="accent6" w:sz="8" w:space="0"/>
          <w:bottom w:val="single" w:color="70AD47" w:themeColor="accent6" w:sz="8" w:space="0"/>
          <w:right w:val="single" w:color="70AD47" w:themeColor="accent6" w:sz="8" w:space="0"/>
          <w:insideV w:val="single" w:sz="8" w:space="0"/>
        </w:tcBorders>
      </w:tcPr>
    </w:tblStylePr>
  </w:style>
  <w:style w:type="table" w:styleId="172">
    <w:name w:val="Medium Shading 1"/>
    <w:basedOn w:val="106"/>
    <w:semiHidden/>
    <w:unhideWhenUsed/>
    <w:uiPriority w:val="63"/>
    <w:pPr>
      <w:spacing w:before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BFBFBF" w:themeFill="text1" w:themeFillTint="3F"/>
      </w:tcPr>
    </w:tblStylePr>
    <w:tblStylePr w:type="band1Horz">
      <w:tblPr>
        <w:tblLayout w:type="fixed"/>
      </w:tblPr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>
        <w:tblLayout w:type="fixed"/>
      </w:tblPr>
      <w:tcPr>
        <w:tcBorders>
          <w:insideH w:val="nil"/>
          <w:insideV w:val="nil"/>
        </w:tcBorders>
      </w:tcPr>
    </w:tblStylePr>
  </w:style>
  <w:style w:type="table" w:styleId="173">
    <w:name w:val="Medium Shading 1 Accent 1"/>
    <w:basedOn w:val="106"/>
    <w:semiHidden/>
    <w:unhideWhenUsed/>
    <w:uiPriority w:val="63"/>
    <w:pPr>
      <w:spacing w:before="0" w:line="240" w:lineRule="auto"/>
    </w:pPr>
    <w:tblPr>
      <w:tblBorders>
        <w:top w:val="single" w:color="84B4DF" w:themeColor="accent1" w:themeTint="BF" w:sz="8" w:space="0"/>
        <w:left w:val="single" w:color="84B4DF" w:themeColor="accent1" w:themeTint="BF" w:sz="8" w:space="0"/>
        <w:bottom w:val="single" w:color="84B4DF" w:themeColor="accent1" w:themeTint="BF" w:sz="8" w:space="0"/>
        <w:right w:val="single" w:color="84B4DF" w:themeColor="accent1" w:themeTint="BF" w:sz="8" w:space="0"/>
        <w:insideH w:val="single" w:color="84B4DF" w:themeColor="accent1" w:themeTint="BF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84B4DF" w:themeColor="accent1" w:themeTint="BF" w:sz="8" w:space="0"/>
          <w:left w:val="single" w:color="84B4DF" w:themeColor="accent1" w:themeTint="BF" w:sz="8" w:space="0"/>
          <w:bottom w:val="single" w:color="84B4DF" w:themeColor="accent1" w:themeTint="BF" w:sz="8" w:space="0"/>
          <w:right w:val="single" w:color="84B4DF" w:themeColor="accent1" w:themeTint="BF" w:sz="8" w:space="0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84B4DF" w:themeColor="accent1" w:themeTint="BF" w:sz="6" w:space="0"/>
          <w:left w:val="single" w:color="84B4DF" w:themeColor="accent1" w:themeTint="BF" w:sz="8" w:space="0"/>
          <w:bottom w:val="single" w:color="84B4DF" w:themeColor="accent1" w:themeTint="BF" w:sz="8" w:space="0"/>
          <w:right w:val="single" w:color="84B4DF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D6E6F4" w:themeFill="accent1" w:themeFillTint="3F"/>
      </w:tcPr>
    </w:tblStylePr>
    <w:tblStylePr w:type="band1Horz">
      <w:tblPr>
        <w:tblLayout w:type="fixed"/>
      </w:tblPr>
      <w:tcPr>
        <w:tcBorders>
          <w:insideH w:val="nil"/>
          <w:insideV w:val="nil"/>
        </w:tcBorders>
        <w:shd w:val="clear" w:color="auto" w:fill="D6E6F4" w:themeFill="accent1" w:themeFillTint="3F"/>
      </w:tcPr>
    </w:tblStylePr>
    <w:tblStylePr w:type="band2Horz">
      <w:tblPr>
        <w:tblLayout w:type="fixed"/>
      </w:tblPr>
      <w:tcPr>
        <w:tcBorders>
          <w:insideH w:val="nil"/>
          <w:insideV w:val="nil"/>
        </w:tcBorders>
      </w:tcPr>
    </w:tblStylePr>
  </w:style>
  <w:style w:type="table" w:styleId="174">
    <w:name w:val="Medium Shading 1 Accent 2"/>
    <w:basedOn w:val="106"/>
    <w:semiHidden/>
    <w:unhideWhenUsed/>
    <w:uiPriority w:val="63"/>
    <w:pPr>
      <w:spacing w:before="0" w:line="240" w:lineRule="auto"/>
    </w:pPr>
    <w:tblPr>
      <w:tblBorders>
        <w:top w:val="single" w:color="FF3F3F" w:themeColor="accent2" w:themeTint="BF" w:sz="8" w:space="0"/>
        <w:left w:val="single" w:color="FF3F3F" w:themeColor="accent2" w:themeTint="BF" w:sz="8" w:space="0"/>
        <w:bottom w:val="single" w:color="FF3F3F" w:themeColor="accent2" w:themeTint="BF" w:sz="8" w:space="0"/>
        <w:right w:val="single" w:color="FF3F3F" w:themeColor="accent2" w:themeTint="BF" w:sz="8" w:space="0"/>
        <w:insideH w:val="single" w:color="FF3F3F" w:themeColor="accent2" w:themeTint="BF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3F3F" w:themeColor="accent2" w:themeTint="BF" w:sz="8" w:space="0"/>
          <w:left w:val="single" w:color="FF3F3F" w:themeColor="accent2" w:themeTint="BF" w:sz="8" w:space="0"/>
          <w:bottom w:val="single" w:color="FF3F3F" w:themeColor="accent2" w:themeTint="BF" w:sz="8" w:space="0"/>
          <w:right w:val="single" w:color="FF3F3F" w:themeColor="accent2" w:themeTint="BF" w:sz="8" w:space="0"/>
          <w:insideH w:val="nil"/>
          <w:insideV w:val="nil"/>
        </w:tcBorders>
        <w:shd w:val="clear" w:color="auto" w:fill="FF0000" w:themeFill="accent2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FF3F3F" w:themeColor="accent2" w:themeTint="BF" w:sz="6" w:space="0"/>
          <w:left w:val="single" w:color="FF3F3F" w:themeColor="accent2" w:themeTint="BF" w:sz="8" w:space="0"/>
          <w:bottom w:val="single" w:color="FF3F3F" w:themeColor="accent2" w:themeTint="BF" w:sz="8" w:space="0"/>
          <w:right w:val="single" w:color="FF3F3F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FFBFBF" w:themeFill="accent2" w:themeFillTint="3F"/>
      </w:tcPr>
    </w:tblStylePr>
    <w:tblStylePr w:type="band1Horz">
      <w:tblPr>
        <w:tblLayout w:type="fixed"/>
      </w:tblPr>
      <w:tcPr>
        <w:tcBorders>
          <w:insideH w:val="nil"/>
          <w:insideV w:val="nil"/>
        </w:tcBorders>
        <w:shd w:val="clear" w:color="auto" w:fill="FFBFBF" w:themeFill="accent2" w:themeFillTint="3F"/>
      </w:tcPr>
    </w:tblStylePr>
    <w:tblStylePr w:type="band2Horz">
      <w:tblPr>
        <w:tblLayout w:type="fixed"/>
      </w:tblPr>
      <w:tcPr>
        <w:tcBorders>
          <w:insideH w:val="nil"/>
          <w:insideV w:val="nil"/>
        </w:tcBorders>
      </w:tcPr>
    </w:tblStylePr>
  </w:style>
  <w:style w:type="table" w:styleId="175">
    <w:name w:val="Medium Shading 1 Accent 3"/>
    <w:basedOn w:val="106"/>
    <w:semiHidden/>
    <w:unhideWhenUsed/>
    <w:uiPriority w:val="63"/>
    <w:pPr>
      <w:spacing w:before="0" w:line="240" w:lineRule="auto"/>
    </w:pPr>
    <w:tblPr>
      <w:tblBorders>
        <w:top w:val="single" w:color="BBBBBB" w:themeColor="accent3" w:themeTint="BF" w:sz="8" w:space="0"/>
        <w:left w:val="single" w:color="BBBBBB" w:themeColor="accent3" w:themeTint="BF" w:sz="8" w:space="0"/>
        <w:bottom w:val="single" w:color="BBBBBB" w:themeColor="accent3" w:themeTint="BF" w:sz="8" w:space="0"/>
        <w:right w:val="single" w:color="BBBBBB" w:themeColor="accent3" w:themeTint="BF" w:sz="8" w:space="0"/>
        <w:insideH w:val="single" w:color="BBBBBB" w:themeColor="accent3" w:themeTint="BF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BBBBBB" w:themeColor="accent3" w:themeTint="BF" w:sz="8" w:space="0"/>
          <w:left w:val="single" w:color="BBBBBB" w:themeColor="accent3" w:themeTint="BF" w:sz="8" w:space="0"/>
          <w:bottom w:val="single" w:color="BBBBBB" w:themeColor="accent3" w:themeTint="BF" w:sz="8" w:space="0"/>
          <w:right w:val="single" w:color="BBBBBB" w:themeColor="accent3" w:themeTint="BF" w:sz="8" w:space="0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BBBBBB" w:themeColor="accent3" w:themeTint="BF" w:sz="6" w:space="0"/>
          <w:left w:val="single" w:color="BBBBBB" w:themeColor="accent3" w:themeTint="BF" w:sz="8" w:space="0"/>
          <w:bottom w:val="single" w:color="BBBBBB" w:themeColor="accent3" w:themeTint="BF" w:sz="8" w:space="0"/>
          <w:right w:val="single" w:color="BBBBBB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E8E8E8" w:themeFill="accent3" w:themeFillTint="3F"/>
      </w:tcPr>
    </w:tblStylePr>
    <w:tblStylePr w:type="band1Horz">
      <w:tblPr>
        <w:tblLayout w:type="fixed"/>
      </w:tblPr>
      <w:tcPr>
        <w:tcBorders>
          <w:insideH w:val="nil"/>
          <w:insideV w:val="nil"/>
        </w:tcBorders>
        <w:shd w:val="clear" w:color="auto" w:fill="E8E8E8" w:themeFill="accent3" w:themeFillTint="3F"/>
      </w:tcPr>
    </w:tblStylePr>
    <w:tblStylePr w:type="band2Horz">
      <w:tblPr>
        <w:tblLayout w:type="fixed"/>
      </w:tblPr>
      <w:tcPr>
        <w:tcBorders>
          <w:insideH w:val="nil"/>
          <w:insideV w:val="nil"/>
        </w:tcBorders>
      </w:tcPr>
    </w:tblStylePr>
  </w:style>
  <w:style w:type="table" w:styleId="176">
    <w:name w:val="Medium Shading 1 Accent 4"/>
    <w:basedOn w:val="106"/>
    <w:semiHidden/>
    <w:unhideWhenUsed/>
    <w:uiPriority w:val="63"/>
    <w:pPr>
      <w:spacing w:before="0" w:line="240" w:lineRule="auto"/>
    </w:pPr>
    <w:tblPr>
      <w:tblBorders>
        <w:top w:val="single" w:color="FFCF3F" w:themeColor="accent4" w:themeTint="BF" w:sz="8" w:space="0"/>
        <w:left w:val="single" w:color="FFCF3F" w:themeColor="accent4" w:themeTint="BF" w:sz="8" w:space="0"/>
        <w:bottom w:val="single" w:color="FFCF3F" w:themeColor="accent4" w:themeTint="BF" w:sz="8" w:space="0"/>
        <w:right w:val="single" w:color="FFCF3F" w:themeColor="accent4" w:themeTint="BF" w:sz="8" w:space="0"/>
        <w:insideH w:val="single" w:color="FFCF3F" w:themeColor="accent4" w:themeTint="BF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CF3F" w:themeColor="accent4" w:themeTint="BF" w:sz="8" w:space="0"/>
          <w:left w:val="single" w:color="FFCF3F" w:themeColor="accent4" w:themeTint="BF" w:sz="8" w:space="0"/>
          <w:bottom w:val="single" w:color="FFCF3F" w:themeColor="accent4" w:themeTint="BF" w:sz="8" w:space="0"/>
          <w:right w:val="single" w:color="FFCF3F" w:themeColor="accent4" w:themeTint="BF" w:sz="8" w:space="0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FFCF3F" w:themeColor="accent4" w:themeTint="BF" w:sz="6" w:space="0"/>
          <w:left w:val="single" w:color="FFCF3F" w:themeColor="accent4" w:themeTint="BF" w:sz="8" w:space="0"/>
          <w:bottom w:val="single" w:color="FFCF3F" w:themeColor="accent4" w:themeTint="BF" w:sz="8" w:space="0"/>
          <w:right w:val="single" w:color="FFCF3F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FFEFBF" w:themeFill="accent4" w:themeFillTint="3F"/>
      </w:tcPr>
    </w:tblStylePr>
    <w:tblStylePr w:type="band1Horz">
      <w:tblPr>
        <w:tblLayout w:type="fixed"/>
      </w:tblPr>
      <w:tcPr>
        <w:tcBorders>
          <w:insideH w:val="nil"/>
          <w:insideV w:val="nil"/>
        </w:tcBorders>
        <w:shd w:val="clear" w:color="auto" w:fill="FFEFBF" w:themeFill="accent4" w:themeFillTint="3F"/>
      </w:tcPr>
    </w:tblStylePr>
    <w:tblStylePr w:type="band2Horz">
      <w:tblPr>
        <w:tblLayout w:type="fixed"/>
      </w:tblPr>
      <w:tcPr>
        <w:tcBorders>
          <w:insideH w:val="nil"/>
          <w:insideV w:val="nil"/>
        </w:tcBorders>
      </w:tcPr>
    </w:tblStylePr>
  </w:style>
  <w:style w:type="table" w:styleId="177">
    <w:name w:val="Medium Shading 1 Accent 5"/>
    <w:basedOn w:val="106"/>
    <w:semiHidden/>
    <w:unhideWhenUsed/>
    <w:uiPriority w:val="63"/>
    <w:pPr>
      <w:spacing w:before="0" w:line="240" w:lineRule="auto"/>
    </w:pPr>
    <w:tblPr>
      <w:tblBorders>
        <w:top w:val="single" w:color="477CCB" w:themeColor="accent5" w:themeTint="BF" w:sz="8" w:space="0"/>
        <w:left w:val="single" w:color="477CCB" w:themeColor="accent5" w:themeTint="BF" w:sz="8" w:space="0"/>
        <w:bottom w:val="single" w:color="477CCB" w:themeColor="accent5" w:themeTint="BF" w:sz="8" w:space="0"/>
        <w:right w:val="single" w:color="477CCB" w:themeColor="accent5" w:themeTint="BF" w:sz="8" w:space="0"/>
        <w:insideH w:val="single" w:color="477CCB" w:themeColor="accent5" w:themeTint="BF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477CCB" w:themeColor="accent5" w:themeTint="BF" w:sz="8" w:space="0"/>
          <w:left w:val="single" w:color="477CCB" w:themeColor="accent5" w:themeTint="BF" w:sz="8" w:space="0"/>
          <w:bottom w:val="single" w:color="477CCB" w:themeColor="accent5" w:themeTint="BF" w:sz="8" w:space="0"/>
          <w:right w:val="single" w:color="477CCB" w:themeColor="accent5" w:themeTint="BF" w:sz="8" w:space="0"/>
          <w:insideH w:val="nil"/>
          <w:insideV w:val="nil"/>
        </w:tcBorders>
        <w:shd w:val="clear" w:color="auto" w:fill="2B579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477CCB" w:themeColor="accent5" w:themeTint="BF" w:sz="6" w:space="0"/>
          <w:left w:val="single" w:color="477CCB" w:themeColor="accent5" w:themeTint="BF" w:sz="8" w:space="0"/>
          <w:bottom w:val="single" w:color="477CCB" w:themeColor="accent5" w:themeTint="BF" w:sz="8" w:space="0"/>
          <w:right w:val="single" w:color="477CCB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C2D3EE" w:themeFill="accent5" w:themeFillTint="3F"/>
      </w:tcPr>
    </w:tblStylePr>
    <w:tblStylePr w:type="band1Horz">
      <w:tblPr>
        <w:tblLayout w:type="fixed"/>
      </w:tblPr>
      <w:tcPr>
        <w:tcBorders>
          <w:insideH w:val="nil"/>
          <w:insideV w:val="nil"/>
        </w:tcBorders>
        <w:shd w:val="clear" w:color="auto" w:fill="C2D3EE" w:themeFill="accent5" w:themeFillTint="3F"/>
      </w:tcPr>
    </w:tblStylePr>
    <w:tblStylePr w:type="band2Horz">
      <w:tblPr>
        <w:tblLayout w:type="fixed"/>
      </w:tblPr>
      <w:tcPr>
        <w:tcBorders>
          <w:insideH w:val="nil"/>
          <w:insideV w:val="nil"/>
        </w:tcBorders>
      </w:tcPr>
    </w:tblStylePr>
  </w:style>
  <w:style w:type="table" w:styleId="178">
    <w:name w:val="Medium Shading 1 Accent 6"/>
    <w:basedOn w:val="106"/>
    <w:semiHidden/>
    <w:unhideWhenUsed/>
    <w:uiPriority w:val="63"/>
    <w:pPr>
      <w:spacing w:before="0" w:line="240" w:lineRule="auto"/>
    </w:pPr>
    <w:tblPr>
      <w:tblBorders>
        <w:top w:val="single" w:color="93C571" w:themeColor="accent6" w:themeTint="BF" w:sz="8" w:space="0"/>
        <w:left w:val="single" w:color="93C571" w:themeColor="accent6" w:themeTint="BF" w:sz="8" w:space="0"/>
        <w:bottom w:val="single" w:color="93C571" w:themeColor="accent6" w:themeTint="BF" w:sz="8" w:space="0"/>
        <w:right w:val="single" w:color="93C571" w:themeColor="accent6" w:themeTint="BF" w:sz="8" w:space="0"/>
        <w:insideH w:val="single" w:color="93C571" w:themeColor="accent6" w:themeTint="BF" w:sz="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93C571" w:themeColor="accent6" w:themeTint="BF" w:sz="8" w:space="0"/>
          <w:left w:val="single" w:color="93C571" w:themeColor="accent6" w:themeTint="BF" w:sz="8" w:space="0"/>
          <w:bottom w:val="single" w:color="93C571" w:themeColor="accent6" w:themeTint="BF" w:sz="8" w:space="0"/>
          <w:right w:val="single" w:color="93C571" w:themeColor="accent6" w:themeTint="BF" w:sz="8" w:space="0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>
        <w:tblLayout w:type="fixed"/>
      </w:tblPr>
      <w:tcPr>
        <w:tcBorders>
          <w:top w:val="double" w:color="93C571" w:themeColor="accent6" w:themeTint="BF" w:sz="6" w:space="0"/>
          <w:left w:val="single" w:color="93C571" w:themeColor="accent6" w:themeTint="BF" w:sz="8" w:space="0"/>
          <w:bottom w:val="single" w:color="93C571" w:themeColor="accent6" w:themeTint="BF" w:sz="8" w:space="0"/>
          <w:right w:val="single" w:color="93C571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DBEBD0" w:themeFill="accent6" w:themeFillTint="3F"/>
      </w:tcPr>
    </w:tblStylePr>
    <w:tblStylePr w:type="band1Horz">
      <w:tblPr>
        <w:tblLayout w:type="fixed"/>
      </w:tblPr>
      <w:tcPr>
        <w:tcBorders>
          <w:insideH w:val="nil"/>
          <w:insideV w:val="nil"/>
        </w:tcBorders>
        <w:shd w:val="clear" w:color="auto" w:fill="DBEBD0" w:themeFill="accent6" w:themeFillTint="3F"/>
      </w:tcPr>
    </w:tblStylePr>
    <w:tblStylePr w:type="band2Horz">
      <w:tblPr>
        <w:tblLayout w:type="fixed"/>
      </w:tblPr>
      <w:tcPr>
        <w:tcBorders>
          <w:insideH w:val="nil"/>
          <w:insideV w:val="nil"/>
        </w:tcBorders>
      </w:tcPr>
    </w:tblStylePr>
  </w:style>
  <w:style w:type="table" w:styleId="179">
    <w:name w:val="Medium Shading 2"/>
    <w:basedOn w:val="106"/>
    <w:semiHidden/>
    <w:unhideWhenUsed/>
    <w:uiPriority w:val="64"/>
    <w:pPr>
      <w:spacing w:before="0" w:line="240" w:lineRule="auto"/>
    </w:pPr>
    <w:tblPr>
      <w:tblBorders>
        <w:top w:val="single" w:color="auto" w:sz="18" w:space="0"/>
        <w:bottom w:val="single" w:color="auto" w:sz="1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>
        <w:tblLayout w:type="fixed"/>
      </w:tbl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>
        <w:tblLayout w:type="fixed"/>
      </w:tblPr>
      <w:tcPr>
        <w:shd w:val="clear" w:color="auto" w:fill="D7D7D7" w:themeFill="background1" w:themeFillShade="D8"/>
      </w:tcPr>
    </w:tblStylePr>
    <w:tblStylePr w:type="neCell">
      <w:tblPr>
        <w:tblLayout w:type="fixed"/>
      </w:tblPr>
      <w:tcPr>
        <w:tcBorders>
          <w:top w:val="single" w:color="auto" w:sz="18" w:space="0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auto" w:sz="18" w:space="0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180">
    <w:name w:val="Medium Shading 2 Accent 1"/>
    <w:basedOn w:val="106"/>
    <w:semiHidden/>
    <w:unhideWhenUsed/>
    <w:qFormat/>
    <w:uiPriority w:val="64"/>
    <w:pPr>
      <w:spacing w:before="0" w:line="240" w:lineRule="auto"/>
    </w:pPr>
    <w:tblPr>
      <w:tblBorders>
        <w:top w:val="single" w:color="auto" w:sz="18" w:space="0"/>
        <w:bottom w:val="single" w:color="auto" w:sz="1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color w:val="auto"/>
      </w:rPr>
      <w:tblPr>
        <w:tblLayout w:type="fixed"/>
      </w:tbl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>
        <w:tblLayout w:type="fixed"/>
      </w:tblPr>
      <w:tcPr>
        <w:shd w:val="clear" w:color="auto" w:fill="D7D7D7" w:themeFill="background1" w:themeFillShade="D8"/>
      </w:tcPr>
    </w:tblStylePr>
    <w:tblStylePr w:type="neCell">
      <w:tblPr>
        <w:tblLayout w:type="fixed"/>
      </w:tblPr>
      <w:tcPr>
        <w:tcBorders>
          <w:top w:val="single" w:color="auto" w:sz="18" w:space="0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auto" w:sz="18" w:space="0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181">
    <w:name w:val="Medium Shading 2 Accent 2"/>
    <w:basedOn w:val="106"/>
    <w:semiHidden/>
    <w:unhideWhenUsed/>
    <w:uiPriority w:val="64"/>
    <w:pPr>
      <w:spacing w:before="0" w:line="240" w:lineRule="auto"/>
    </w:pPr>
    <w:tblPr>
      <w:tblBorders>
        <w:top w:val="single" w:color="auto" w:sz="18" w:space="0"/>
        <w:bottom w:val="single" w:color="auto" w:sz="1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0000" w:themeFill="accent2"/>
      </w:tcPr>
    </w:tblStylePr>
    <w:tblStylePr w:type="lastRow">
      <w:pPr>
        <w:spacing w:before="0" w:after="0" w:line="240" w:lineRule="auto"/>
      </w:pPr>
      <w:rPr>
        <w:color w:val="auto"/>
      </w:rPr>
      <w:tblPr>
        <w:tblLayout w:type="fixed"/>
      </w:tbl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0000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FF0000" w:themeFill="accent2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>
        <w:tblLayout w:type="fixed"/>
      </w:tblPr>
      <w:tcPr>
        <w:shd w:val="clear" w:color="auto" w:fill="D7D7D7" w:themeFill="background1" w:themeFillShade="D8"/>
      </w:tcPr>
    </w:tblStylePr>
    <w:tblStylePr w:type="neCell">
      <w:tblPr>
        <w:tblLayout w:type="fixed"/>
      </w:tblPr>
      <w:tcPr>
        <w:tcBorders>
          <w:top w:val="single" w:color="auto" w:sz="18" w:space="0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auto" w:sz="18" w:space="0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182">
    <w:name w:val="Medium Shading 2 Accent 3"/>
    <w:basedOn w:val="106"/>
    <w:semiHidden/>
    <w:unhideWhenUsed/>
    <w:uiPriority w:val="64"/>
    <w:pPr>
      <w:spacing w:before="0" w:line="240" w:lineRule="auto"/>
    </w:pPr>
    <w:tblPr>
      <w:tblBorders>
        <w:top w:val="single" w:color="auto" w:sz="18" w:space="0"/>
        <w:bottom w:val="single" w:color="auto" w:sz="1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>
        <w:tblLayout w:type="fixed"/>
      </w:tbl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>
        <w:tblLayout w:type="fixed"/>
      </w:tblPr>
      <w:tcPr>
        <w:shd w:val="clear" w:color="auto" w:fill="D7D7D7" w:themeFill="background1" w:themeFillShade="D8"/>
      </w:tcPr>
    </w:tblStylePr>
    <w:tblStylePr w:type="neCell">
      <w:tblPr>
        <w:tblLayout w:type="fixed"/>
      </w:tblPr>
      <w:tcPr>
        <w:tcBorders>
          <w:top w:val="single" w:color="auto" w:sz="18" w:space="0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auto" w:sz="18" w:space="0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183">
    <w:name w:val="Medium Shading 2 Accent 4"/>
    <w:basedOn w:val="106"/>
    <w:semiHidden/>
    <w:unhideWhenUsed/>
    <w:uiPriority w:val="64"/>
    <w:pPr>
      <w:spacing w:before="0" w:line="240" w:lineRule="auto"/>
    </w:pPr>
    <w:tblPr>
      <w:tblBorders>
        <w:top w:val="single" w:color="auto" w:sz="18" w:space="0"/>
        <w:bottom w:val="single" w:color="auto" w:sz="1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>
        <w:tblLayout w:type="fixed"/>
      </w:tbl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>
        <w:tblLayout w:type="fixed"/>
      </w:tblPr>
      <w:tcPr>
        <w:shd w:val="clear" w:color="auto" w:fill="D7D7D7" w:themeFill="background1" w:themeFillShade="D8"/>
      </w:tcPr>
    </w:tblStylePr>
    <w:tblStylePr w:type="neCell">
      <w:tblPr>
        <w:tblLayout w:type="fixed"/>
      </w:tblPr>
      <w:tcPr>
        <w:tcBorders>
          <w:top w:val="single" w:color="auto" w:sz="18" w:space="0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auto" w:sz="18" w:space="0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184">
    <w:name w:val="Medium Shading 2 Accent 5"/>
    <w:basedOn w:val="106"/>
    <w:semiHidden/>
    <w:unhideWhenUsed/>
    <w:uiPriority w:val="64"/>
    <w:pPr>
      <w:spacing w:before="0" w:line="240" w:lineRule="auto"/>
    </w:pPr>
    <w:tblPr>
      <w:tblBorders>
        <w:top w:val="single" w:color="auto" w:sz="18" w:space="0"/>
        <w:bottom w:val="single" w:color="auto" w:sz="1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2B579A" w:themeFill="accent5"/>
      </w:tcPr>
    </w:tblStylePr>
    <w:tblStylePr w:type="lastRow">
      <w:pPr>
        <w:spacing w:before="0" w:after="0" w:line="240" w:lineRule="auto"/>
      </w:pPr>
      <w:rPr>
        <w:color w:val="auto"/>
      </w:rPr>
      <w:tblPr>
        <w:tblLayout w:type="fixed"/>
      </w:tbl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579A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2B579A" w:themeFill="accent5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>
        <w:tblLayout w:type="fixed"/>
      </w:tblPr>
      <w:tcPr>
        <w:shd w:val="clear" w:color="auto" w:fill="D7D7D7" w:themeFill="background1" w:themeFillShade="D8"/>
      </w:tcPr>
    </w:tblStylePr>
    <w:tblStylePr w:type="neCell">
      <w:tblPr>
        <w:tblLayout w:type="fixed"/>
      </w:tblPr>
      <w:tcPr>
        <w:tcBorders>
          <w:top w:val="single" w:color="auto" w:sz="18" w:space="0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auto" w:sz="18" w:space="0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185">
    <w:name w:val="Medium Shading 2 Accent 6"/>
    <w:basedOn w:val="106"/>
    <w:semiHidden/>
    <w:unhideWhenUsed/>
    <w:uiPriority w:val="64"/>
    <w:pPr>
      <w:spacing w:before="0" w:line="240" w:lineRule="auto"/>
    </w:pPr>
    <w:tblPr>
      <w:tblBorders>
        <w:top w:val="single" w:color="auto" w:sz="18" w:space="0"/>
        <w:bottom w:val="single" w:color="auto" w:sz="18" w:space="0"/>
      </w:tblBorders>
      <w:tblLayout w:type="fixed"/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>
        <w:tblLayout w:type="fixed"/>
      </w:tblPr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>
        <w:tblLayout w:type="fixed"/>
      </w:tblPr>
      <w:tcPr>
        <w:shd w:val="clear" w:color="auto" w:fill="D7D7D7" w:themeFill="background1" w:themeFillShade="D8"/>
      </w:tcPr>
    </w:tblStylePr>
    <w:tblStylePr w:type="neCell">
      <w:tblPr>
        <w:tblLayout w:type="fixed"/>
      </w:tblPr>
      <w:tcPr>
        <w:tcBorders>
          <w:top w:val="single" w:color="auto" w:sz="18" w:space="0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auto" w:sz="18" w:space="0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186">
    <w:name w:val="Medium List 1"/>
    <w:basedOn w:val="106"/>
    <w:semiHidden/>
    <w:unhideWhenUsed/>
    <w:uiPriority w:val="65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bottom w:val="single" w:color="000000" w:themeColor="text1" w:sz="8" w:space="0"/>
      </w:tblBorders>
      <w:tblLayout w:type="fixed"/>
    </w:tblPr>
    <w:tblStylePr w:type="firstRow">
      <w:rPr>
        <w:rFonts w:asciiTheme="majorHAnsi" w:hAnsiTheme="majorHAnsi" w:eastAsiaTheme="majorEastAsia" w:cstheme="majorBidi"/>
      </w:rPr>
      <w:tblPr>
        <w:tblLayout w:type="fixed"/>
      </w:tblPr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>
        <w:tblLayout w:type="fixed"/>
      </w:tblPr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>
        <w:tblLayout w:type="fixed"/>
      </w:tblPr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>
        <w:tblLayout w:type="fixed"/>
      </w:tblPr>
      <w:tcPr>
        <w:shd w:val="clear" w:color="auto" w:fill="BFBFBF" w:themeFill="text1" w:themeFillTint="3F"/>
      </w:tcPr>
    </w:tblStylePr>
    <w:tblStylePr w:type="band1Horz">
      <w:tblPr>
        <w:tblLayout w:type="fixed"/>
      </w:tblPr>
      <w:tcPr>
        <w:shd w:val="clear" w:color="auto" w:fill="BFBFBF" w:themeFill="text1" w:themeFillTint="3F"/>
      </w:tcPr>
    </w:tblStylePr>
  </w:style>
  <w:style w:type="table" w:styleId="187">
    <w:name w:val="Medium List 1 Accent 1"/>
    <w:basedOn w:val="106"/>
    <w:semiHidden/>
    <w:unhideWhenUsed/>
    <w:uiPriority w:val="65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5B9BD5" w:themeColor="accent1" w:sz="8" w:space="0"/>
        <w:bottom w:val="single" w:color="5B9BD5" w:themeColor="accent1" w:sz="8" w:space="0"/>
      </w:tblBorders>
      <w:tblLayout w:type="fixed"/>
    </w:tblPr>
    <w:tblStylePr w:type="firstRow">
      <w:rPr>
        <w:rFonts w:asciiTheme="majorHAnsi" w:hAnsiTheme="majorHAnsi" w:eastAsiaTheme="majorEastAsia" w:cstheme="majorBidi"/>
      </w:rPr>
      <w:tblPr>
        <w:tblLayout w:type="fixed"/>
      </w:tblPr>
      <w:tcPr>
        <w:tcBorders>
          <w:top w:val="nil"/>
          <w:bottom w:val="single" w:color="5B9BD5" w:themeColor="accent1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>
        <w:tblLayout w:type="fixed"/>
      </w:tblPr>
      <w:tcPr>
        <w:tcBorders>
          <w:top w:val="single" w:color="5B9BD5" w:themeColor="accent1" w:sz="8" w:space="0"/>
          <w:bottom w:val="single" w:color="5B9BD5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>
        <w:tblLayout w:type="fixed"/>
      </w:tblPr>
      <w:tcPr>
        <w:tcBorders>
          <w:top w:val="single" w:color="5B9BD5" w:themeColor="accent1" w:sz="8" w:space="0"/>
          <w:bottom w:val="single" w:color="5B9BD5" w:themeColor="accent1" w:sz="8" w:space="0"/>
        </w:tcBorders>
      </w:tcPr>
    </w:tblStylePr>
    <w:tblStylePr w:type="band1Vert">
      <w:tblPr>
        <w:tblLayout w:type="fixed"/>
      </w:tblPr>
      <w:tcPr>
        <w:shd w:val="clear" w:color="auto" w:fill="D6E6F4" w:themeFill="accent1" w:themeFillTint="3F"/>
      </w:tcPr>
    </w:tblStylePr>
    <w:tblStylePr w:type="band1Horz">
      <w:tblPr>
        <w:tblLayout w:type="fixed"/>
      </w:tblPr>
      <w:tcPr>
        <w:shd w:val="clear" w:color="auto" w:fill="D6E6F4" w:themeFill="accent1" w:themeFillTint="3F"/>
      </w:tcPr>
    </w:tblStylePr>
  </w:style>
  <w:style w:type="table" w:styleId="188">
    <w:name w:val="Medium List 1 Accent 2"/>
    <w:basedOn w:val="106"/>
    <w:semiHidden/>
    <w:unhideWhenUsed/>
    <w:uiPriority w:val="65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F0000" w:themeColor="accent2" w:sz="8" w:space="0"/>
        <w:bottom w:val="single" w:color="FF0000" w:themeColor="accent2" w:sz="8" w:space="0"/>
      </w:tblBorders>
      <w:tblLayout w:type="fixed"/>
    </w:tblPr>
    <w:tblStylePr w:type="firstRow">
      <w:rPr>
        <w:rFonts w:asciiTheme="majorHAnsi" w:hAnsiTheme="majorHAnsi" w:eastAsiaTheme="majorEastAsia" w:cstheme="majorBidi"/>
      </w:rPr>
      <w:tblPr>
        <w:tblLayout w:type="fixed"/>
      </w:tblPr>
      <w:tcPr>
        <w:tcBorders>
          <w:top w:val="nil"/>
          <w:bottom w:val="single" w:color="FF0000" w:themeColor="accent2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>
        <w:tblLayout w:type="fixed"/>
      </w:tblPr>
      <w:tcPr>
        <w:tcBorders>
          <w:top w:val="single" w:color="FF0000" w:themeColor="accent2" w:sz="8" w:space="0"/>
          <w:bottom w:val="single" w:color="FF0000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>
        <w:tblLayout w:type="fixed"/>
      </w:tblPr>
      <w:tcPr>
        <w:tcBorders>
          <w:top w:val="single" w:color="FF0000" w:themeColor="accent2" w:sz="8" w:space="0"/>
          <w:bottom w:val="single" w:color="FF0000" w:themeColor="accent2" w:sz="8" w:space="0"/>
        </w:tcBorders>
      </w:tcPr>
    </w:tblStylePr>
    <w:tblStylePr w:type="band1Vert">
      <w:tblPr>
        <w:tblLayout w:type="fixed"/>
      </w:tblPr>
      <w:tcPr>
        <w:shd w:val="clear" w:color="auto" w:fill="FFBFBF" w:themeFill="accent2" w:themeFillTint="3F"/>
      </w:tcPr>
    </w:tblStylePr>
    <w:tblStylePr w:type="band1Horz">
      <w:tblPr>
        <w:tblLayout w:type="fixed"/>
      </w:tblPr>
      <w:tcPr>
        <w:shd w:val="clear" w:color="auto" w:fill="FFBFBF" w:themeFill="accent2" w:themeFillTint="3F"/>
      </w:tcPr>
    </w:tblStylePr>
  </w:style>
  <w:style w:type="table" w:styleId="189">
    <w:name w:val="Medium List 1 Accent 3"/>
    <w:basedOn w:val="106"/>
    <w:semiHidden/>
    <w:unhideWhenUsed/>
    <w:uiPriority w:val="65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A5A5A5" w:themeColor="accent3" w:sz="8" w:space="0"/>
        <w:bottom w:val="single" w:color="A5A5A5" w:themeColor="accent3" w:sz="8" w:space="0"/>
      </w:tblBorders>
      <w:tblLayout w:type="fixed"/>
    </w:tblPr>
    <w:tblStylePr w:type="firstRow">
      <w:rPr>
        <w:rFonts w:asciiTheme="majorHAnsi" w:hAnsiTheme="majorHAnsi" w:eastAsiaTheme="majorEastAsia" w:cstheme="majorBidi"/>
      </w:rPr>
      <w:tblPr>
        <w:tblLayout w:type="fixed"/>
      </w:tblPr>
      <w:tcPr>
        <w:tcBorders>
          <w:top w:val="nil"/>
          <w:bottom w:val="single" w:color="A5A5A5" w:themeColor="accent3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>
        <w:tblLayout w:type="fixed"/>
      </w:tblPr>
      <w:tcPr>
        <w:tcBorders>
          <w:top w:val="single" w:color="A5A5A5" w:themeColor="accent3" w:sz="8" w:space="0"/>
          <w:bottom w:val="single" w:color="A5A5A5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>
        <w:tblLayout w:type="fixed"/>
      </w:tblPr>
      <w:tcPr>
        <w:tcBorders>
          <w:top w:val="single" w:color="A5A5A5" w:themeColor="accent3" w:sz="8" w:space="0"/>
          <w:bottom w:val="single" w:color="A5A5A5" w:themeColor="accent3" w:sz="8" w:space="0"/>
        </w:tcBorders>
      </w:tcPr>
    </w:tblStylePr>
    <w:tblStylePr w:type="band1Vert">
      <w:tblPr>
        <w:tblLayout w:type="fixed"/>
      </w:tblPr>
      <w:tcPr>
        <w:shd w:val="clear" w:color="auto" w:fill="E8E8E8" w:themeFill="accent3" w:themeFillTint="3F"/>
      </w:tcPr>
    </w:tblStylePr>
    <w:tblStylePr w:type="band1Horz">
      <w:tblPr>
        <w:tblLayout w:type="fixed"/>
      </w:tblPr>
      <w:tcPr>
        <w:shd w:val="clear" w:color="auto" w:fill="E8E8E8" w:themeFill="accent3" w:themeFillTint="3F"/>
      </w:tcPr>
    </w:tblStylePr>
  </w:style>
  <w:style w:type="table" w:styleId="190">
    <w:name w:val="Medium List 1 Accent 4"/>
    <w:basedOn w:val="106"/>
    <w:semiHidden/>
    <w:unhideWhenUsed/>
    <w:uiPriority w:val="65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FC000" w:themeColor="accent4" w:sz="8" w:space="0"/>
        <w:bottom w:val="single" w:color="FFC000" w:themeColor="accent4" w:sz="8" w:space="0"/>
      </w:tblBorders>
      <w:tblLayout w:type="fixed"/>
    </w:tblPr>
    <w:tblStylePr w:type="firstRow">
      <w:rPr>
        <w:rFonts w:asciiTheme="majorHAnsi" w:hAnsiTheme="majorHAnsi" w:eastAsiaTheme="majorEastAsia" w:cstheme="majorBidi"/>
      </w:rPr>
      <w:tblPr>
        <w:tblLayout w:type="fixed"/>
      </w:tblPr>
      <w:tcPr>
        <w:tcBorders>
          <w:top w:val="nil"/>
          <w:bottom w:val="single" w:color="FFC000" w:themeColor="accent4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>
        <w:tblLayout w:type="fixed"/>
      </w:tblPr>
      <w:tcPr>
        <w:tcBorders>
          <w:top w:val="single" w:color="FFC000" w:themeColor="accent4" w:sz="8" w:space="0"/>
          <w:bottom w:val="single" w:color="FFC000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>
        <w:tblLayout w:type="fixed"/>
      </w:tblPr>
      <w:tcPr>
        <w:tcBorders>
          <w:top w:val="single" w:color="FFC000" w:themeColor="accent4" w:sz="8" w:space="0"/>
          <w:bottom w:val="single" w:color="FFC000" w:themeColor="accent4" w:sz="8" w:space="0"/>
        </w:tcBorders>
      </w:tcPr>
    </w:tblStylePr>
    <w:tblStylePr w:type="band1Vert">
      <w:tblPr>
        <w:tblLayout w:type="fixed"/>
      </w:tblPr>
      <w:tcPr>
        <w:shd w:val="clear" w:color="auto" w:fill="FFEFBF" w:themeFill="accent4" w:themeFillTint="3F"/>
      </w:tcPr>
    </w:tblStylePr>
    <w:tblStylePr w:type="band1Horz">
      <w:tblPr>
        <w:tblLayout w:type="fixed"/>
      </w:tblPr>
      <w:tcPr>
        <w:shd w:val="clear" w:color="auto" w:fill="FFEFBF" w:themeFill="accent4" w:themeFillTint="3F"/>
      </w:tcPr>
    </w:tblStylePr>
  </w:style>
  <w:style w:type="table" w:styleId="191">
    <w:name w:val="Medium List 1 Accent 5"/>
    <w:basedOn w:val="106"/>
    <w:semiHidden/>
    <w:unhideWhenUsed/>
    <w:uiPriority w:val="65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B579A" w:themeColor="accent5" w:sz="8" w:space="0"/>
        <w:bottom w:val="single" w:color="2B579A" w:themeColor="accent5" w:sz="8" w:space="0"/>
      </w:tblBorders>
      <w:tblLayout w:type="fixed"/>
    </w:tblPr>
    <w:tblStylePr w:type="firstRow">
      <w:rPr>
        <w:rFonts w:asciiTheme="majorHAnsi" w:hAnsiTheme="majorHAnsi" w:eastAsiaTheme="majorEastAsia" w:cstheme="majorBidi"/>
      </w:rPr>
      <w:tblPr>
        <w:tblLayout w:type="fixed"/>
      </w:tblPr>
      <w:tcPr>
        <w:tcBorders>
          <w:top w:val="nil"/>
          <w:bottom w:val="single" w:color="2B579A" w:themeColor="accent5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>
        <w:tblLayout w:type="fixed"/>
      </w:tblPr>
      <w:tcPr>
        <w:tcBorders>
          <w:top w:val="single" w:color="2B579A" w:themeColor="accent5" w:sz="8" w:space="0"/>
          <w:bottom w:val="single" w:color="2B579A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>
        <w:tblLayout w:type="fixed"/>
      </w:tblPr>
      <w:tcPr>
        <w:tcBorders>
          <w:top w:val="single" w:color="2B579A" w:themeColor="accent5" w:sz="8" w:space="0"/>
          <w:bottom w:val="single" w:color="2B579A" w:themeColor="accent5" w:sz="8" w:space="0"/>
        </w:tcBorders>
      </w:tcPr>
    </w:tblStylePr>
    <w:tblStylePr w:type="band1Vert">
      <w:tblPr>
        <w:tblLayout w:type="fixed"/>
      </w:tblPr>
      <w:tcPr>
        <w:shd w:val="clear" w:color="auto" w:fill="C2D3EE" w:themeFill="accent5" w:themeFillTint="3F"/>
      </w:tcPr>
    </w:tblStylePr>
    <w:tblStylePr w:type="band1Horz">
      <w:tblPr>
        <w:tblLayout w:type="fixed"/>
      </w:tblPr>
      <w:tcPr>
        <w:shd w:val="clear" w:color="auto" w:fill="C2D3EE" w:themeFill="accent5" w:themeFillTint="3F"/>
      </w:tcPr>
    </w:tblStylePr>
  </w:style>
  <w:style w:type="table" w:styleId="192">
    <w:name w:val="Medium List 1 Accent 6"/>
    <w:basedOn w:val="106"/>
    <w:semiHidden/>
    <w:unhideWhenUsed/>
    <w:uiPriority w:val="65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70AD47" w:themeColor="accent6" w:sz="8" w:space="0"/>
        <w:bottom w:val="single" w:color="70AD47" w:themeColor="accent6" w:sz="8" w:space="0"/>
      </w:tblBorders>
      <w:tblLayout w:type="fixed"/>
    </w:tblPr>
    <w:tblStylePr w:type="firstRow">
      <w:rPr>
        <w:rFonts w:asciiTheme="majorHAnsi" w:hAnsiTheme="majorHAnsi" w:eastAsiaTheme="majorEastAsia" w:cstheme="majorBidi"/>
      </w:rPr>
      <w:tblPr>
        <w:tblLayout w:type="fixed"/>
      </w:tblPr>
      <w:tcPr>
        <w:tcBorders>
          <w:top w:val="nil"/>
          <w:bottom w:val="single" w:color="70AD47" w:themeColor="accent6" w:sz="8" w:space="0"/>
        </w:tcBorders>
      </w:tcPr>
    </w:tblStylePr>
    <w:tblStylePr w:type="lastRow">
      <w:rPr>
        <w:b/>
        <w:bCs/>
        <w:color w:val="44546A" w:themeColor="text2"/>
        <w14:textFill>
          <w14:solidFill>
            <w14:schemeClr w14:val="tx2"/>
          </w14:solidFill>
        </w14:textFill>
      </w:rPr>
      <w:tblPr>
        <w:tblLayout w:type="fixed"/>
      </w:tblPr>
      <w:tcPr>
        <w:tcBorders>
          <w:top w:val="single" w:color="70AD47" w:themeColor="accent6" w:sz="8" w:space="0"/>
          <w:bottom w:val="single" w:color="70AD47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>
        <w:tblLayout w:type="fixed"/>
      </w:tblPr>
      <w:tcPr>
        <w:tcBorders>
          <w:top w:val="single" w:color="70AD47" w:themeColor="accent6" w:sz="8" w:space="0"/>
          <w:bottom w:val="single" w:color="70AD47" w:themeColor="accent6" w:sz="8" w:space="0"/>
        </w:tcBorders>
      </w:tcPr>
    </w:tblStylePr>
    <w:tblStylePr w:type="band1Vert">
      <w:tblPr>
        <w:tblLayout w:type="fixed"/>
      </w:tblPr>
      <w:tcPr>
        <w:shd w:val="clear" w:color="auto" w:fill="DBEBD0" w:themeFill="accent6" w:themeFillTint="3F"/>
      </w:tcPr>
    </w:tblStylePr>
    <w:tblStylePr w:type="band1Horz">
      <w:tblPr>
        <w:tblLayout w:type="fixed"/>
      </w:tblPr>
      <w:tcPr>
        <w:shd w:val="clear" w:color="auto" w:fill="DBEBD0" w:themeFill="accent6" w:themeFillTint="3F"/>
      </w:tcPr>
    </w:tblStylePr>
  </w:style>
  <w:style w:type="table" w:styleId="193">
    <w:name w:val="Medium List 2"/>
    <w:basedOn w:val="106"/>
    <w:semiHidden/>
    <w:unhideWhenUsed/>
    <w:uiPriority w:val="66"/>
    <w:pPr>
      <w:spacing w:before="0" w:line="240" w:lineRule="auto"/>
    </w:pPr>
    <w:rPr>
      <w:rFonts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Layout w:type="fixed"/>
    </w:tblPr>
    <w:tblStylePr w:type="firstRow">
      <w:rPr>
        <w:sz w:val="24"/>
        <w:szCs w:val="24"/>
      </w:rPr>
      <w:tblPr>
        <w:tblLayout w:type="fixed"/>
      </w:tblPr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>
        <w:tblLayout w:type="fixed"/>
      </w:tblPr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>
        <w:tblLayout w:type="fixed"/>
      </w:tblPr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  <w:tblStylePr w:type="swCell">
      <w:tblPr>
        <w:tblLayout w:type="fixed"/>
      </w:tblPr>
      <w:tcPr>
        <w:tcBorders>
          <w:top w:val="nil"/>
        </w:tcBorders>
      </w:tcPr>
    </w:tblStylePr>
  </w:style>
  <w:style w:type="table" w:styleId="194">
    <w:name w:val="Medium List 2 Accent 1"/>
    <w:basedOn w:val="106"/>
    <w:semiHidden/>
    <w:unhideWhenUsed/>
    <w:uiPriority w:val="66"/>
    <w:pPr>
      <w:spacing w:before="0" w:line="240" w:lineRule="auto"/>
    </w:pPr>
    <w:rPr>
      <w:rFonts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5B9BD5" w:themeColor="accent1" w:sz="8" w:space="0"/>
        <w:left w:val="single" w:color="5B9BD5" w:themeColor="accent1" w:sz="8" w:space="0"/>
        <w:bottom w:val="single" w:color="5B9BD5" w:themeColor="accent1" w:sz="8" w:space="0"/>
        <w:right w:val="single" w:color="5B9BD5" w:themeColor="accent1" w:sz="8" w:space="0"/>
      </w:tblBorders>
      <w:tblLayout w:type="fixed"/>
    </w:tblPr>
    <w:tblStylePr w:type="firstRow">
      <w:rPr>
        <w:sz w:val="24"/>
        <w:szCs w:val="24"/>
      </w:rPr>
      <w:tblPr>
        <w:tblLayout w:type="fixed"/>
      </w:tblPr>
      <w:tcPr>
        <w:tcBorders>
          <w:top w:val="nil"/>
          <w:left w:val="nil"/>
          <w:bottom w:val="single" w:color="5B9BD5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5B9BD5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>
        <w:tblLayout w:type="fixed"/>
      </w:tblPr>
      <w:tcPr>
        <w:tcBorders>
          <w:top w:val="nil"/>
          <w:left w:val="single" w:color="5B9BD5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>
        <w:tblLayout w:type="fixed"/>
      </w:tblPr>
      <w:tcPr>
        <w:tcBorders>
          <w:top w:val="nil"/>
          <w:bottom w:val="nil"/>
          <w:insideH w:val="nil"/>
          <w:insideV w:val="nil"/>
        </w:tcBorders>
        <w:shd w:val="clear" w:color="auto" w:fill="D6E6F4" w:themeFill="accent1" w:themeFillTint="3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  <w:tblStylePr w:type="swCell">
      <w:tblPr>
        <w:tblLayout w:type="fixed"/>
      </w:tblPr>
      <w:tcPr>
        <w:tcBorders>
          <w:top w:val="nil"/>
        </w:tcBorders>
      </w:tcPr>
    </w:tblStylePr>
  </w:style>
  <w:style w:type="table" w:styleId="195">
    <w:name w:val="Medium List 2 Accent 2"/>
    <w:basedOn w:val="106"/>
    <w:semiHidden/>
    <w:unhideWhenUsed/>
    <w:uiPriority w:val="66"/>
    <w:pPr>
      <w:spacing w:before="0" w:line="240" w:lineRule="auto"/>
    </w:pPr>
    <w:rPr>
      <w:rFonts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F0000" w:themeColor="accent2" w:sz="8" w:space="0"/>
        <w:left w:val="single" w:color="FF0000" w:themeColor="accent2" w:sz="8" w:space="0"/>
        <w:bottom w:val="single" w:color="FF0000" w:themeColor="accent2" w:sz="8" w:space="0"/>
        <w:right w:val="single" w:color="FF0000" w:themeColor="accent2" w:sz="8" w:space="0"/>
      </w:tblBorders>
      <w:tblLayout w:type="fixed"/>
    </w:tblPr>
    <w:tblStylePr w:type="firstRow">
      <w:rPr>
        <w:sz w:val="24"/>
        <w:szCs w:val="24"/>
      </w:rPr>
      <w:tblPr>
        <w:tblLayout w:type="fixed"/>
      </w:tblPr>
      <w:tcPr>
        <w:tcBorders>
          <w:top w:val="nil"/>
          <w:left w:val="nil"/>
          <w:bottom w:val="single" w:color="FF0000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F0000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>
        <w:tblLayout w:type="fixed"/>
      </w:tblPr>
      <w:tcPr>
        <w:tcBorders>
          <w:top w:val="nil"/>
          <w:left w:val="single" w:color="FF0000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FFBFBF" w:themeFill="accent2" w:themeFillTint="3F"/>
      </w:tcPr>
    </w:tblStylePr>
    <w:tblStylePr w:type="band1Horz">
      <w:tblPr>
        <w:tblLayout w:type="fixed"/>
      </w:tblPr>
      <w:tcPr>
        <w:tcBorders>
          <w:top w:val="nil"/>
          <w:bottom w:val="nil"/>
          <w:insideH w:val="nil"/>
          <w:insideV w:val="nil"/>
        </w:tcBorders>
        <w:shd w:val="clear" w:color="auto" w:fill="FFBFBF" w:themeFill="accent2" w:themeFillTint="3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  <w:tblStylePr w:type="swCell">
      <w:tblPr>
        <w:tblLayout w:type="fixed"/>
      </w:tblPr>
      <w:tcPr>
        <w:tcBorders>
          <w:top w:val="nil"/>
        </w:tcBorders>
      </w:tcPr>
    </w:tblStylePr>
  </w:style>
  <w:style w:type="table" w:styleId="196">
    <w:name w:val="Medium List 2 Accent 3"/>
    <w:basedOn w:val="106"/>
    <w:semiHidden/>
    <w:unhideWhenUsed/>
    <w:uiPriority w:val="66"/>
    <w:pPr>
      <w:spacing w:before="0" w:line="240" w:lineRule="auto"/>
    </w:pPr>
    <w:rPr>
      <w:rFonts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A5A5A5" w:themeColor="accent3" w:sz="8" w:space="0"/>
        <w:left w:val="single" w:color="A5A5A5" w:themeColor="accent3" w:sz="8" w:space="0"/>
        <w:bottom w:val="single" w:color="A5A5A5" w:themeColor="accent3" w:sz="8" w:space="0"/>
        <w:right w:val="single" w:color="A5A5A5" w:themeColor="accent3" w:sz="8" w:space="0"/>
      </w:tblBorders>
      <w:tblLayout w:type="fixed"/>
    </w:tblPr>
    <w:tblStylePr w:type="firstRow">
      <w:rPr>
        <w:sz w:val="24"/>
        <w:szCs w:val="24"/>
      </w:rPr>
      <w:tblPr>
        <w:tblLayout w:type="fixed"/>
      </w:tblPr>
      <w:tcPr>
        <w:tcBorders>
          <w:top w:val="nil"/>
          <w:left w:val="nil"/>
          <w:bottom w:val="single" w:color="A5A5A5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A5A5A5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>
        <w:tblLayout w:type="fixed"/>
      </w:tblPr>
      <w:tcPr>
        <w:tcBorders>
          <w:top w:val="nil"/>
          <w:left w:val="single" w:color="A5A5A5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>
        <w:tblLayout w:type="fixed"/>
      </w:tblPr>
      <w:tcPr>
        <w:tcBorders>
          <w:top w:val="nil"/>
          <w:bottom w:val="nil"/>
          <w:insideH w:val="nil"/>
          <w:insideV w:val="nil"/>
        </w:tcBorders>
        <w:shd w:val="clear" w:color="auto" w:fill="E8E8E8" w:themeFill="accent3" w:themeFillTint="3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  <w:tblStylePr w:type="swCell">
      <w:tblPr>
        <w:tblLayout w:type="fixed"/>
      </w:tblPr>
      <w:tcPr>
        <w:tcBorders>
          <w:top w:val="nil"/>
        </w:tcBorders>
      </w:tcPr>
    </w:tblStylePr>
  </w:style>
  <w:style w:type="table" w:styleId="197">
    <w:name w:val="Medium List 2 Accent 4"/>
    <w:basedOn w:val="106"/>
    <w:semiHidden/>
    <w:unhideWhenUsed/>
    <w:uiPriority w:val="66"/>
    <w:pPr>
      <w:spacing w:before="0" w:line="240" w:lineRule="auto"/>
    </w:pPr>
    <w:rPr>
      <w:rFonts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FC000" w:themeColor="accent4" w:sz="8" w:space="0"/>
        <w:left w:val="single" w:color="FFC000" w:themeColor="accent4" w:sz="8" w:space="0"/>
        <w:bottom w:val="single" w:color="FFC000" w:themeColor="accent4" w:sz="8" w:space="0"/>
        <w:right w:val="single" w:color="FFC000" w:themeColor="accent4" w:sz="8" w:space="0"/>
      </w:tblBorders>
      <w:tblLayout w:type="fixed"/>
    </w:tblPr>
    <w:tblStylePr w:type="firstRow">
      <w:rPr>
        <w:sz w:val="24"/>
        <w:szCs w:val="24"/>
      </w:rPr>
      <w:tblPr>
        <w:tblLayout w:type="fixed"/>
      </w:tblPr>
      <w:tcPr>
        <w:tcBorders>
          <w:top w:val="nil"/>
          <w:left w:val="nil"/>
          <w:bottom w:val="single" w:color="FFC000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FC000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>
        <w:tblLayout w:type="fixed"/>
      </w:tblPr>
      <w:tcPr>
        <w:tcBorders>
          <w:top w:val="nil"/>
          <w:left w:val="single" w:color="FFC000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FFEFBF" w:themeFill="accent4" w:themeFillTint="3F"/>
      </w:tcPr>
    </w:tblStylePr>
    <w:tblStylePr w:type="band1Horz">
      <w:tblPr>
        <w:tblLayout w:type="fixed"/>
      </w:tblPr>
      <w:tcPr>
        <w:tcBorders>
          <w:top w:val="nil"/>
          <w:bottom w:val="nil"/>
          <w:insideH w:val="nil"/>
          <w:insideV w:val="nil"/>
        </w:tcBorders>
        <w:shd w:val="clear" w:color="auto" w:fill="FFEFBF" w:themeFill="accent4" w:themeFillTint="3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  <w:tblStylePr w:type="swCell">
      <w:tblPr>
        <w:tblLayout w:type="fixed"/>
      </w:tblPr>
      <w:tcPr>
        <w:tcBorders>
          <w:top w:val="nil"/>
        </w:tcBorders>
      </w:tcPr>
    </w:tblStylePr>
  </w:style>
  <w:style w:type="table" w:styleId="198">
    <w:name w:val="Medium List 2 Accent 5"/>
    <w:basedOn w:val="106"/>
    <w:semiHidden/>
    <w:unhideWhenUsed/>
    <w:uiPriority w:val="66"/>
    <w:pPr>
      <w:spacing w:before="0" w:line="240" w:lineRule="auto"/>
    </w:pPr>
    <w:rPr>
      <w:rFonts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2B579A" w:themeColor="accent5" w:sz="8" w:space="0"/>
        <w:left w:val="single" w:color="2B579A" w:themeColor="accent5" w:sz="8" w:space="0"/>
        <w:bottom w:val="single" w:color="2B579A" w:themeColor="accent5" w:sz="8" w:space="0"/>
        <w:right w:val="single" w:color="2B579A" w:themeColor="accent5" w:sz="8" w:space="0"/>
      </w:tblBorders>
      <w:tblLayout w:type="fixed"/>
    </w:tblPr>
    <w:tblStylePr w:type="firstRow">
      <w:rPr>
        <w:sz w:val="24"/>
        <w:szCs w:val="24"/>
      </w:rPr>
      <w:tblPr>
        <w:tblLayout w:type="fixed"/>
      </w:tblPr>
      <w:tcPr>
        <w:tcBorders>
          <w:top w:val="nil"/>
          <w:left w:val="nil"/>
          <w:bottom w:val="single" w:color="2B579A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2B579A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>
        <w:tblLayout w:type="fixed"/>
      </w:tblPr>
      <w:tcPr>
        <w:tcBorders>
          <w:top w:val="nil"/>
          <w:left w:val="single" w:color="2B579A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C2D3EE" w:themeFill="accent5" w:themeFillTint="3F"/>
      </w:tcPr>
    </w:tblStylePr>
    <w:tblStylePr w:type="band1Horz">
      <w:tblPr>
        <w:tblLayout w:type="fixed"/>
      </w:tblPr>
      <w:tcPr>
        <w:tcBorders>
          <w:top w:val="nil"/>
          <w:bottom w:val="nil"/>
          <w:insideH w:val="nil"/>
          <w:insideV w:val="nil"/>
        </w:tcBorders>
        <w:shd w:val="clear" w:color="auto" w:fill="C2D3EE" w:themeFill="accent5" w:themeFillTint="3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  <w:tblStylePr w:type="swCell">
      <w:tblPr>
        <w:tblLayout w:type="fixed"/>
      </w:tblPr>
      <w:tcPr>
        <w:tcBorders>
          <w:top w:val="nil"/>
        </w:tcBorders>
      </w:tcPr>
    </w:tblStylePr>
  </w:style>
  <w:style w:type="table" w:styleId="199">
    <w:name w:val="Medium List 2 Accent 6"/>
    <w:basedOn w:val="106"/>
    <w:semiHidden/>
    <w:unhideWhenUsed/>
    <w:uiPriority w:val="66"/>
    <w:pPr>
      <w:spacing w:before="0" w:line="240" w:lineRule="auto"/>
    </w:pPr>
    <w:rPr>
      <w:rFonts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70AD47" w:themeColor="accent6" w:sz="8" w:space="0"/>
        <w:left w:val="single" w:color="70AD47" w:themeColor="accent6" w:sz="8" w:space="0"/>
        <w:bottom w:val="single" w:color="70AD47" w:themeColor="accent6" w:sz="8" w:space="0"/>
        <w:right w:val="single" w:color="70AD47" w:themeColor="accent6" w:sz="8" w:space="0"/>
      </w:tblBorders>
      <w:tblLayout w:type="fixed"/>
    </w:tblPr>
    <w:tblStylePr w:type="firstRow">
      <w:rPr>
        <w:sz w:val="24"/>
        <w:szCs w:val="24"/>
      </w:rPr>
      <w:tblPr>
        <w:tblLayout w:type="fixed"/>
      </w:tblPr>
      <w:tcPr>
        <w:tcBorders>
          <w:top w:val="nil"/>
          <w:left w:val="nil"/>
          <w:bottom w:val="single" w:color="70AD47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70AD47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>
        <w:tblLayout w:type="fixed"/>
      </w:tblPr>
      <w:tcPr>
        <w:tcBorders>
          <w:top w:val="nil"/>
          <w:left w:val="single" w:color="70AD47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>
        <w:tblLayout w:type="fixed"/>
      </w:tblPr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>
        <w:tblLayout w:type="fixed"/>
      </w:tblPr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  <w:tblStylePr w:type="swCell">
      <w:tblPr>
        <w:tblLayout w:type="fixed"/>
      </w:tblPr>
      <w:tcPr>
        <w:tcBorders>
          <w:top w:val="nil"/>
        </w:tcBorders>
      </w:tcPr>
    </w:tblStylePr>
  </w:style>
  <w:style w:type="table" w:styleId="200">
    <w:name w:val="Medium Grid 1"/>
    <w:basedOn w:val="106"/>
    <w:semiHidden/>
    <w:unhideWhenUsed/>
    <w:uiPriority w:val="67"/>
    <w:pPr>
      <w:spacing w:before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  <w:tblLayout w:type="fixed"/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>
        <w:tblLayout w:type="fixed"/>
      </w:tblPr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7F7F7F" w:themeFill="text1" w:themeFillTint="7F"/>
      </w:tcPr>
    </w:tblStylePr>
    <w:tblStylePr w:type="band1Horz">
      <w:tblPr>
        <w:tblLayout w:type="fixed"/>
      </w:tblPr>
      <w:tcPr>
        <w:shd w:val="clear" w:color="auto" w:fill="7F7F7F" w:themeFill="text1" w:themeFillTint="7F"/>
      </w:tcPr>
    </w:tblStylePr>
  </w:style>
  <w:style w:type="table" w:styleId="201">
    <w:name w:val="Medium Grid 1 Accent 1"/>
    <w:basedOn w:val="106"/>
    <w:semiHidden/>
    <w:unhideWhenUsed/>
    <w:uiPriority w:val="67"/>
    <w:pPr>
      <w:spacing w:before="0" w:line="240" w:lineRule="auto"/>
    </w:pPr>
    <w:tblPr>
      <w:tblBorders>
        <w:top w:val="single" w:color="84B4DF" w:themeColor="accent1" w:themeTint="BF" w:sz="8" w:space="0"/>
        <w:left w:val="single" w:color="84B4DF" w:themeColor="accent1" w:themeTint="BF" w:sz="8" w:space="0"/>
        <w:bottom w:val="single" w:color="84B4DF" w:themeColor="accent1" w:themeTint="BF" w:sz="8" w:space="0"/>
        <w:right w:val="single" w:color="84B4DF" w:themeColor="accent1" w:themeTint="BF" w:sz="8" w:space="0"/>
        <w:insideH w:val="single" w:color="84B4DF" w:themeColor="accent1" w:themeTint="BF" w:sz="8" w:space="0"/>
        <w:insideV w:val="single" w:color="84B4DF" w:themeColor="accent1" w:themeTint="BF" w:sz="8" w:space="0"/>
      </w:tblBorders>
      <w:tblLayout w:type="fixed"/>
    </w:tblPr>
    <w:tcPr>
      <w:shd w:val="clear" w:color="auto" w:fill="D6E6F4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>
        <w:tblLayout w:type="fixed"/>
      </w:tblPr>
      <w:tcPr>
        <w:tcBorders>
          <w:top w:val="single" w:color="84B4DF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ADCDEA" w:themeFill="accent1" w:themeFillTint="7F"/>
      </w:tcPr>
    </w:tblStylePr>
    <w:tblStylePr w:type="band1Horz">
      <w:tblPr>
        <w:tblLayout w:type="fixed"/>
      </w:tblPr>
      <w:tcPr>
        <w:shd w:val="clear" w:color="auto" w:fill="ADCDEA" w:themeFill="accent1" w:themeFillTint="7F"/>
      </w:tcPr>
    </w:tblStylePr>
  </w:style>
  <w:style w:type="table" w:styleId="202">
    <w:name w:val="Medium Grid 1 Accent 2"/>
    <w:basedOn w:val="106"/>
    <w:semiHidden/>
    <w:unhideWhenUsed/>
    <w:uiPriority w:val="67"/>
    <w:pPr>
      <w:spacing w:before="0" w:line="240" w:lineRule="auto"/>
    </w:pPr>
    <w:tblPr>
      <w:tblBorders>
        <w:top w:val="single" w:color="FF3F3F" w:themeColor="accent2" w:themeTint="BF" w:sz="8" w:space="0"/>
        <w:left w:val="single" w:color="FF3F3F" w:themeColor="accent2" w:themeTint="BF" w:sz="8" w:space="0"/>
        <w:bottom w:val="single" w:color="FF3F3F" w:themeColor="accent2" w:themeTint="BF" w:sz="8" w:space="0"/>
        <w:right w:val="single" w:color="FF3F3F" w:themeColor="accent2" w:themeTint="BF" w:sz="8" w:space="0"/>
        <w:insideH w:val="single" w:color="FF3F3F" w:themeColor="accent2" w:themeTint="BF" w:sz="8" w:space="0"/>
        <w:insideV w:val="single" w:color="FF3F3F" w:themeColor="accent2" w:themeTint="BF" w:sz="8" w:space="0"/>
      </w:tblBorders>
      <w:tblLayout w:type="fixed"/>
    </w:tblPr>
    <w:tcPr>
      <w:shd w:val="clear" w:color="auto" w:fill="FFBFBF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>
        <w:tblLayout w:type="fixed"/>
      </w:tblPr>
      <w:tcPr>
        <w:tcBorders>
          <w:top w:val="single" w:color="FF3F3F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FF7F7F" w:themeFill="accent2" w:themeFillTint="7F"/>
      </w:tcPr>
    </w:tblStylePr>
    <w:tblStylePr w:type="band1Horz">
      <w:tblPr>
        <w:tblLayout w:type="fixed"/>
      </w:tblPr>
      <w:tcPr>
        <w:shd w:val="clear" w:color="auto" w:fill="FF7F7F" w:themeFill="accent2" w:themeFillTint="7F"/>
      </w:tcPr>
    </w:tblStylePr>
  </w:style>
  <w:style w:type="table" w:styleId="203">
    <w:name w:val="Medium Grid 1 Accent 3"/>
    <w:basedOn w:val="106"/>
    <w:semiHidden/>
    <w:unhideWhenUsed/>
    <w:uiPriority w:val="67"/>
    <w:pPr>
      <w:spacing w:before="0" w:line="240" w:lineRule="auto"/>
    </w:pPr>
    <w:tblPr>
      <w:tblBorders>
        <w:top w:val="single" w:color="BBBBBB" w:themeColor="accent3" w:themeTint="BF" w:sz="8" w:space="0"/>
        <w:left w:val="single" w:color="BBBBBB" w:themeColor="accent3" w:themeTint="BF" w:sz="8" w:space="0"/>
        <w:bottom w:val="single" w:color="BBBBBB" w:themeColor="accent3" w:themeTint="BF" w:sz="8" w:space="0"/>
        <w:right w:val="single" w:color="BBBBBB" w:themeColor="accent3" w:themeTint="BF" w:sz="8" w:space="0"/>
        <w:insideH w:val="single" w:color="BBBBBB" w:themeColor="accent3" w:themeTint="BF" w:sz="8" w:space="0"/>
        <w:insideV w:val="single" w:color="BBBBBB" w:themeColor="accent3" w:themeTint="BF" w:sz="8" w:space="0"/>
      </w:tblBorders>
      <w:tblLayout w:type="fixed"/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>
        <w:tblLayout w:type="fixed"/>
      </w:tblPr>
      <w:tcPr>
        <w:tcBorders>
          <w:top w:val="single" w:color="BBBBBB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D2D2D2" w:themeFill="accent3" w:themeFillTint="7F"/>
      </w:tcPr>
    </w:tblStylePr>
    <w:tblStylePr w:type="band1Horz">
      <w:tblPr>
        <w:tblLayout w:type="fixed"/>
      </w:tblPr>
      <w:tcPr>
        <w:shd w:val="clear" w:color="auto" w:fill="D2D2D2" w:themeFill="accent3" w:themeFillTint="7F"/>
      </w:tcPr>
    </w:tblStylePr>
  </w:style>
  <w:style w:type="table" w:styleId="204">
    <w:name w:val="Medium Grid 1 Accent 4"/>
    <w:basedOn w:val="106"/>
    <w:semiHidden/>
    <w:unhideWhenUsed/>
    <w:uiPriority w:val="67"/>
    <w:pPr>
      <w:spacing w:before="0" w:line="240" w:lineRule="auto"/>
    </w:pPr>
    <w:tblPr>
      <w:tblBorders>
        <w:top w:val="single" w:color="FFCF3F" w:themeColor="accent4" w:themeTint="BF" w:sz="8" w:space="0"/>
        <w:left w:val="single" w:color="FFCF3F" w:themeColor="accent4" w:themeTint="BF" w:sz="8" w:space="0"/>
        <w:bottom w:val="single" w:color="FFCF3F" w:themeColor="accent4" w:themeTint="BF" w:sz="8" w:space="0"/>
        <w:right w:val="single" w:color="FFCF3F" w:themeColor="accent4" w:themeTint="BF" w:sz="8" w:space="0"/>
        <w:insideH w:val="single" w:color="FFCF3F" w:themeColor="accent4" w:themeTint="BF" w:sz="8" w:space="0"/>
        <w:insideV w:val="single" w:color="FFCF3F" w:themeColor="accent4" w:themeTint="BF" w:sz="8" w:space="0"/>
      </w:tblBorders>
      <w:tblLayout w:type="fixed"/>
    </w:tblPr>
    <w:tcPr>
      <w:shd w:val="clear" w:color="auto" w:fill="FFEFBF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>
        <w:tblLayout w:type="fixed"/>
      </w:tblPr>
      <w:tcPr>
        <w:tcBorders>
          <w:top w:val="single" w:color="FFCF3F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FFDF7F" w:themeFill="accent4" w:themeFillTint="7F"/>
      </w:tcPr>
    </w:tblStylePr>
    <w:tblStylePr w:type="band1Horz">
      <w:tblPr>
        <w:tblLayout w:type="fixed"/>
      </w:tblPr>
      <w:tcPr>
        <w:shd w:val="clear" w:color="auto" w:fill="FFDF7F" w:themeFill="accent4" w:themeFillTint="7F"/>
      </w:tcPr>
    </w:tblStylePr>
  </w:style>
  <w:style w:type="table" w:styleId="205">
    <w:name w:val="Medium Grid 1 Accent 5"/>
    <w:basedOn w:val="106"/>
    <w:semiHidden/>
    <w:unhideWhenUsed/>
    <w:uiPriority w:val="67"/>
    <w:pPr>
      <w:spacing w:before="0" w:line="240" w:lineRule="auto"/>
    </w:pPr>
    <w:tblPr>
      <w:tblBorders>
        <w:top w:val="single" w:color="477CCB" w:themeColor="accent5" w:themeTint="BF" w:sz="8" w:space="0"/>
        <w:left w:val="single" w:color="477CCB" w:themeColor="accent5" w:themeTint="BF" w:sz="8" w:space="0"/>
        <w:bottom w:val="single" w:color="477CCB" w:themeColor="accent5" w:themeTint="BF" w:sz="8" w:space="0"/>
        <w:right w:val="single" w:color="477CCB" w:themeColor="accent5" w:themeTint="BF" w:sz="8" w:space="0"/>
        <w:insideH w:val="single" w:color="477CCB" w:themeColor="accent5" w:themeTint="BF" w:sz="8" w:space="0"/>
        <w:insideV w:val="single" w:color="477CCB" w:themeColor="accent5" w:themeTint="BF" w:sz="8" w:space="0"/>
      </w:tblBorders>
      <w:tblLayout w:type="fixed"/>
    </w:tblPr>
    <w:tcPr>
      <w:shd w:val="clear" w:color="auto" w:fill="C2D3EE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>
        <w:tblLayout w:type="fixed"/>
      </w:tblPr>
      <w:tcPr>
        <w:tcBorders>
          <w:top w:val="single" w:color="477CCB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85A7DC" w:themeFill="accent5" w:themeFillTint="7F"/>
      </w:tcPr>
    </w:tblStylePr>
    <w:tblStylePr w:type="band1Horz">
      <w:tblPr>
        <w:tblLayout w:type="fixed"/>
      </w:tblPr>
      <w:tcPr>
        <w:shd w:val="clear" w:color="auto" w:fill="85A7DC" w:themeFill="accent5" w:themeFillTint="7F"/>
      </w:tcPr>
    </w:tblStylePr>
  </w:style>
  <w:style w:type="table" w:styleId="206">
    <w:name w:val="Medium Grid 1 Accent 6"/>
    <w:basedOn w:val="106"/>
    <w:semiHidden/>
    <w:unhideWhenUsed/>
    <w:uiPriority w:val="67"/>
    <w:pPr>
      <w:spacing w:before="0" w:line="240" w:lineRule="auto"/>
    </w:pPr>
    <w:tblPr>
      <w:tblBorders>
        <w:top w:val="single" w:color="93C571" w:themeColor="accent6" w:themeTint="BF" w:sz="8" w:space="0"/>
        <w:left w:val="single" w:color="93C571" w:themeColor="accent6" w:themeTint="BF" w:sz="8" w:space="0"/>
        <w:bottom w:val="single" w:color="93C571" w:themeColor="accent6" w:themeTint="BF" w:sz="8" w:space="0"/>
        <w:right w:val="single" w:color="93C571" w:themeColor="accent6" w:themeTint="BF" w:sz="8" w:space="0"/>
        <w:insideH w:val="single" w:color="93C571" w:themeColor="accent6" w:themeTint="BF" w:sz="8" w:space="0"/>
        <w:insideV w:val="single" w:color="93C571" w:themeColor="accent6" w:themeTint="BF" w:sz="8" w:space="0"/>
      </w:tblBorders>
      <w:tblLayout w:type="fixed"/>
    </w:tblPr>
    <w:tcPr>
      <w:shd w:val="clear" w:color="auto" w:fill="DBEB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>
        <w:tblLayout w:type="fixed"/>
      </w:tblPr>
      <w:tcPr>
        <w:tcBorders>
          <w:top w:val="single" w:color="93C571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shd w:val="clear" w:color="auto" w:fill="B7D8A1" w:themeFill="accent6" w:themeFillTint="7F"/>
      </w:tcPr>
    </w:tblStylePr>
    <w:tblStylePr w:type="band1Horz">
      <w:tblPr>
        <w:tblLayout w:type="fixed"/>
      </w:tblPr>
      <w:tcPr>
        <w:shd w:val="clear" w:color="auto" w:fill="B7D8A1" w:themeFill="accent6" w:themeFillTint="7F"/>
      </w:tcPr>
    </w:tblStylePr>
  </w:style>
  <w:style w:type="table" w:styleId="207">
    <w:name w:val="Medium Grid 2"/>
    <w:basedOn w:val="106"/>
    <w:semiHidden/>
    <w:unhideWhenUsed/>
    <w:uiPriority w:val="68"/>
    <w:pPr>
      <w:spacing w:before="0" w:line="240" w:lineRule="auto"/>
    </w:pPr>
    <w:rPr>
      <w:rFonts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Layout w:type="fixed"/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>
        <w:tblLayout w:type="fixed"/>
      </w:tblPr>
      <w:tcPr>
        <w:shd w:val="clear" w:color="auto" w:fill="7F7F7F" w:themeFill="text1" w:themeFillTint="7F"/>
      </w:tcPr>
    </w:tblStylePr>
    <w:tblStylePr w:type="band1Horz">
      <w:tblPr>
        <w:tblLayout w:type="fixed"/>
      </w:tblPr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</w:style>
  <w:style w:type="table" w:styleId="208">
    <w:name w:val="Medium Grid 2 Accent 1"/>
    <w:basedOn w:val="106"/>
    <w:semiHidden/>
    <w:unhideWhenUsed/>
    <w:uiPriority w:val="68"/>
    <w:pPr>
      <w:spacing w:before="0" w:line="240" w:lineRule="auto"/>
    </w:pPr>
    <w:rPr>
      <w:rFonts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5B9BD5" w:themeColor="accent1" w:sz="8" w:space="0"/>
        <w:left w:val="single" w:color="5B9BD5" w:themeColor="accent1" w:sz="8" w:space="0"/>
        <w:bottom w:val="single" w:color="5B9BD5" w:themeColor="accent1" w:sz="8" w:space="0"/>
        <w:right w:val="single" w:color="5B9BD5" w:themeColor="accent1" w:sz="8" w:space="0"/>
        <w:insideH w:val="single" w:color="5B9BD5" w:themeColor="accent1" w:sz="8" w:space="0"/>
        <w:insideV w:val="single" w:color="5B9BD5" w:themeColor="accent1" w:sz="8" w:space="0"/>
      </w:tblBorders>
      <w:tblLayout w:type="fixed"/>
    </w:tblPr>
    <w:tcPr>
      <w:shd w:val="clear" w:color="auto" w:fill="D6E6F4" w:themeFill="accen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shd w:val="clear" w:color="auto" w:fill="EEF5FA" w:themeFill="accen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1" w:themeFillTint="33"/>
      </w:tcPr>
    </w:tblStylePr>
    <w:tblStylePr w:type="band1Vert">
      <w:tblPr>
        <w:tblLayout w:type="fixed"/>
      </w:tblPr>
      <w:tcPr>
        <w:shd w:val="clear" w:color="auto" w:fill="ADCDEA" w:themeFill="accent1" w:themeFillTint="7F"/>
      </w:tcPr>
    </w:tblStylePr>
    <w:tblStylePr w:type="band1Horz">
      <w:tblPr>
        <w:tblLayout w:type="fixed"/>
      </w:tblPr>
      <w:tcPr>
        <w:tcBorders>
          <w:insideH w:val="single" w:sz="6" w:space="0"/>
          <w:insideV w:val="single" w:sz="6" w:space="0"/>
        </w:tcBorders>
        <w:shd w:val="clear" w:color="auto" w:fill="ADCDEA" w:themeFill="accent1" w:themeFillTint="7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</w:style>
  <w:style w:type="table" w:styleId="209">
    <w:name w:val="Medium Grid 2 Accent 2"/>
    <w:basedOn w:val="106"/>
    <w:semiHidden/>
    <w:unhideWhenUsed/>
    <w:uiPriority w:val="68"/>
    <w:pPr>
      <w:spacing w:before="0" w:line="240" w:lineRule="auto"/>
    </w:pPr>
    <w:rPr>
      <w:rFonts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F0000" w:themeColor="accent2" w:sz="8" w:space="0"/>
        <w:left w:val="single" w:color="FF0000" w:themeColor="accent2" w:sz="8" w:space="0"/>
        <w:bottom w:val="single" w:color="FF0000" w:themeColor="accent2" w:sz="8" w:space="0"/>
        <w:right w:val="single" w:color="FF0000" w:themeColor="accent2" w:sz="8" w:space="0"/>
        <w:insideH w:val="single" w:color="FF0000" w:themeColor="accent2" w:sz="8" w:space="0"/>
        <w:insideV w:val="single" w:color="FF0000" w:themeColor="accent2" w:sz="8" w:space="0"/>
      </w:tblBorders>
      <w:tblLayout w:type="fixed"/>
    </w:tblPr>
    <w:tcPr>
      <w:shd w:val="clear" w:color="auto" w:fill="FFBFBF" w:themeFill="accent2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shd w:val="clear" w:color="auto" w:fill="FFE5E5" w:themeFill="accent2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CCCC" w:themeFill="accent2" w:themeFillTint="33"/>
      </w:tcPr>
    </w:tblStylePr>
    <w:tblStylePr w:type="band1Vert">
      <w:tblPr>
        <w:tblLayout w:type="fixed"/>
      </w:tblPr>
      <w:tcPr>
        <w:shd w:val="clear" w:color="auto" w:fill="FF7F7F" w:themeFill="accent2" w:themeFillTint="7F"/>
      </w:tcPr>
    </w:tblStylePr>
    <w:tblStylePr w:type="band1Horz">
      <w:tblPr>
        <w:tblLayout w:type="fixed"/>
      </w:tblPr>
      <w:tcPr>
        <w:tcBorders>
          <w:insideH w:val="single" w:sz="6" w:space="0"/>
          <w:insideV w:val="single" w:sz="6" w:space="0"/>
        </w:tcBorders>
        <w:shd w:val="clear" w:color="auto" w:fill="FF7F7F" w:themeFill="accent2" w:themeFillTint="7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</w:style>
  <w:style w:type="table" w:styleId="210">
    <w:name w:val="Medium Grid 2 Accent 3"/>
    <w:basedOn w:val="106"/>
    <w:semiHidden/>
    <w:unhideWhenUsed/>
    <w:uiPriority w:val="68"/>
    <w:pPr>
      <w:spacing w:before="0" w:line="240" w:lineRule="auto"/>
    </w:pPr>
    <w:rPr>
      <w:rFonts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A5A5A5" w:themeColor="accent3" w:sz="8" w:space="0"/>
        <w:left w:val="single" w:color="A5A5A5" w:themeColor="accent3" w:sz="8" w:space="0"/>
        <w:bottom w:val="single" w:color="A5A5A5" w:themeColor="accent3" w:sz="8" w:space="0"/>
        <w:right w:val="single" w:color="A5A5A5" w:themeColor="accent3" w:sz="8" w:space="0"/>
        <w:insideH w:val="single" w:color="A5A5A5" w:themeColor="accent3" w:sz="8" w:space="0"/>
        <w:insideV w:val="single" w:color="A5A5A5" w:themeColor="accent3" w:sz="8" w:space="0"/>
      </w:tblBorders>
      <w:tblLayout w:type="fixed"/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CECEC" w:themeFill="accent3" w:themeFillTint="33"/>
      </w:tcPr>
    </w:tblStylePr>
    <w:tblStylePr w:type="band1Vert">
      <w:tblPr>
        <w:tblLayout w:type="fixed"/>
      </w:tblPr>
      <w:tcPr>
        <w:shd w:val="clear" w:color="auto" w:fill="D2D2D2" w:themeFill="accent3" w:themeFillTint="7F"/>
      </w:tcPr>
    </w:tblStylePr>
    <w:tblStylePr w:type="band1Horz">
      <w:tblPr>
        <w:tblLayout w:type="fixed"/>
      </w:tblPr>
      <w:tcPr>
        <w:tcBorders>
          <w:insideH w:val="single" w:sz="6" w:space="0"/>
          <w:insideV w:val="single" w:sz="6" w:space="0"/>
        </w:tcBorders>
        <w:shd w:val="clear" w:color="auto" w:fill="D2D2D2" w:themeFill="accent3" w:themeFillTint="7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</w:style>
  <w:style w:type="table" w:styleId="211">
    <w:name w:val="Medium Grid 2 Accent 4"/>
    <w:basedOn w:val="106"/>
    <w:semiHidden/>
    <w:unhideWhenUsed/>
    <w:qFormat/>
    <w:uiPriority w:val="68"/>
    <w:pPr>
      <w:spacing w:before="0" w:line="240" w:lineRule="auto"/>
    </w:pPr>
    <w:rPr>
      <w:rFonts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FC000" w:themeColor="accent4" w:sz="8" w:space="0"/>
        <w:left w:val="single" w:color="FFC000" w:themeColor="accent4" w:sz="8" w:space="0"/>
        <w:bottom w:val="single" w:color="FFC000" w:themeColor="accent4" w:sz="8" w:space="0"/>
        <w:right w:val="single" w:color="FFC000" w:themeColor="accent4" w:sz="8" w:space="0"/>
        <w:insideH w:val="single" w:color="FFC000" w:themeColor="accent4" w:sz="8" w:space="0"/>
        <w:insideV w:val="single" w:color="FFC000" w:themeColor="accent4" w:sz="8" w:space="0"/>
      </w:tblBorders>
      <w:tblLayout w:type="fixed"/>
    </w:tblPr>
    <w:tcPr>
      <w:shd w:val="clear" w:color="auto" w:fill="FFEFBF" w:themeFill="accent4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shd w:val="clear" w:color="auto" w:fill="FFF8E5" w:themeFill="accent4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EF2CC" w:themeFill="accent4" w:themeFillTint="33"/>
      </w:tcPr>
    </w:tblStylePr>
    <w:tblStylePr w:type="band1Vert">
      <w:tblPr>
        <w:tblLayout w:type="fixed"/>
      </w:tblPr>
      <w:tcPr>
        <w:shd w:val="clear" w:color="auto" w:fill="FFDF7F" w:themeFill="accent4" w:themeFillTint="7F"/>
      </w:tcPr>
    </w:tblStylePr>
    <w:tblStylePr w:type="band1Horz">
      <w:tblPr>
        <w:tblLayout w:type="fixed"/>
      </w:tblPr>
      <w:tcPr>
        <w:tcBorders>
          <w:insideH w:val="single" w:sz="6" w:space="0"/>
          <w:insideV w:val="single" w:sz="6" w:space="0"/>
        </w:tcBorders>
        <w:shd w:val="clear" w:color="auto" w:fill="FFDF7F" w:themeFill="accent4" w:themeFillTint="7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</w:style>
  <w:style w:type="table" w:styleId="212">
    <w:name w:val="Medium Grid 2 Accent 5"/>
    <w:basedOn w:val="106"/>
    <w:semiHidden/>
    <w:unhideWhenUsed/>
    <w:uiPriority w:val="68"/>
    <w:pPr>
      <w:spacing w:before="0" w:line="240" w:lineRule="auto"/>
    </w:pPr>
    <w:rPr>
      <w:rFonts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2B579A" w:themeColor="accent5" w:sz="8" w:space="0"/>
        <w:left w:val="single" w:color="2B579A" w:themeColor="accent5" w:sz="8" w:space="0"/>
        <w:bottom w:val="single" w:color="2B579A" w:themeColor="accent5" w:sz="8" w:space="0"/>
        <w:right w:val="single" w:color="2B579A" w:themeColor="accent5" w:sz="8" w:space="0"/>
        <w:insideH w:val="single" w:color="2B579A" w:themeColor="accent5" w:sz="8" w:space="0"/>
        <w:insideV w:val="single" w:color="2B579A" w:themeColor="accent5" w:sz="8" w:space="0"/>
      </w:tblBorders>
      <w:tblLayout w:type="fixed"/>
    </w:tblPr>
    <w:tcPr>
      <w:shd w:val="clear" w:color="auto" w:fill="C2D3EE" w:themeFill="accent5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shd w:val="clear" w:color="auto" w:fill="E7EDF8" w:themeFill="accent5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DCF1" w:themeFill="accent5" w:themeFillTint="33"/>
      </w:tcPr>
    </w:tblStylePr>
    <w:tblStylePr w:type="band1Vert">
      <w:tblPr>
        <w:tblLayout w:type="fixed"/>
      </w:tblPr>
      <w:tcPr>
        <w:shd w:val="clear" w:color="auto" w:fill="85A7DC" w:themeFill="accent5" w:themeFillTint="7F"/>
      </w:tcPr>
    </w:tblStylePr>
    <w:tblStylePr w:type="band1Horz">
      <w:tblPr>
        <w:tblLayout w:type="fixed"/>
      </w:tblPr>
      <w:tcPr>
        <w:tcBorders>
          <w:insideH w:val="single" w:sz="6" w:space="0"/>
          <w:insideV w:val="single" w:sz="6" w:space="0"/>
        </w:tcBorders>
        <w:shd w:val="clear" w:color="auto" w:fill="85A7DC" w:themeFill="accent5" w:themeFillTint="7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</w:style>
  <w:style w:type="table" w:styleId="213">
    <w:name w:val="Medium Grid 2 Accent 6"/>
    <w:basedOn w:val="106"/>
    <w:semiHidden/>
    <w:unhideWhenUsed/>
    <w:uiPriority w:val="68"/>
    <w:pPr>
      <w:spacing w:before="0" w:line="240" w:lineRule="auto"/>
    </w:pPr>
    <w:rPr>
      <w:rFonts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70AD47" w:themeColor="accent6" w:sz="8" w:space="0"/>
        <w:left w:val="single" w:color="70AD47" w:themeColor="accent6" w:sz="8" w:space="0"/>
        <w:bottom w:val="single" w:color="70AD47" w:themeColor="accent6" w:sz="8" w:space="0"/>
        <w:right w:val="single" w:color="70AD47" w:themeColor="accent6" w:sz="8" w:space="0"/>
        <w:insideH w:val="single" w:color="70AD47" w:themeColor="accent6" w:sz="8" w:space="0"/>
        <w:insideV w:val="single" w:color="70AD47" w:themeColor="accent6" w:sz="8" w:space="0"/>
      </w:tblBorders>
      <w:tblLayout w:type="fixed"/>
    </w:tblPr>
    <w:tcPr>
      <w:shd w:val="clear" w:color="auto" w:fill="DBEBD0" w:themeFill="accent6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shd w:val="clear" w:color="auto" w:fill="F0F7EC" w:themeFill="accent6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 w:themeFill="accent6" w:themeFillTint="33"/>
      </w:tcPr>
    </w:tblStylePr>
    <w:tblStylePr w:type="band1Vert">
      <w:tblPr>
        <w:tblLayout w:type="fixed"/>
      </w:tblPr>
      <w:tcPr>
        <w:shd w:val="clear" w:color="auto" w:fill="B7D8A1" w:themeFill="accent6" w:themeFillTint="7F"/>
      </w:tcPr>
    </w:tblStylePr>
    <w:tblStylePr w:type="band1Horz">
      <w:tblPr>
        <w:tblLayout w:type="fixed"/>
      </w:tblPr>
      <w:tcPr>
        <w:tcBorders>
          <w:insideH w:val="single" w:sz="6" w:space="0"/>
          <w:insideV w:val="single" w:sz="6" w:space="0"/>
        </w:tcBorders>
        <w:shd w:val="clear" w:color="auto" w:fill="B7D8A1" w:themeFill="accent6" w:themeFillTint="7F"/>
      </w:tcPr>
    </w:tblStylePr>
    <w:tblStylePr w:type="nwCell">
      <w:tblPr>
        <w:tblLayout w:type="fixed"/>
      </w:tblPr>
      <w:tcPr>
        <w:shd w:val="clear" w:color="auto" w:fill="FFFFFF" w:themeFill="background1"/>
      </w:tcPr>
    </w:tblStylePr>
  </w:style>
  <w:style w:type="table" w:styleId="214">
    <w:name w:val="Medium Grid 3"/>
    <w:basedOn w:val="106"/>
    <w:semiHidden/>
    <w:unhideWhenUsed/>
    <w:uiPriority w:val="69"/>
    <w:pPr>
      <w:spacing w:before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Layout w:type="fixed"/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215">
    <w:name w:val="Medium Grid 3 Accent 1"/>
    <w:basedOn w:val="106"/>
    <w:semiHidden/>
    <w:unhideWhenUsed/>
    <w:uiPriority w:val="69"/>
    <w:pPr>
      <w:spacing w:before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Layout w:type="fixed"/>
    </w:tblPr>
    <w:tcPr>
      <w:shd w:val="clear" w:color="auto" w:fill="D6E6F4" w:themeFill="accen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5B9BD5" w:themeFill="accen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5B9BD5" w:themeFill="accen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DCDEA" w:themeFill="accent1" w:themeFillTint="7F"/>
      </w:tcPr>
    </w:tblStylePr>
    <w:tblStylePr w:type="band1Horz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DCDEA" w:themeFill="accent1" w:themeFillTint="7F"/>
      </w:tcPr>
    </w:tblStylePr>
  </w:style>
  <w:style w:type="table" w:styleId="216">
    <w:name w:val="Medium Grid 3 Accent 2"/>
    <w:basedOn w:val="106"/>
    <w:semiHidden/>
    <w:unhideWhenUsed/>
    <w:uiPriority w:val="69"/>
    <w:pPr>
      <w:spacing w:before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Layout w:type="fixed"/>
    </w:tblPr>
    <w:tcPr>
      <w:shd w:val="clear" w:color="auto" w:fill="FFBFBF" w:themeFill="accent2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F0000" w:themeFill="accent2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F0000" w:themeFill="accent2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F0000" w:themeFill="accent2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F0000" w:themeFill="accent2"/>
      </w:tcPr>
    </w:tblStylePr>
    <w:tblStylePr w:type="band1Vert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F7F7F" w:themeFill="accent2" w:themeFillTint="7F"/>
      </w:tcPr>
    </w:tblStylePr>
    <w:tblStylePr w:type="band1Horz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F7F7F" w:themeFill="accent2" w:themeFillTint="7F"/>
      </w:tcPr>
    </w:tblStylePr>
  </w:style>
  <w:style w:type="table" w:styleId="217">
    <w:name w:val="Medium Grid 3 Accent 3"/>
    <w:basedOn w:val="106"/>
    <w:semiHidden/>
    <w:unhideWhenUsed/>
    <w:uiPriority w:val="69"/>
    <w:pPr>
      <w:spacing w:before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Layout w:type="fixed"/>
    </w:tblPr>
    <w:tcPr>
      <w:shd w:val="clear" w:color="auto" w:fill="E8E8E8" w:themeFill="accent3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A5A5A5" w:themeFill="accent3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A5A5A5" w:themeFill="accent3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2D2D2" w:themeFill="accent3" w:themeFillTint="7F"/>
      </w:tcPr>
    </w:tblStylePr>
    <w:tblStylePr w:type="band1Horz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D2D2D2" w:themeFill="accent3" w:themeFillTint="7F"/>
      </w:tcPr>
    </w:tblStylePr>
  </w:style>
  <w:style w:type="table" w:styleId="218">
    <w:name w:val="Medium Grid 3 Accent 4"/>
    <w:basedOn w:val="106"/>
    <w:semiHidden/>
    <w:unhideWhenUsed/>
    <w:uiPriority w:val="69"/>
    <w:pPr>
      <w:spacing w:before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Layout w:type="fixed"/>
    </w:tblPr>
    <w:tcPr>
      <w:shd w:val="clear" w:color="auto" w:fill="FFEFBF" w:themeFill="accent4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FC000" w:themeFill="accent4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FC000" w:themeFill="accent4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FDF7F" w:themeFill="accent4" w:themeFillTint="7F"/>
      </w:tcPr>
    </w:tblStylePr>
    <w:tblStylePr w:type="band1Horz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FDF7F" w:themeFill="accent4" w:themeFillTint="7F"/>
      </w:tcPr>
    </w:tblStylePr>
  </w:style>
  <w:style w:type="table" w:styleId="219">
    <w:name w:val="Medium Grid 3 Accent 5"/>
    <w:basedOn w:val="106"/>
    <w:semiHidden/>
    <w:unhideWhenUsed/>
    <w:uiPriority w:val="69"/>
    <w:pPr>
      <w:spacing w:before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Layout w:type="fixed"/>
    </w:tblPr>
    <w:tcPr>
      <w:shd w:val="clear" w:color="auto" w:fill="C2D3EE" w:themeFill="accent5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2B579A" w:themeFill="accent5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2B579A" w:themeFill="accent5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2B579A" w:themeFill="accent5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2B579A" w:themeFill="accent5"/>
      </w:tcPr>
    </w:tblStylePr>
    <w:tblStylePr w:type="band1Vert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85A7DC" w:themeFill="accent5" w:themeFillTint="7F"/>
      </w:tcPr>
    </w:tblStylePr>
    <w:tblStylePr w:type="band1Horz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85A7DC" w:themeFill="accent5" w:themeFillTint="7F"/>
      </w:tcPr>
    </w:tblStylePr>
  </w:style>
  <w:style w:type="table" w:styleId="220">
    <w:name w:val="Medium Grid 3 Accent 6"/>
    <w:basedOn w:val="106"/>
    <w:semiHidden/>
    <w:unhideWhenUsed/>
    <w:uiPriority w:val="69"/>
    <w:pPr>
      <w:spacing w:before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Layout w:type="fixed"/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7D8A1" w:themeFill="accent6" w:themeFillTint="7F"/>
      </w:tcPr>
    </w:tblStylePr>
    <w:tblStylePr w:type="band1Horz">
      <w:tblPr>
        <w:tblLayout w:type="fixed"/>
      </w:tblPr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7D8A1" w:themeFill="accent6" w:themeFillTint="7F"/>
      </w:tcPr>
    </w:tblStylePr>
  </w:style>
  <w:style w:type="table" w:styleId="221">
    <w:name w:val="Dark List"/>
    <w:basedOn w:val="106"/>
    <w:semiHidden/>
    <w:unhideWhenUsed/>
    <w:qFormat/>
    <w:uiPriority w:val="70"/>
    <w:pPr>
      <w:spacing w:before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Layout w:type="fixed"/>
    </w:tblPr>
    <w:tcPr>
      <w:shd w:val="clear" w:color="auto" w:fill="000000" w:themeFill="text1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>
        <w:tblLayout w:type="fixed"/>
      </w:tblPr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>
        <w:tblLayout w:type="fixed"/>
      </w:tblPr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222">
    <w:name w:val="Dark List Accent 1"/>
    <w:basedOn w:val="106"/>
    <w:semiHidden/>
    <w:unhideWhenUsed/>
    <w:qFormat/>
    <w:uiPriority w:val="70"/>
    <w:pPr>
      <w:spacing w:before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Layout w:type="fixed"/>
    </w:tblPr>
    <w:tcPr>
      <w:shd w:val="clear" w:color="auto" w:fill="5B9BD5" w:themeFill="accent1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>
        <w:tblLayout w:type="fixed"/>
      </w:tblPr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1E4D78" w:themeFill="accent1" w:themeFillShade="7F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2E75B5" w:themeFill="accent1" w:themeFillShade="BF"/>
      </w:tcPr>
    </w:tblStylePr>
    <w:tblStylePr w:type="lastCol">
      <w:tblPr>
        <w:tblLayout w:type="fixed"/>
      </w:tblPr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2E75B5" w:themeFill="accent1" w:themeFillShade="BF"/>
      </w:tc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5B5" w:themeFill="accent1" w:themeFillShade="BF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5B5" w:themeFill="accent1" w:themeFillShade="BF"/>
      </w:tcPr>
    </w:tblStylePr>
  </w:style>
  <w:style w:type="table" w:styleId="223">
    <w:name w:val="Dark List Accent 2"/>
    <w:basedOn w:val="106"/>
    <w:semiHidden/>
    <w:unhideWhenUsed/>
    <w:qFormat/>
    <w:uiPriority w:val="70"/>
    <w:pPr>
      <w:spacing w:before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Layout w:type="fixed"/>
    </w:tblPr>
    <w:tcPr>
      <w:shd w:val="clear" w:color="auto" w:fill="FF0000" w:themeFill="accent2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>
        <w:tblLayout w:type="fixed"/>
      </w:tblPr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7E0000" w:themeFill="accent2" w:themeFillShade="7F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BE0000" w:themeFill="accent2" w:themeFillShade="BF"/>
      </w:tcPr>
    </w:tblStylePr>
    <w:tblStylePr w:type="lastCol">
      <w:tblPr>
        <w:tblLayout w:type="fixed"/>
      </w:tblPr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BE0000" w:themeFill="accent2" w:themeFillShade="BF"/>
      </w:tc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E0000" w:themeFill="accent2" w:themeFillShade="BF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E0000" w:themeFill="accent2" w:themeFillShade="BF"/>
      </w:tcPr>
    </w:tblStylePr>
  </w:style>
  <w:style w:type="table" w:styleId="224">
    <w:name w:val="Dark List Accent 3"/>
    <w:basedOn w:val="106"/>
    <w:semiHidden/>
    <w:unhideWhenUsed/>
    <w:qFormat/>
    <w:uiPriority w:val="70"/>
    <w:pPr>
      <w:spacing w:before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Layout w:type="fixed"/>
    </w:tblPr>
    <w:tcPr>
      <w:shd w:val="clear" w:color="auto" w:fill="A5A5A5" w:themeFill="accent3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>
        <w:tblLayout w:type="fixed"/>
      </w:tblPr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525252" w:themeFill="accent3" w:themeFillShade="7F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B7B7B" w:themeFill="accent3" w:themeFillShade="BF"/>
      </w:tcPr>
    </w:tblStylePr>
    <w:tblStylePr w:type="lastCol">
      <w:tblPr>
        <w:tblLayout w:type="fixed"/>
      </w:tblPr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</w:style>
  <w:style w:type="table" w:styleId="225">
    <w:name w:val="Dark List Accent 4"/>
    <w:basedOn w:val="106"/>
    <w:semiHidden/>
    <w:unhideWhenUsed/>
    <w:qFormat/>
    <w:uiPriority w:val="70"/>
    <w:pPr>
      <w:spacing w:before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Layout w:type="fixed"/>
    </w:tblPr>
    <w:tcPr>
      <w:shd w:val="clear" w:color="auto" w:fill="FFC000" w:themeFill="accent4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>
        <w:tblLayout w:type="fixed"/>
      </w:tblPr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7E5F00" w:themeFill="accent4" w:themeFillShade="7F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BE8F00" w:themeFill="accent4" w:themeFillShade="BF"/>
      </w:tcPr>
    </w:tblStylePr>
    <w:tblStylePr w:type="lastCol">
      <w:tblPr>
        <w:tblLayout w:type="fixed"/>
      </w:tblPr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BE8F00" w:themeFill="accent4" w:themeFillShade="BF"/>
      </w:tc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E8F00" w:themeFill="accent4" w:themeFillShade="BF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E8F00" w:themeFill="accent4" w:themeFillShade="BF"/>
      </w:tcPr>
    </w:tblStylePr>
  </w:style>
  <w:style w:type="table" w:styleId="226">
    <w:name w:val="Dark List Accent 5"/>
    <w:basedOn w:val="106"/>
    <w:semiHidden/>
    <w:unhideWhenUsed/>
    <w:qFormat/>
    <w:uiPriority w:val="70"/>
    <w:pPr>
      <w:spacing w:before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Layout w:type="fixed"/>
    </w:tblPr>
    <w:tcPr>
      <w:shd w:val="clear" w:color="auto" w:fill="2B579A" w:themeFill="accent5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>
        <w:tblLayout w:type="fixed"/>
      </w:tblPr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152B4C" w:themeFill="accent5" w:themeFillShade="7F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204173" w:themeFill="accent5" w:themeFillShade="BF"/>
      </w:tcPr>
    </w:tblStylePr>
    <w:tblStylePr w:type="lastCol">
      <w:tblPr>
        <w:tblLayout w:type="fixed"/>
      </w:tblPr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204173" w:themeFill="accent5" w:themeFillShade="BF"/>
      </w:tc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04173" w:themeFill="accent5" w:themeFillShade="BF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04173" w:themeFill="accent5" w:themeFillShade="BF"/>
      </w:tcPr>
    </w:tblStylePr>
  </w:style>
  <w:style w:type="table" w:styleId="227">
    <w:name w:val="Dark List Accent 6"/>
    <w:basedOn w:val="106"/>
    <w:semiHidden/>
    <w:unhideWhenUsed/>
    <w:qFormat/>
    <w:uiPriority w:val="70"/>
    <w:pPr>
      <w:spacing w:before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Layout w:type="fixed"/>
    </w:tblPr>
    <w:tcPr>
      <w:shd w:val="clear" w:color="auto" w:fill="70AD47" w:themeFill="accent6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>
        <w:tblLayout w:type="fixed"/>
      </w:tblPr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75623" w:themeFill="accent6" w:themeFillShade="7F"/>
      </w:tcPr>
    </w:tblStylePr>
    <w:tblStylePr w:type="firstCol">
      <w:tblPr>
        <w:tblLayout w:type="fixed"/>
      </w:tblPr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38135" w:themeFill="accent6" w:themeFillShade="BF"/>
      </w:tcPr>
    </w:tblStylePr>
    <w:tblStylePr w:type="lastCol">
      <w:tblPr>
        <w:tblLayout w:type="fixed"/>
      </w:tblPr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Horz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</w:style>
  <w:style w:type="table" w:styleId="228">
    <w:name w:val="Colorful Shading"/>
    <w:basedOn w:val="106"/>
    <w:semiHidden/>
    <w:unhideWhenUsed/>
    <w:qFormat/>
    <w:uiPriority w:val="71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F0000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E5E5E5" w:themeFill="text1" w:themeFillTint="19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0000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>
        <w:tblLayout w:type="fixed"/>
      </w:tblPr>
      <w:tcPr>
        <w:shd w:val="clear" w:color="auto" w:fill="999999" w:themeFill="text1" w:themeFillTint="66"/>
      </w:tcPr>
    </w:tblStylePr>
    <w:tblStylePr w:type="band1Horz">
      <w:tblPr>
        <w:tblLayout w:type="fixed"/>
      </w:tblPr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29">
    <w:name w:val="Colorful Shading Accent 1"/>
    <w:basedOn w:val="106"/>
    <w:semiHidden/>
    <w:unhideWhenUsed/>
    <w:qFormat/>
    <w:uiPriority w:val="71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F0000" w:themeColor="accent2" w:sz="24" w:space="0"/>
        <w:left w:val="single" w:color="5B9BD5" w:themeColor="accent1" w:sz="4" w:space="0"/>
        <w:bottom w:val="single" w:color="5B9BD5" w:themeColor="accent1" w:sz="4" w:space="0"/>
        <w:right w:val="single" w:color="5B9BD5" w:themeColor="accent1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EEF5FA" w:themeFill="accent1" w:themeFillTint="19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0000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6" w:space="0"/>
        </w:tcBorders>
        <w:shd w:val="clear" w:color="auto" w:fill="255D91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55D91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 w:themeFill="accent1" w:themeFillShade="99"/>
      </w:tcPr>
    </w:tblStylePr>
    <w:tblStylePr w:type="band1Vert">
      <w:tblPr>
        <w:tblLayout w:type="fixed"/>
      </w:tblPr>
      <w:tcPr>
        <w:shd w:val="clear" w:color="auto" w:fill="BDD6EE" w:themeFill="accent1" w:themeFillTint="66"/>
      </w:tcPr>
    </w:tblStylePr>
    <w:tblStylePr w:type="band1Horz">
      <w:tblPr>
        <w:tblLayout w:type="fixed"/>
      </w:tblPr>
      <w:tcPr>
        <w:shd w:val="clear" w:color="auto" w:fill="ADCDEA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30">
    <w:name w:val="Colorful Shading Accent 2"/>
    <w:basedOn w:val="106"/>
    <w:semiHidden/>
    <w:unhideWhenUsed/>
    <w:qFormat/>
    <w:uiPriority w:val="71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F0000" w:themeColor="accent2" w:sz="24" w:space="0"/>
        <w:left w:val="single" w:color="FF0000" w:themeColor="accent2" w:sz="4" w:space="0"/>
        <w:bottom w:val="single" w:color="FF0000" w:themeColor="accent2" w:sz="4" w:space="0"/>
        <w:right w:val="single" w:color="FF0000" w:themeColor="accent2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FFE5E5" w:themeFill="accent2" w:themeFillTint="19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0000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6" w:space="0"/>
        </w:tcBorders>
        <w:shd w:val="clear" w:color="auto" w:fill="990000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990000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0000" w:themeFill="accent2" w:themeFillShade="99"/>
      </w:tcPr>
    </w:tblStylePr>
    <w:tblStylePr w:type="band1Vert">
      <w:tblPr>
        <w:tblLayout w:type="fixed"/>
      </w:tblPr>
      <w:tcPr>
        <w:shd w:val="clear" w:color="auto" w:fill="FF9999" w:themeFill="accent2" w:themeFillTint="66"/>
      </w:tcPr>
    </w:tblStylePr>
    <w:tblStylePr w:type="band1Horz">
      <w:tblPr>
        <w:tblLayout w:type="fixed"/>
      </w:tblPr>
      <w:tcPr>
        <w:shd w:val="clear" w:color="auto" w:fill="FF7F7F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31">
    <w:name w:val="Colorful Shading Accent 3"/>
    <w:basedOn w:val="106"/>
    <w:semiHidden/>
    <w:unhideWhenUsed/>
    <w:qFormat/>
    <w:uiPriority w:val="71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FC000" w:themeColor="accent4" w:sz="24" w:space="0"/>
        <w:left w:val="single" w:color="A5A5A5" w:themeColor="accent3" w:sz="4" w:space="0"/>
        <w:bottom w:val="single" w:color="A5A5A5" w:themeColor="accent3" w:sz="4" w:space="0"/>
        <w:right w:val="single" w:color="A5A5A5" w:themeColor="accent3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F6F6F6" w:themeFill="accent3" w:themeFillTint="19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FFC000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6" w:space="0"/>
        </w:tcBorders>
        <w:shd w:val="clear" w:color="auto" w:fill="626262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626262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26262" w:themeFill="accent3" w:themeFillShade="99"/>
      </w:tcPr>
    </w:tblStylePr>
    <w:tblStylePr w:type="band1Vert">
      <w:tblPr>
        <w:tblLayout w:type="fixed"/>
      </w:tblPr>
      <w:tcPr>
        <w:shd w:val="clear" w:color="auto" w:fill="DADADA" w:themeFill="accent3" w:themeFillTint="66"/>
      </w:tcPr>
    </w:tblStylePr>
    <w:tblStylePr w:type="band1Horz">
      <w:tblPr>
        <w:tblLayout w:type="fixed"/>
      </w:tblPr>
      <w:tcPr>
        <w:shd w:val="clear" w:color="auto" w:fill="D2D2D2" w:themeFill="accent3" w:themeFillTint="7F"/>
      </w:tcPr>
    </w:tblStylePr>
  </w:style>
  <w:style w:type="table" w:styleId="232">
    <w:name w:val="Colorful Shading Accent 4"/>
    <w:basedOn w:val="106"/>
    <w:semiHidden/>
    <w:unhideWhenUsed/>
    <w:qFormat/>
    <w:uiPriority w:val="71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A5A5A5" w:themeColor="accent3" w:sz="24" w:space="0"/>
        <w:left w:val="single" w:color="FFC000" w:themeColor="accent4" w:sz="4" w:space="0"/>
        <w:bottom w:val="single" w:color="FFC000" w:themeColor="accent4" w:sz="4" w:space="0"/>
        <w:right w:val="single" w:color="FFC000" w:themeColor="accent4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FFF8E5" w:themeFill="accent4" w:themeFillTint="19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A5A5A5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6" w:space="0"/>
        </w:tcBorders>
        <w:shd w:val="clear" w:color="auto" w:fill="997300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997300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 w:themeFill="accent4" w:themeFillShade="99"/>
      </w:tcPr>
    </w:tblStylePr>
    <w:tblStylePr w:type="band1Vert">
      <w:tblPr>
        <w:tblLayout w:type="fixed"/>
      </w:tblPr>
      <w:tcPr>
        <w:shd w:val="clear" w:color="auto" w:fill="FFE599" w:themeFill="accent4" w:themeFillTint="66"/>
      </w:tcPr>
    </w:tblStylePr>
    <w:tblStylePr w:type="band1Horz">
      <w:tblPr>
        <w:tblLayout w:type="fixed"/>
      </w:tblPr>
      <w:tcPr>
        <w:shd w:val="clear" w:color="auto" w:fill="FFDF7F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33">
    <w:name w:val="Colorful Shading Accent 5"/>
    <w:basedOn w:val="106"/>
    <w:semiHidden/>
    <w:unhideWhenUsed/>
    <w:qFormat/>
    <w:uiPriority w:val="71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70AD47" w:themeColor="accent6" w:sz="24" w:space="0"/>
        <w:left w:val="single" w:color="2B579A" w:themeColor="accent5" w:sz="4" w:space="0"/>
        <w:bottom w:val="single" w:color="2B579A" w:themeColor="accent5" w:sz="4" w:space="0"/>
        <w:right w:val="single" w:color="2B579A" w:themeColor="accent5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E7EDF8" w:themeFill="accent5" w:themeFillTint="19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70AD47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6" w:space="0"/>
        </w:tcBorders>
        <w:shd w:val="clear" w:color="auto" w:fill="19345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19345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9345C" w:themeFill="accent5" w:themeFillShade="99"/>
      </w:tcPr>
    </w:tblStylePr>
    <w:tblStylePr w:type="band1Vert">
      <w:tblPr>
        <w:tblLayout w:type="fixed"/>
      </w:tblPr>
      <w:tcPr>
        <w:shd w:val="clear" w:color="auto" w:fill="9DB9E3" w:themeFill="accent5" w:themeFillTint="66"/>
      </w:tcPr>
    </w:tblStylePr>
    <w:tblStylePr w:type="band1Horz">
      <w:tblPr>
        <w:tblLayout w:type="fixed"/>
      </w:tblPr>
      <w:tcPr>
        <w:shd w:val="clear" w:color="auto" w:fill="85A7DC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34">
    <w:name w:val="Colorful Shading Accent 6"/>
    <w:basedOn w:val="106"/>
    <w:semiHidden/>
    <w:unhideWhenUsed/>
    <w:qFormat/>
    <w:uiPriority w:val="71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2B579A" w:themeColor="accent5" w:sz="2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F0F7EC" w:themeFill="accent6" w:themeFillTint="19"/>
    </w:tcPr>
    <w:tblStylePr w:type="firstRow">
      <w:rPr>
        <w:b/>
        <w:bCs/>
      </w:rPr>
      <w:tblPr>
        <w:tblLayout w:type="fixed"/>
      </w:tblPr>
      <w:tcPr>
        <w:tcBorders>
          <w:top w:val="nil"/>
          <w:left w:val="nil"/>
          <w:bottom w:val="single" w:color="2B579A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single" w:color="FFFFFF" w:themeColor="background1" w:sz="6" w:space="0"/>
        </w:tcBorders>
        <w:shd w:val="clear" w:color="auto" w:fill="43672A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3672A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 w:themeFill="accent6" w:themeFillShade="99"/>
      </w:tcPr>
    </w:tblStylePr>
    <w:tblStylePr w:type="band1Vert">
      <w:tblPr>
        <w:tblLayout w:type="fixed"/>
      </w:tblPr>
      <w:tcPr>
        <w:shd w:val="clear" w:color="auto" w:fill="C5E0B3" w:themeFill="accent6" w:themeFillTint="66"/>
      </w:tcPr>
    </w:tblStylePr>
    <w:tblStylePr w:type="band1Horz">
      <w:tblPr>
        <w:tblLayout w:type="fixed"/>
      </w:tblPr>
      <w:tcPr>
        <w:shd w:val="clear" w:color="auto" w:fill="B7D8A1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235">
    <w:name w:val="Colorful List"/>
    <w:basedOn w:val="106"/>
    <w:semiHidden/>
    <w:unhideWhenUsed/>
    <w:qFormat/>
    <w:uiPriority w:val="72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Layout w:type="fixed"/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bottom w:val="single" w:color="FFFFFF" w:themeColor="background1" w:sz="12" w:space="0"/>
        </w:tcBorders>
        <w:shd w:val="clear" w:color="auto" w:fill="CC0000" w:themeFill="accent2" w:themeFillShade="CC"/>
      </w:tcPr>
    </w:tblStylePr>
    <w:tblStylePr w:type="lastRow">
      <w:rPr>
        <w:b/>
        <w:bCs/>
        <w:color w:val="CC0000" w:themeColor="accent2" w:themeShade="CC"/>
      </w:rPr>
      <w:tblPr>
        <w:tblLayout w:type="fixed"/>
      </w:tblPr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>
        <w:tblLayout w:type="fixed"/>
      </w:tblPr>
      <w:tcPr>
        <w:shd w:val="clear" w:color="auto" w:fill="CCCCCC" w:themeFill="text1" w:themeFillTint="33"/>
      </w:tcPr>
    </w:tblStylePr>
  </w:style>
  <w:style w:type="table" w:styleId="236">
    <w:name w:val="Colorful List Accent 1"/>
    <w:basedOn w:val="106"/>
    <w:semiHidden/>
    <w:unhideWhenUsed/>
    <w:qFormat/>
    <w:uiPriority w:val="72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Layout w:type="fixed"/>
    </w:tblPr>
    <w:tcPr>
      <w:shd w:val="clear" w:color="auto" w:fill="EEF5FA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bottom w:val="single" w:color="FFFFFF" w:themeColor="background1" w:sz="12" w:space="0"/>
        </w:tcBorders>
        <w:shd w:val="clear" w:color="auto" w:fill="CC0000" w:themeFill="accent2" w:themeFillShade="CC"/>
      </w:tcPr>
    </w:tblStylePr>
    <w:tblStylePr w:type="lastRow">
      <w:rPr>
        <w:b/>
        <w:bCs/>
        <w:color w:val="CC0000" w:themeColor="accent2" w:themeShade="CC"/>
      </w:rPr>
      <w:tblPr>
        <w:tblLayout w:type="fixed"/>
      </w:tblPr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>
        <w:tblLayout w:type="fixed"/>
      </w:tblPr>
      <w:tcPr>
        <w:shd w:val="clear" w:color="auto" w:fill="DEEAF6" w:themeFill="accent1" w:themeFillTint="33"/>
      </w:tcPr>
    </w:tblStylePr>
  </w:style>
  <w:style w:type="table" w:styleId="237">
    <w:name w:val="Colorful List Accent 2"/>
    <w:basedOn w:val="106"/>
    <w:semiHidden/>
    <w:unhideWhenUsed/>
    <w:qFormat/>
    <w:uiPriority w:val="72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Layout w:type="fixed"/>
    </w:tblPr>
    <w:tcPr>
      <w:shd w:val="clear" w:color="auto" w:fill="FFE5E5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bottom w:val="single" w:color="FFFFFF" w:themeColor="background1" w:sz="12" w:space="0"/>
        </w:tcBorders>
        <w:shd w:val="clear" w:color="auto" w:fill="CC0000" w:themeFill="accent2" w:themeFillShade="CC"/>
      </w:tcPr>
    </w:tblStylePr>
    <w:tblStylePr w:type="lastRow">
      <w:rPr>
        <w:b/>
        <w:bCs/>
        <w:color w:val="CC0000" w:themeColor="accent2" w:themeShade="CC"/>
      </w:rPr>
      <w:tblPr>
        <w:tblLayout w:type="fixed"/>
      </w:tblPr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BFBF" w:themeFill="accent2" w:themeFillTint="3F"/>
      </w:tcPr>
    </w:tblStylePr>
    <w:tblStylePr w:type="band1Horz">
      <w:tblPr>
        <w:tblLayout w:type="fixed"/>
      </w:tblPr>
      <w:tcPr>
        <w:shd w:val="clear" w:color="auto" w:fill="FECCCC" w:themeFill="accent2" w:themeFillTint="33"/>
      </w:tcPr>
    </w:tblStylePr>
  </w:style>
  <w:style w:type="table" w:styleId="238">
    <w:name w:val="Colorful List Accent 3"/>
    <w:basedOn w:val="106"/>
    <w:semiHidden/>
    <w:unhideWhenUsed/>
    <w:qFormat/>
    <w:uiPriority w:val="72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Layout w:type="fixed"/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bottom w:val="single" w:color="FFFFFF" w:themeColor="background1" w:sz="12" w:space="0"/>
        </w:tcBorders>
        <w:shd w:val="clear" w:color="auto" w:fill="CC9900" w:themeFill="accent4" w:themeFillShade="CC"/>
      </w:tcPr>
    </w:tblStylePr>
    <w:tblStylePr w:type="lastRow">
      <w:rPr>
        <w:b/>
        <w:bCs/>
        <w:color w:val="CC9A00" w:themeColor="accent4" w:themeShade="CC"/>
      </w:rPr>
      <w:tblPr>
        <w:tblLayout w:type="fixed"/>
      </w:tblPr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>
        <w:tblLayout w:type="fixed"/>
      </w:tblPr>
      <w:tcPr>
        <w:shd w:val="clear" w:color="auto" w:fill="ECECEC" w:themeFill="accent3" w:themeFillTint="33"/>
      </w:tcPr>
    </w:tblStylePr>
  </w:style>
  <w:style w:type="table" w:styleId="239">
    <w:name w:val="Colorful List Accent 4"/>
    <w:basedOn w:val="106"/>
    <w:semiHidden/>
    <w:unhideWhenUsed/>
    <w:qFormat/>
    <w:uiPriority w:val="72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Layout w:type="fixed"/>
    </w:tblPr>
    <w:tcPr>
      <w:shd w:val="clear" w:color="auto" w:fill="FFF8E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bottom w:val="single" w:color="FFFFFF" w:themeColor="background1" w:sz="12" w:space="0"/>
        </w:tcBorders>
        <w:shd w:val="clear" w:color="auto" w:fill="838383" w:themeFill="accent3" w:themeFillShade="CC"/>
      </w:tcPr>
    </w:tblStylePr>
    <w:tblStylePr w:type="lastRow">
      <w:rPr>
        <w:b/>
        <w:bCs/>
        <w:color w:val="848484" w:themeColor="accent3" w:themeShade="CC"/>
      </w:rPr>
      <w:tblPr>
        <w:tblLayout w:type="fixed"/>
      </w:tblPr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BF" w:themeFill="accent4" w:themeFillTint="3F"/>
      </w:tcPr>
    </w:tblStylePr>
    <w:tblStylePr w:type="band1Horz">
      <w:tblPr>
        <w:tblLayout w:type="fixed"/>
      </w:tblPr>
      <w:tcPr>
        <w:shd w:val="clear" w:color="auto" w:fill="FEF2CC" w:themeFill="accent4" w:themeFillTint="33"/>
      </w:tcPr>
    </w:tblStylePr>
  </w:style>
  <w:style w:type="table" w:styleId="240">
    <w:name w:val="Colorful List Accent 5"/>
    <w:basedOn w:val="106"/>
    <w:semiHidden/>
    <w:unhideWhenUsed/>
    <w:qFormat/>
    <w:uiPriority w:val="72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Layout w:type="fixed"/>
    </w:tblPr>
    <w:tcPr>
      <w:shd w:val="clear" w:color="auto" w:fill="E7EDF8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bottom w:val="single" w:color="FFFFFF" w:themeColor="background1" w:sz="12" w:space="0"/>
        </w:tcBorders>
        <w:shd w:val="clear" w:color="auto" w:fill="598A38" w:themeFill="accent6" w:themeFillShade="CC"/>
      </w:tcPr>
    </w:tblStylePr>
    <w:tblStylePr w:type="lastRow">
      <w:rPr>
        <w:b/>
        <w:bCs/>
        <w:color w:val="5A8A39" w:themeColor="accent6" w:themeShade="CC"/>
      </w:rPr>
      <w:tblPr>
        <w:tblLayout w:type="fixed"/>
      </w:tblPr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2D3EE" w:themeFill="accent5" w:themeFillTint="3F"/>
      </w:tcPr>
    </w:tblStylePr>
    <w:tblStylePr w:type="band1Horz">
      <w:tblPr>
        <w:tblLayout w:type="fixed"/>
      </w:tblPr>
      <w:tcPr>
        <w:shd w:val="clear" w:color="auto" w:fill="CEDCF1" w:themeFill="accent5" w:themeFillTint="33"/>
      </w:tcPr>
    </w:tblStylePr>
  </w:style>
  <w:style w:type="table" w:styleId="241">
    <w:name w:val="Colorful List Accent 6"/>
    <w:basedOn w:val="106"/>
    <w:semiHidden/>
    <w:unhideWhenUsed/>
    <w:qFormat/>
    <w:uiPriority w:val="72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Layout w:type="fixed"/>
    </w:tblPr>
    <w:tcPr>
      <w:shd w:val="clear" w:color="auto" w:fill="F0F7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tcBorders>
          <w:bottom w:val="single" w:color="FFFFFF" w:themeColor="background1" w:sz="12" w:space="0"/>
        </w:tcBorders>
        <w:shd w:val="clear" w:color="auto" w:fill="22457B" w:themeFill="accent5" w:themeFillShade="CC"/>
      </w:tcPr>
    </w:tblStylePr>
    <w:tblStylePr w:type="lastRow">
      <w:rPr>
        <w:b/>
        <w:bCs/>
        <w:color w:val="22467B" w:themeColor="accent5" w:themeShade="CC"/>
      </w:rPr>
      <w:tblPr>
        <w:tblLayout w:type="fixed"/>
      </w:tblPr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>
        <w:tblLayout w:type="fixed"/>
      </w:tblPr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>
        <w:tblLayout w:type="fixed"/>
      </w:tblPr>
      <w:tcPr>
        <w:shd w:val="clear" w:color="auto" w:fill="E2EFD9" w:themeFill="accent6" w:themeFillTint="33"/>
      </w:tcPr>
    </w:tblStylePr>
  </w:style>
  <w:style w:type="table" w:styleId="242">
    <w:name w:val="Colorful Grid"/>
    <w:basedOn w:val="106"/>
    <w:semiHidden/>
    <w:unhideWhenUsed/>
    <w:qFormat/>
    <w:uiPriority w:val="73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Layout w:type="fixed"/>
    </w:tblPr>
    <w:tcPr>
      <w:shd w:val="clear" w:color="auto" w:fill="CCCCCC" w:themeFill="text1" w:themeFillTint="33"/>
    </w:tcPr>
    <w:tblStylePr w:type="firstRow">
      <w:rPr>
        <w:b/>
        <w:bCs/>
      </w:rPr>
      <w:tblPr>
        <w:tblLayout w:type="fixed"/>
      </w:tblPr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000000" w:themeFill="text1" w:themeFillShade="BF"/>
      </w:tcPr>
    </w:tblStylePr>
    <w:tblStylePr w:type="band1Vert">
      <w:tblPr>
        <w:tblLayout w:type="fixed"/>
      </w:tblPr>
      <w:tcPr>
        <w:shd w:val="clear" w:color="auto" w:fill="7F7F7F" w:themeFill="text1" w:themeFillTint="7F"/>
      </w:tcPr>
    </w:tblStylePr>
    <w:tblStylePr w:type="band1Horz">
      <w:tblPr>
        <w:tblLayout w:type="fixed"/>
      </w:tblPr>
      <w:tcPr>
        <w:shd w:val="clear" w:color="auto" w:fill="7F7F7F" w:themeFill="text1" w:themeFillTint="7F"/>
      </w:tcPr>
    </w:tblStylePr>
  </w:style>
  <w:style w:type="table" w:styleId="243">
    <w:name w:val="Colorful Grid Accent 1"/>
    <w:basedOn w:val="106"/>
    <w:semiHidden/>
    <w:unhideWhenUsed/>
    <w:qFormat/>
    <w:uiPriority w:val="73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Layout w:type="fixed"/>
    </w:tblPr>
    <w:tcPr>
      <w:shd w:val="clear" w:color="auto" w:fill="DEEAF6" w:themeFill="accent1" w:themeFillTint="33"/>
    </w:tcPr>
    <w:tblStylePr w:type="firstRow">
      <w:rPr>
        <w:b/>
        <w:bCs/>
      </w:rPr>
      <w:tblPr>
        <w:tblLayout w:type="fixed"/>
      </w:tblPr>
      <w:tcPr>
        <w:shd w:val="clear" w:color="auto" w:fill="BDD6EE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shd w:val="clear" w:color="auto" w:fill="BDD6EE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2E75B5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2E75B5" w:themeFill="accent1" w:themeFillShade="BF"/>
      </w:tcPr>
    </w:tblStylePr>
    <w:tblStylePr w:type="band1Vert">
      <w:tblPr>
        <w:tblLayout w:type="fixed"/>
      </w:tblPr>
      <w:tcPr>
        <w:shd w:val="clear" w:color="auto" w:fill="ADCDEA" w:themeFill="accent1" w:themeFillTint="7F"/>
      </w:tcPr>
    </w:tblStylePr>
    <w:tblStylePr w:type="band1Horz">
      <w:tblPr>
        <w:tblLayout w:type="fixed"/>
      </w:tblPr>
      <w:tcPr>
        <w:shd w:val="clear" w:color="auto" w:fill="ADCDEA" w:themeFill="accent1" w:themeFillTint="7F"/>
      </w:tcPr>
    </w:tblStylePr>
  </w:style>
  <w:style w:type="table" w:styleId="244">
    <w:name w:val="Colorful Grid Accent 2"/>
    <w:basedOn w:val="106"/>
    <w:semiHidden/>
    <w:unhideWhenUsed/>
    <w:qFormat/>
    <w:uiPriority w:val="73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Layout w:type="fixed"/>
    </w:tblPr>
    <w:tcPr>
      <w:shd w:val="clear" w:color="auto" w:fill="FECCCC" w:themeFill="accent2" w:themeFillTint="33"/>
    </w:tcPr>
    <w:tblStylePr w:type="firstRow">
      <w:rPr>
        <w:b/>
        <w:bCs/>
      </w:rPr>
      <w:tblPr>
        <w:tblLayout w:type="fixed"/>
      </w:tblPr>
      <w:tcPr>
        <w:shd w:val="clear" w:color="auto" w:fill="FF9999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shd w:val="clear" w:color="auto" w:fill="FF9999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BE0000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BE0000" w:themeFill="accent2" w:themeFillShade="BF"/>
      </w:tcPr>
    </w:tblStylePr>
    <w:tblStylePr w:type="band1Vert">
      <w:tblPr>
        <w:tblLayout w:type="fixed"/>
      </w:tblPr>
      <w:tcPr>
        <w:shd w:val="clear" w:color="auto" w:fill="FF7F7F" w:themeFill="accent2" w:themeFillTint="7F"/>
      </w:tcPr>
    </w:tblStylePr>
    <w:tblStylePr w:type="band1Horz">
      <w:tblPr>
        <w:tblLayout w:type="fixed"/>
      </w:tblPr>
      <w:tcPr>
        <w:shd w:val="clear" w:color="auto" w:fill="FF7F7F" w:themeFill="accent2" w:themeFillTint="7F"/>
      </w:tcPr>
    </w:tblStylePr>
  </w:style>
  <w:style w:type="table" w:styleId="245">
    <w:name w:val="Colorful Grid Accent 3"/>
    <w:basedOn w:val="106"/>
    <w:semiHidden/>
    <w:unhideWhenUsed/>
    <w:qFormat/>
    <w:uiPriority w:val="73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Layout w:type="fixed"/>
    </w:tblPr>
    <w:tcPr>
      <w:shd w:val="clear" w:color="auto" w:fill="ECECEC" w:themeFill="accent3" w:themeFillTint="33"/>
    </w:tcPr>
    <w:tblStylePr w:type="firstRow">
      <w:rPr>
        <w:b/>
        <w:bCs/>
      </w:rPr>
      <w:tblPr>
        <w:tblLayout w:type="fixed"/>
      </w:tblPr>
      <w:tcPr>
        <w:shd w:val="clear" w:color="auto" w:fill="DADADA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shd w:val="clear" w:color="auto" w:fill="DADADA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7B7B7B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7B7B7B" w:themeFill="accent3" w:themeFillShade="BF"/>
      </w:tcPr>
    </w:tblStylePr>
    <w:tblStylePr w:type="band1Vert">
      <w:tblPr>
        <w:tblLayout w:type="fixed"/>
      </w:tblPr>
      <w:tcPr>
        <w:shd w:val="clear" w:color="auto" w:fill="D2D2D2" w:themeFill="accent3" w:themeFillTint="7F"/>
      </w:tcPr>
    </w:tblStylePr>
    <w:tblStylePr w:type="band1Horz">
      <w:tblPr>
        <w:tblLayout w:type="fixed"/>
      </w:tblPr>
      <w:tcPr>
        <w:shd w:val="clear" w:color="auto" w:fill="D2D2D2" w:themeFill="accent3" w:themeFillTint="7F"/>
      </w:tcPr>
    </w:tblStylePr>
  </w:style>
  <w:style w:type="table" w:styleId="246">
    <w:name w:val="Colorful Grid Accent 4"/>
    <w:basedOn w:val="106"/>
    <w:semiHidden/>
    <w:unhideWhenUsed/>
    <w:qFormat/>
    <w:uiPriority w:val="73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Layout w:type="fixed"/>
    </w:tblPr>
    <w:tcPr>
      <w:shd w:val="clear" w:color="auto" w:fill="FEF2CC" w:themeFill="accent4" w:themeFillTint="33"/>
    </w:tcPr>
    <w:tblStylePr w:type="firstRow">
      <w:rPr>
        <w:b/>
        <w:bCs/>
      </w:rPr>
      <w:tblPr>
        <w:tblLayout w:type="fixed"/>
      </w:tblPr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shd w:val="clear" w:color="auto" w:fill="FFE59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BE8F00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BE8F00" w:themeFill="accent4" w:themeFillShade="BF"/>
      </w:tcPr>
    </w:tblStylePr>
    <w:tblStylePr w:type="band1Vert">
      <w:tblPr>
        <w:tblLayout w:type="fixed"/>
      </w:tblPr>
      <w:tcPr>
        <w:shd w:val="clear" w:color="auto" w:fill="FFDF7F" w:themeFill="accent4" w:themeFillTint="7F"/>
      </w:tcPr>
    </w:tblStylePr>
    <w:tblStylePr w:type="band1Horz">
      <w:tblPr>
        <w:tblLayout w:type="fixed"/>
      </w:tblPr>
      <w:tcPr>
        <w:shd w:val="clear" w:color="auto" w:fill="FFDF7F" w:themeFill="accent4" w:themeFillTint="7F"/>
      </w:tcPr>
    </w:tblStylePr>
  </w:style>
  <w:style w:type="table" w:styleId="247">
    <w:name w:val="Colorful Grid Accent 5"/>
    <w:basedOn w:val="106"/>
    <w:semiHidden/>
    <w:unhideWhenUsed/>
    <w:qFormat/>
    <w:uiPriority w:val="73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Layout w:type="fixed"/>
    </w:tblPr>
    <w:tcPr>
      <w:shd w:val="clear" w:color="auto" w:fill="CEDCF1" w:themeFill="accent5" w:themeFillTint="33"/>
    </w:tcPr>
    <w:tblStylePr w:type="firstRow">
      <w:rPr>
        <w:b/>
        <w:bCs/>
      </w:rPr>
      <w:tblPr>
        <w:tblLayout w:type="fixed"/>
      </w:tblPr>
      <w:tcPr>
        <w:shd w:val="clear" w:color="auto" w:fill="9DB9E3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shd w:val="clear" w:color="auto" w:fill="9DB9E3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204173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204173" w:themeFill="accent5" w:themeFillShade="BF"/>
      </w:tcPr>
    </w:tblStylePr>
    <w:tblStylePr w:type="band1Vert">
      <w:tblPr>
        <w:tblLayout w:type="fixed"/>
      </w:tblPr>
      <w:tcPr>
        <w:shd w:val="clear" w:color="auto" w:fill="85A7DC" w:themeFill="accent5" w:themeFillTint="7F"/>
      </w:tcPr>
    </w:tblStylePr>
    <w:tblStylePr w:type="band1Horz">
      <w:tblPr>
        <w:tblLayout w:type="fixed"/>
      </w:tblPr>
      <w:tcPr>
        <w:shd w:val="clear" w:color="auto" w:fill="85A7DC" w:themeFill="accent5" w:themeFillTint="7F"/>
      </w:tcPr>
    </w:tblStylePr>
  </w:style>
  <w:style w:type="table" w:styleId="248">
    <w:name w:val="Colorful Grid Accent 6"/>
    <w:basedOn w:val="106"/>
    <w:semiHidden/>
    <w:unhideWhenUsed/>
    <w:qFormat/>
    <w:uiPriority w:val="73"/>
    <w:pPr>
      <w:spacing w:before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Layout w:type="fixed"/>
    </w:tblPr>
    <w:tcPr>
      <w:shd w:val="clear" w:color="auto" w:fill="E2EFD9" w:themeFill="accent6" w:themeFillTint="33"/>
    </w:tcPr>
    <w:tblStylePr w:type="firstRow">
      <w:rPr>
        <w:b/>
        <w:bCs/>
      </w:rPr>
      <w:tblPr>
        <w:tblLayout w:type="fixed"/>
      </w:tblPr>
      <w:tcPr>
        <w:shd w:val="clear" w:color="auto" w:fill="C5E0B3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>
        <w:tblLayout w:type="fixed"/>
      </w:tblPr>
      <w:tcPr>
        <w:shd w:val="clear" w:color="auto" w:fill="C5E0B3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538135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>
        <w:tblLayout w:type="fixed"/>
      </w:tblPr>
      <w:tcPr>
        <w:shd w:val="clear" w:color="auto" w:fill="538135" w:themeFill="accent6" w:themeFillShade="BF"/>
      </w:tcPr>
    </w:tblStylePr>
    <w:tblStylePr w:type="band1Vert">
      <w:tblPr>
        <w:tblLayout w:type="fixed"/>
      </w:tblPr>
      <w:tcPr>
        <w:shd w:val="clear" w:color="auto" w:fill="B7D8A1" w:themeFill="accent6" w:themeFillTint="7F"/>
      </w:tcPr>
    </w:tblStylePr>
    <w:tblStylePr w:type="band1Horz">
      <w:tblPr>
        <w:tblLayout w:type="fixed"/>
      </w:tblPr>
      <w:tcPr>
        <w:shd w:val="clear" w:color="auto" w:fill="B7D8A1" w:themeFill="accent6" w:themeFillTint="7F"/>
      </w:tcPr>
    </w:tblStylePr>
  </w:style>
  <w:style w:type="character" w:customStyle="1" w:styleId="249">
    <w:name w:val="标题 1 字符"/>
    <w:basedOn w:val="88"/>
    <w:link w:val="2"/>
    <w:qFormat/>
    <w:uiPriority w:val="5"/>
    <w:rPr>
      <w:rFonts w:ascii="Microsoft YaHei UI" w:hAnsi="Microsoft YaHei UI" w:eastAsia="Microsoft YaHei UI" w:cstheme="majorBidi"/>
      <w:color w:val="3B3838" w:themeColor="background2" w:themeShade="40"/>
      <w:kern w:val="28"/>
      <w:sz w:val="52"/>
      <w:szCs w:val="52"/>
      <w14:ligatures w14:val="standard"/>
      <w14:numForm w14:val="oldStyle"/>
    </w:rPr>
  </w:style>
  <w:style w:type="character" w:customStyle="1" w:styleId="250">
    <w:name w:val="页眉 字符"/>
    <w:basedOn w:val="88"/>
    <w:link w:val="60"/>
    <w:qFormat/>
    <w:uiPriority w:val="99"/>
    <w:rPr>
      <w:rFonts w:ascii="Microsoft YaHei UI" w:hAnsi="Microsoft YaHei UI" w:eastAsia="Microsoft YaHei UI"/>
      <w:color w:val="3B3838" w:themeColor="background2" w:themeShade="40"/>
      <w:sz w:val="24"/>
    </w:rPr>
  </w:style>
  <w:style w:type="character" w:customStyle="1" w:styleId="251">
    <w:name w:val="标题 字符"/>
    <w:basedOn w:val="88"/>
    <w:link w:val="87"/>
    <w:uiPriority w:val="1"/>
    <w:rPr>
      <w:rFonts w:ascii="Microsoft YaHei UI" w:hAnsi="Microsoft YaHei UI" w:eastAsia="Microsoft YaHei UI" w:cstheme="majorBidi"/>
      <w:color w:val="FFFFFF" w:themeColor="background1"/>
      <w:spacing w:val="-10"/>
      <w:kern w:val="28"/>
      <w:sz w:val="96"/>
      <w:szCs w:val="56"/>
      <w:shd w:val="clear" w:color="auto" w:fill="2B579A" w:themeFill="accent5"/>
      <w14:textFill>
        <w14:solidFill>
          <w14:schemeClr w14:val="bg1"/>
        </w14:solidFill>
      </w14:textFill>
    </w:rPr>
  </w:style>
  <w:style w:type="character" w:customStyle="1" w:styleId="252">
    <w:name w:val="副标题 字符"/>
    <w:basedOn w:val="88"/>
    <w:link w:val="67"/>
    <w:qFormat/>
    <w:uiPriority w:val="2"/>
    <w:rPr>
      <w:rFonts w:ascii="Microsoft YaHei UI" w:hAnsi="Microsoft YaHei UI" w:eastAsia="Microsoft YaHei UI"/>
      <w:color w:val="FFFFFF" w:themeColor="background1"/>
      <w:spacing w:val="15"/>
      <w:sz w:val="36"/>
      <w:shd w:val="clear" w:color="auto" w:fill="2B579A" w:themeFill="accent5"/>
      <w14:textFill>
        <w14:solidFill>
          <w14:schemeClr w14:val="bg1"/>
        </w14:solidFill>
      </w14:textFill>
    </w:rPr>
  </w:style>
  <w:style w:type="character" w:customStyle="1" w:styleId="253">
    <w:name w:val="页脚 字符"/>
    <w:basedOn w:val="88"/>
    <w:link w:val="57"/>
    <w:qFormat/>
    <w:uiPriority w:val="99"/>
    <w:rPr>
      <w:rFonts w:ascii="Microsoft YaHei UI" w:hAnsi="Microsoft YaHei UI" w:eastAsia="Microsoft YaHei UI"/>
    </w:rPr>
  </w:style>
  <w:style w:type="character" w:customStyle="1" w:styleId="254">
    <w:name w:val="Intense Emphasis"/>
    <w:basedOn w:val="88"/>
    <w:qFormat/>
    <w:uiPriority w:val="21"/>
    <w:rPr>
      <w:rFonts w:ascii="Microsoft YaHei UI" w:hAnsi="Microsoft YaHei UI" w:eastAsia="Microsoft YaHei UI"/>
      <w:i/>
      <w:iCs/>
      <w:color w:val="2B579A" w:themeColor="accent5"/>
      <w14:textFill>
        <w14:solidFill>
          <w14:schemeClr w14:val="accent5"/>
        </w14:solidFill>
      </w14:textFill>
    </w:rPr>
  </w:style>
  <w:style w:type="table" w:customStyle="1" w:styleId="255">
    <w:name w:val="Grid Table 1 Light"/>
    <w:basedOn w:val="106"/>
    <w:qFormat/>
    <w:uiPriority w:val="46"/>
    <w:pPr>
      <w:spacing w:line="240" w:lineRule="auto"/>
    </w:pPr>
    <w:tblPr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  <w:tblLayout w:type="fixed"/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56">
    <w:name w:val="Grid Table 4 Accent 5"/>
    <w:basedOn w:val="106"/>
    <w:qFormat/>
    <w:uiPriority w:val="49"/>
    <w:pPr>
      <w:spacing w:line="240" w:lineRule="auto"/>
    </w:pPr>
    <w:tblPr>
      <w:tblBorders>
        <w:top w:val="single" w:color="6C96D6" w:themeColor="accent5" w:themeTint="99" w:sz="4" w:space="0"/>
        <w:left w:val="single" w:color="6C96D6" w:themeColor="accent5" w:themeTint="99" w:sz="4" w:space="0"/>
        <w:bottom w:val="single" w:color="6C96D6" w:themeColor="accent5" w:themeTint="99" w:sz="4" w:space="0"/>
        <w:right w:val="single" w:color="6C96D6" w:themeColor="accent5" w:themeTint="99" w:sz="4" w:space="0"/>
        <w:insideH w:val="single" w:color="6C96D6" w:themeColor="accent5" w:themeTint="99" w:sz="4" w:space="0"/>
        <w:insideV w:val="single" w:color="6C96D6" w:themeColor="accent5" w:themeTint="99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B579A" w:themeColor="accent5" w:sz="4" w:space="0"/>
          <w:left w:val="single" w:color="2B579A" w:themeColor="accent5" w:sz="4" w:space="0"/>
          <w:bottom w:val="single" w:color="2B579A" w:themeColor="accent5" w:sz="4" w:space="0"/>
          <w:right w:val="single" w:color="2B579A" w:themeColor="accent5" w:sz="4" w:space="0"/>
          <w:insideH w:val="nil"/>
          <w:insideV w:val="nil"/>
        </w:tcBorders>
        <w:shd w:val="clear" w:color="auto" w:fill="2B579A" w:themeFill="accent5"/>
      </w:tcPr>
    </w:tblStylePr>
    <w:tblStylePr w:type="lastRow">
      <w:rPr>
        <w:b/>
        <w:bCs/>
      </w:rPr>
      <w:tcPr>
        <w:tcBorders>
          <w:top w:val="double" w:color="2B579A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EDCF1" w:themeFill="accent5" w:themeFillTint="33"/>
      </w:tcPr>
    </w:tblStylePr>
    <w:tblStylePr w:type="band1Horz">
      <w:tcPr>
        <w:shd w:val="clear" w:color="auto" w:fill="CEDCF1" w:themeFill="accent5" w:themeFillTint="33"/>
      </w:tcPr>
    </w:tblStylePr>
  </w:style>
  <w:style w:type="table" w:customStyle="1" w:styleId="257">
    <w:name w:val="Grid Table 1 Light Accent 6"/>
    <w:basedOn w:val="106"/>
    <w:qFormat/>
    <w:uiPriority w:val="46"/>
    <w:pPr>
      <w:spacing w:line="240" w:lineRule="auto"/>
    </w:pPr>
    <w:tblPr>
      <w:tblBorders>
        <w:top w:val="single" w:color="C5E0B3" w:themeColor="accent6" w:themeTint="66" w:sz="4" w:space="0"/>
        <w:left w:val="single" w:color="C5E0B3" w:themeColor="accent6" w:themeTint="66" w:sz="4" w:space="0"/>
        <w:bottom w:val="single" w:color="C5E0B3" w:themeColor="accent6" w:themeTint="66" w:sz="4" w:space="0"/>
        <w:right w:val="single" w:color="C5E0B3" w:themeColor="accent6" w:themeTint="66" w:sz="4" w:space="0"/>
        <w:insideH w:val="single" w:color="C5E0B3" w:themeColor="accent6" w:themeTint="66" w:sz="4" w:space="0"/>
        <w:insideV w:val="single" w:color="C5E0B3" w:themeColor="accent6" w:themeTint="66" w:sz="4" w:space="0"/>
      </w:tblBorders>
      <w:tblLayout w:type="fixed"/>
    </w:tblPr>
    <w:tblStylePr w:type="firstRow">
      <w:rPr>
        <w:b/>
        <w:bCs/>
      </w:rPr>
      <w:tcPr>
        <w:tcBorders>
          <w:bottom w:val="single" w:color="A8D08D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A8D08D" w:themeColor="accent6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58">
    <w:name w:val="Grid Table 5 Dark"/>
    <w:basedOn w:val="106"/>
    <w:qFormat/>
    <w:uiPriority w:val="50"/>
    <w:pPr>
      <w:spacing w:line="240" w:lineRule="auto"/>
    </w:pPr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00000" w:themeFill="text1"/>
      </w:tcPr>
    </w:tblStylePr>
    <w:tblStylePr w:type="band1Vert">
      <w:tcPr>
        <w:shd w:val="clear" w:color="auto" w:fill="999999" w:themeFill="text1" w:themeFillTint="66"/>
      </w:tcPr>
    </w:tblStylePr>
    <w:tblStylePr w:type="band1Horz">
      <w:tcPr>
        <w:shd w:val="clear" w:color="auto" w:fill="999999" w:themeFill="text1" w:themeFillTint="66"/>
      </w:tcPr>
    </w:tblStylePr>
  </w:style>
  <w:style w:type="table" w:customStyle="1" w:styleId="259">
    <w:name w:val="Grid Table 4"/>
    <w:basedOn w:val="106"/>
    <w:qFormat/>
    <w:uiPriority w:val="49"/>
    <w:pPr>
      <w:spacing w:line="240" w:lineRule="auto"/>
    </w:p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260">
    <w:name w:val="Grid Table 1 Light Accent 1"/>
    <w:basedOn w:val="106"/>
    <w:qFormat/>
    <w:uiPriority w:val="46"/>
    <w:pPr>
      <w:spacing w:line="240" w:lineRule="auto"/>
    </w:pPr>
    <w:tblPr>
      <w:tblBorders>
        <w:top w:val="single" w:color="BDD6EE" w:themeColor="accent1" w:themeTint="66" w:sz="4" w:space="0"/>
        <w:left w:val="single" w:color="BDD6EE" w:themeColor="accent1" w:themeTint="66" w:sz="4" w:space="0"/>
        <w:bottom w:val="single" w:color="BDD6EE" w:themeColor="accent1" w:themeTint="66" w:sz="4" w:space="0"/>
        <w:right w:val="single" w:color="BDD6EE" w:themeColor="accent1" w:themeTint="66" w:sz="4" w:space="0"/>
        <w:insideH w:val="single" w:color="BDD6EE" w:themeColor="accent1" w:themeTint="66" w:sz="4" w:space="0"/>
        <w:insideV w:val="single" w:color="BDD6EE" w:themeColor="accent1" w:themeTint="66" w:sz="4" w:space="0"/>
      </w:tblBorders>
      <w:tblLayout w:type="fixed"/>
    </w:tblPr>
    <w:tblStylePr w:type="firstRow">
      <w:rPr>
        <w:b/>
        <w:bCs/>
      </w:rPr>
      <w:tcPr>
        <w:tcBorders>
          <w:bottom w:val="single" w:color="9CC2E5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9CC2E5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261">
    <w:name w:val="标题 2 字符"/>
    <w:basedOn w:val="88"/>
    <w:link w:val="3"/>
    <w:semiHidden/>
    <w:qFormat/>
    <w:uiPriority w:val="6"/>
    <w:rPr>
      <w:rFonts w:ascii="Microsoft YaHei UI" w:hAnsi="Microsoft YaHei UI" w:eastAsia="Microsoft YaHei UI" w:cstheme="majorBidi"/>
      <w:color w:val="1F4E79" w:themeColor="accent1" w:themeShade="80"/>
      <w:sz w:val="26"/>
      <w:szCs w:val="26"/>
    </w:rPr>
  </w:style>
  <w:style w:type="character" w:customStyle="1" w:styleId="262">
    <w:name w:val="批注框文本 字符"/>
    <w:basedOn w:val="88"/>
    <w:link w:val="56"/>
    <w:semiHidden/>
    <w:qFormat/>
    <w:uiPriority w:val="99"/>
    <w:rPr>
      <w:rFonts w:ascii="Microsoft YaHei UI" w:hAnsi="Microsoft YaHei UI" w:eastAsia="Microsoft YaHei UI" w:cs="Segoe UI"/>
      <w:szCs w:val="18"/>
    </w:rPr>
  </w:style>
  <w:style w:type="character" w:customStyle="1" w:styleId="263">
    <w:name w:val="批注文字 字符"/>
    <w:basedOn w:val="88"/>
    <w:link w:val="13"/>
    <w:semiHidden/>
    <w:qFormat/>
    <w:uiPriority w:val="99"/>
    <w:rPr>
      <w:rFonts w:ascii="Microsoft YaHei UI" w:hAnsi="Microsoft YaHei UI" w:eastAsia="Microsoft YaHei UI"/>
      <w:szCs w:val="20"/>
    </w:rPr>
  </w:style>
  <w:style w:type="character" w:customStyle="1" w:styleId="264">
    <w:name w:val="批注主题 字符"/>
    <w:basedOn w:val="263"/>
    <w:link w:val="12"/>
    <w:semiHidden/>
    <w:qFormat/>
    <w:uiPriority w:val="99"/>
    <w:rPr>
      <w:rFonts w:ascii="Microsoft YaHei UI" w:hAnsi="Microsoft YaHei UI" w:eastAsia="Microsoft YaHei UI"/>
      <w:b/>
      <w:bCs/>
      <w:szCs w:val="20"/>
    </w:rPr>
  </w:style>
  <w:style w:type="paragraph" w:customStyle="1" w:styleId="265">
    <w:name w:val="标题 1 - 分页符"/>
    <w:basedOn w:val="1"/>
    <w:qFormat/>
    <w:uiPriority w:val="6"/>
    <w:pPr>
      <w:keepNext/>
      <w:keepLines/>
      <w:pageBreakBefore/>
      <w:pBdr>
        <w:bottom w:val="single" w:color="2B579A" w:themeColor="accent5" w:sz="18" w:space="1"/>
      </w:pBdr>
      <w:spacing w:before="360" w:after="240"/>
      <w:contextualSpacing/>
    </w:pPr>
    <w:rPr>
      <w:color w:val="3B3838" w:themeColor="background2" w:themeShade="40"/>
      <w:sz w:val="52"/>
    </w:rPr>
  </w:style>
  <w:style w:type="paragraph" w:customStyle="1" w:styleId="266">
    <w:name w:val="图像"/>
    <w:basedOn w:val="1"/>
    <w:qFormat/>
    <w:uiPriority w:val="22"/>
    <w:pPr>
      <w:jc w:val="right"/>
    </w:pPr>
  </w:style>
  <w:style w:type="paragraph" w:customStyle="1" w:styleId="267">
    <w:name w:val="Bibliography"/>
    <w:basedOn w:val="1"/>
    <w:next w:val="1"/>
    <w:semiHidden/>
    <w:unhideWhenUsed/>
    <w:qFormat/>
    <w:uiPriority w:val="37"/>
  </w:style>
  <w:style w:type="paragraph" w:customStyle="1" w:styleId="268">
    <w:name w:val="TOC Heading"/>
    <w:basedOn w:val="2"/>
    <w:next w:val="1"/>
    <w:semiHidden/>
    <w:unhideWhenUsed/>
    <w:qFormat/>
    <w:uiPriority w:val="39"/>
    <w:pPr>
      <w:outlineLvl w:val="9"/>
    </w:pPr>
    <w:rPr>
      <w:kern w:val="0"/>
      <w:szCs w:val="32"/>
      <w14:ligatures w14:val="none"/>
      <w14:numForm w14:val="default"/>
    </w:rPr>
  </w:style>
  <w:style w:type="character" w:customStyle="1" w:styleId="269">
    <w:name w:val="正文文本 字符"/>
    <w:basedOn w:val="88"/>
    <w:link w:val="16"/>
    <w:semiHidden/>
    <w:qFormat/>
    <w:uiPriority w:val="99"/>
    <w:rPr>
      <w:rFonts w:ascii="Microsoft YaHei UI" w:hAnsi="Microsoft YaHei UI" w:eastAsia="Microsoft YaHei UI"/>
    </w:rPr>
  </w:style>
  <w:style w:type="character" w:customStyle="1" w:styleId="270">
    <w:name w:val="正文文本 2 字符"/>
    <w:basedOn w:val="88"/>
    <w:link w:val="79"/>
    <w:semiHidden/>
    <w:qFormat/>
    <w:uiPriority w:val="99"/>
    <w:rPr>
      <w:rFonts w:ascii="Microsoft YaHei UI" w:hAnsi="Microsoft YaHei UI" w:eastAsia="Microsoft YaHei UI"/>
    </w:rPr>
  </w:style>
  <w:style w:type="character" w:customStyle="1" w:styleId="271">
    <w:name w:val="正文文本 3 字符"/>
    <w:basedOn w:val="88"/>
    <w:link w:val="34"/>
    <w:semiHidden/>
    <w:qFormat/>
    <w:uiPriority w:val="99"/>
    <w:rPr>
      <w:rFonts w:ascii="Microsoft YaHei UI" w:hAnsi="Microsoft YaHei UI" w:eastAsia="Microsoft YaHei UI"/>
      <w:szCs w:val="16"/>
    </w:rPr>
  </w:style>
  <w:style w:type="character" w:customStyle="1" w:styleId="272">
    <w:name w:val="正文文本首行缩进 字符"/>
    <w:basedOn w:val="269"/>
    <w:link w:val="15"/>
    <w:semiHidden/>
    <w:qFormat/>
    <w:uiPriority w:val="99"/>
    <w:rPr>
      <w:rFonts w:ascii="Microsoft YaHei UI" w:hAnsi="Microsoft YaHei UI" w:eastAsia="Microsoft YaHei UI"/>
    </w:rPr>
  </w:style>
  <w:style w:type="character" w:customStyle="1" w:styleId="273">
    <w:name w:val="正文文本缩进 字符"/>
    <w:basedOn w:val="88"/>
    <w:link w:val="37"/>
    <w:semiHidden/>
    <w:qFormat/>
    <w:uiPriority w:val="99"/>
    <w:rPr>
      <w:rFonts w:ascii="Microsoft YaHei UI" w:hAnsi="Microsoft YaHei UI" w:eastAsia="Microsoft YaHei UI"/>
    </w:rPr>
  </w:style>
  <w:style w:type="character" w:customStyle="1" w:styleId="274">
    <w:name w:val="正文文本首行缩进 2 字符"/>
    <w:basedOn w:val="273"/>
    <w:link w:val="59"/>
    <w:semiHidden/>
    <w:qFormat/>
    <w:uiPriority w:val="99"/>
    <w:rPr>
      <w:rFonts w:ascii="Microsoft YaHei UI" w:hAnsi="Microsoft YaHei UI" w:eastAsia="Microsoft YaHei UI"/>
    </w:rPr>
  </w:style>
  <w:style w:type="character" w:customStyle="1" w:styleId="275">
    <w:name w:val="正文文本缩进 2 字符"/>
    <w:basedOn w:val="88"/>
    <w:link w:val="53"/>
    <w:semiHidden/>
    <w:qFormat/>
    <w:uiPriority w:val="99"/>
    <w:rPr>
      <w:rFonts w:ascii="Microsoft YaHei UI" w:hAnsi="Microsoft YaHei UI" w:eastAsia="Microsoft YaHei UI"/>
    </w:rPr>
  </w:style>
  <w:style w:type="character" w:customStyle="1" w:styleId="276">
    <w:name w:val="正文文本缩进 3 字符"/>
    <w:basedOn w:val="88"/>
    <w:link w:val="73"/>
    <w:semiHidden/>
    <w:qFormat/>
    <w:uiPriority w:val="99"/>
    <w:rPr>
      <w:rFonts w:ascii="Microsoft YaHei UI" w:hAnsi="Microsoft YaHei UI" w:eastAsia="Microsoft YaHei UI"/>
      <w:szCs w:val="16"/>
    </w:rPr>
  </w:style>
  <w:style w:type="character" w:customStyle="1" w:styleId="277">
    <w:name w:val="Book Title"/>
    <w:basedOn w:val="88"/>
    <w:semiHidden/>
    <w:unhideWhenUsed/>
    <w:qFormat/>
    <w:uiPriority w:val="33"/>
    <w:rPr>
      <w:rFonts w:ascii="Microsoft YaHei UI" w:hAnsi="Microsoft YaHei UI" w:eastAsia="Microsoft YaHei UI"/>
      <w:b/>
      <w:bCs/>
      <w:i/>
      <w:iCs/>
      <w:spacing w:val="0"/>
    </w:rPr>
  </w:style>
  <w:style w:type="character" w:customStyle="1" w:styleId="278">
    <w:name w:val="结束语 字符"/>
    <w:basedOn w:val="88"/>
    <w:link w:val="35"/>
    <w:semiHidden/>
    <w:qFormat/>
    <w:uiPriority w:val="99"/>
    <w:rPr>
      <w:rFonts w:ascii="Microsoft YaHei UI" w:hAnsi="Microsoft YaHei UI" w:eastAsia="Microsoft YaHei UI"/>
    </w:rPr>
  </w:style>
  <w:style w:type="character" w:customStyle="1" w:styleId="279">
    <w:name w:val="日期 字符"/>
    <w:basedOn w:val="88"/>
    <w:link w:val="52"/>
    <w:semiHidden/>
    <w:qFormat/>
    <w:uiPriority w:val="99"/>
    <w:rPr>
      <w:rFonts w:ascii="Microsoft YaHei UI" w:hAnsi="Microsoft YaHei UI" w:eastAsia="Microsoft YaHei UI"/>
    </w:rPr>
  </w:style>
  <w:style w:type="character" w:customStyle="1" w:styleId="280">
    <w:name w:val="文档结构图 字符"/>
    <w:basedOn w:val="88"/>
    <w:link w:val="30"/>
    <w:semiHidden/>
    <w:qFormat/>
    <w:uiPriority w:val="99"/>
    <w:rPr>
      <w:rFonts w:ascii="Microsoft YaHei UI" w:hAnsi="Microsoft YaHei UI" w:eastAsia="Microsoft YaHei UI" w:cs="Segoe UI"/>
      <w:szCs w:val="16"/>
    </w:rPr>
  </w:style>
  <w:style w:type="character" w:customStyle="1" w:styleId="281">
    <w:name w:val="电子邮件签名 字符"/>
    <w:basedOn w:val="88"/>
    <w:link w:val="23"/>
    <w:semiHidden/>
    <w:qFormat/>
    <w:uiPriority w:val="99"/>
    <w:rPr>
      <w:rFonts w:ascii="Microsoft YaHei UI" w:hAnsi="Microsoft YaHei UI" w:eastAsia="Microsoft YaHei UI"/>
    </w:rPr>
  </w:style>
  <w:style w:type="character" w:customStyle="1" w:styleId="282">
    <w:name w:val="尾注文本 字符"/>
    <w:basedOn w:val="88"/>
    <w:link w:val="54"/>
    <w:semiHidden/>
    <w:qFormat/>
    <w:uiPriority w:val="99"/>
    <w:rPr>
      <w:rFonts w:ascii="Microsoft YaHei UI" w:hAnsi="Microsoft YaHei UI" w:eastAsia="Microsoft YaHei UI"/>
      <w:szCs w:val="20"/>
    </w:rPr>
  </w:style>
  <w:style w:type="character" w:customStyle="1" w:styleId="283">
    <w:name w:val="脚注文本 字符"/>
    <w:basedOn w:val="88"/>
    <w:link w:val="70"/>
    <w:semiHidden/>
    <w:qFormat/>
    <w:uiPriority w:val="99"/>
    <w:rPr>
      <w:rFonts w:ascii="Microsoft YaHei UI" w:hAnsi="Microsoft YaHei UI" w:eastAsia="Microsoft YaHei UI"/>
      <w:szCs w:val="20"/>
    </w:rPr>
  </w:style>
  <w:style w:type="table" w:customStyle="1" w:styleId="284">
    <w:name w:val="Grid Table 1 Light Accent 2"/>
    <w:basedOn w:val="106"/>
    <w:qFormat/>
    <w:uiPriority w:val="46"/>
    <w:pPr>
      <w:spacing w:line="240" w:lineRule="auto"/>
    </w:pPr>
    <w:tblPr>
      <w:tblBorders>
        <w:top w:val="single" w:color="FF9999" w:themeColor="accent2" w:themeTint="66" w:sz="4" w:space="0"/>
        <w:left w:val="single" w:color="FF9999" w:themeColor="accent2" w:themeTint="66" w:sz="4" w:space="0"/>
        <w:bottom w:val="single" w:color="FF9999" w:themeColor="accent2" w:themeTint="66" w:sz="4" w:space="0"/>
        <w:right w:val="single" w:color="FF9999" w:themeColor="accent2" w:themeTint="66" w:sz="4" w:space="0"/>
        <w:insideH w:val="single" w:color="FF9999" w:themeColor="accent2" w:themeTint="66" w:sz="4" w:space="0"/>
        <w:insideV w:val="single" w:color="FF9999" w:themeColor="accent2" w:themeTint="66" w:sz="4" w:space="0"/>
      </w:tblBorders>
      <w:tblLayout w:type="fixed"/>
    </w:tblPr>
    <w:tblStylePr w:type="firstRow">
      <w:rPr>
        <w:b/>
        <w:bCs/>
      </w:rPr>
      <w:tcPr>
        <w:tcBorders>
          <w:bottom w:val="single" w:color="FF6565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FF6565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85">
    <w:name w:val="Grid Table 1 Light Accent 3"/>
    <w:basedOn w:val="106"/>
    <w:qFormat/>
    <w:uiPriority w:val="46"/>
    <w:pPr>
      <w:spacing w:line="240" w:lineRule="auto"/>
    </w:pPr>
    <w:tblPr>
      <w:tblBorders>
        <w:top w:val="single" w:color="DADADA" w:themeColor="accent3" w:themeTint="66" w:sz="4" w:space="0"/>
        <w:left w:val="single" w:color="DADADA" w:themeColor="accent3" w:themeTint="66" w:sz="4" w:space="0"/>
        <w:bottom w:val="single" w:color="DADADA" w:themeColor="accent3" w:themeTint="66" w:sz="4" w:space="0"/>
        <w:right w:val="single" w:color="DADADA" w:themeColor="accent3" w:themeTint="66" w:sz="4" w:space="0"/>
        <w:insideH w:val="single" w:color="DADADA" w:themeColor="accent3" w:themeTint="66" w:sz="4" w:space="0"/>
        <w:insideV w:val="single" w:color="DADADA" w:themeColor="accent3" w:themeTint="66" w:sz="4" w:space="0"/>
      </w:tblBorders>
      <w:tblLayout w:type="fixed"/>
    </w:tblPr>
    <w:tblStylePr w:type="firstRow">
      <w:rPr>
        <w:b/>
        <w:bCs/>
      </w:rPr>
      <w:tcPr>
        <w:tcBorders>
          <w:bottom w:val="single" w:color="C8C8C8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C8C8C8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86">
    <w:name w:val="Grid Table 1 Light Accent 4"/>
    <w:basedOn w:val="106"/>
    <w:qFormat/>
    <w:uiPriority w:val="46"/>
    <w:pPr>
      <w:spacing w:line="240" w:lineRule="auto"/>
    </w:pPr>
    <w:tblPr>
      <w:tblBorders>
        <w:top w:val="single" w:color="FFE599" w:themeColor="accent4" w:themeTint="66" w:sz="4" w:space="0"/>
        <w:left w:val="single" w:color="FFE599" w:themeColor="accent4" w:themeTint="66" w:sz="4" w:space="0"/>
        <w:bottom w:val="single" w:color="FFE599" w:themeColor="accent4" w:themeTint="66" w:sz="4" w:space="0"/>
        <w:right w:val="single" w:color="FFE599" w:themeColor="accent4" w:themeTint="66" w:sz="4" w:space="0"/>
        <w:insideH w:val="single" w:color="FFE599" w:themeColor="accent4" w:themeTint="66" w:sz="4" w:space="0"/>
        <w:insideV w:val="single" w:color="FFE599" w:themeColor="accent4" w:themeTint="66" w:sz="4" w:space="0"/>
      </w:tblBorders>
      <w:tblLayout w:type="fixed"/>
    </w:tblPr>
    <w:tblStylePr w:type="firstRow">
      <w:rPr>
        <w:b/>
        <w:bCs/>
      </w:rPr>
      <w:tcPr>
        <w:tcBorders>
          <w:bottom w:val="single" w:color="FFD965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FFD965" w:themeColor="accent4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87">
    <w:name w:val="Grid Table 1 Light Accent 5"/>
    <w:basedOn w:val="106"/>
    <w:qFormat/>
    <w:uiPriority w:val="46"/>
    <w:pPr>
      <w:spacing w:line="240" w:lineRule="auto"/>
    </w:pPr>
    <w:tblPr>
      <w:tblBorders>
        <w:top w:val="single" w:color="9DB9E3" w:themeColor="accent5" w:themeTint="66" w:sz="4" w:space="0"/>
        <w:left w:val="single" w:color="9DB9E3" w:themeColor="accent5" w:themeTint="66" w:sz="4" w:space="0"/>
        <w:bottom w:val="single" w:color="9DB9E3" w:themeColor="accent5" w:themeTint="66" w:sz="4" w:space="0"/>
        <w:right w:val="single" w:color="9DB9E3" w:themeColor="accent5" w:themeTint="66" w:sz="4" w:space="0"/>
        <w:insideH w:val="single" w:color="9DB9E3" w:themeColor="accent5" w:themeTint="66" w:sz="4" w:space="0"/>
        <w:insideV w:val="single" w:color="9DB9E3" w:themeColor="accent5" w:themeTint="66" w:sz="4" w:space="0"/>
      </w:tblBorders>
      <w:tblLayout w:type="fixed"/>
    </w:tblPr>
    <w:tblStylePr w:type="firstRow">
      <w:rPr>
        <w:b/>
        <w:bCs/>
      </w:rPr>
      <w:tcPr>
        <w:tcBorders>
          <w:bottom w:val="single" w:color="6C96D6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6C96D6" w:themeColor="accent5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288">
    <w:name w:val="Grid Table 2"/>
    <w:basedOn w:val="106"/>
    <w:qFormat/>
    <w:uiPriority w:val="47"/>
    <w:pPr>
      <w:spacing w:line="240" w:lineRule="auto"/>
    </w:pPr>
    <w:tblPr>
      <w:tblBorders>
        <w:top w:val="single" w:color="666666" w:themeColor="text1" w:themeTint="99" w:sz="2" w:space="0"/>
        <w:bottom w:val="single" w:color="666666" w:themeColor="text1" w:themeTint="99" w:sz="2" w:space="0"/>
        <w:insideH w:val="single" w:color="666666" w:themeColor="text1" w:themeTint="99" w:sz="2" w:space="0"/>
        <w:insideV w:val="single" w:color="666666" w:themeColor="text1" w:themeTint="99" w:sz="2" w:space="0"/>
      </w:tblBorders>
      <w:tblLayout w:type="fixed"/>
    </w:tblPr>
    <w:tblStylePr w:type="firstRow">
      <w:rPr>
        <w:b/>
        <w:bCs/>
      </w:rPr>
      <w:tcPr>
        <w:tcBorders>
          <w:top w:val="nil"/>
          <w:bottom w:val="single" w:color="666666" w:themeColor="tex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666666" w:themeColor="tex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289">
    <w:name w:val="Grid Table 2 Accent 1"/>
    <w:basedOn w:val="106"/>
    <w:qFormat/>
    <w:uiPriority w:val="47"/>
    <w:pPr>
      <w:spacing w:line="240" w:lineRule="auto"/>
    </w:pPr>
    <w:tblPr>
      <w:tblBorders>
        <w:top w:val="single" w:color="9CC2E5" w:themeColor="accent1" w:themeTint="99" w:sz="2" w:space="0"/>
        <w:bottom w:val="single" w:color="9CC2E5" w:themeColor="accent1" w:themeTint="99" w:sz="2" w:space="0"/>
        <w:insideH w:val="single" w:color="9CC2E5" w:themeColor="accent1" w:themeTint="99" w:sz="2" w:space="0"/>
        <w:insideV w:val="single" w:color="9CC2E5" w:themeColor="accent1" w:themeTint="99" w:sz="2" w:space="0"/>
      </w:tblBorders>
      <w:tblLayout w:type="fixed"/>
    </w:tblPr>
    <w:tblStylePr w:type="firstRow">
      <w:rPr>
        <w:b/>
        <w:bCs/>
      </w:rPr>
      <w:tcPr>
        <w:tcBorders>
          <w:top w:val="nil"/>
          <w:bottom w:val="single" w:color="9CC2E5" w:themeColor="accent1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9CC2E5" w:themeColor="accent1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EEAF6" w:themeFill="accent1" w:themeFillTint="33"/>
      </w:tcPr>
    </w:tblStylePr>
    <w:tblStylePr w:type="band1Horz">
      <w:tcPr>
        <w:shd w:val="clear" w:color="auto" w:fill="DEEAF6" w:themeFill="accent1" w:themeFillTint="33"/>
      </w:tcPr>
    </w:tblStylePr>
  </w:style>
  <w:style w:type="table" w:customStyle="1" w:styleId="290">
    <w:name w:val="Grid Table 2 Accent 2"/>
    <w:basedOn w:val="106"/>
    <w:qFormat/>
    <w:uiPriority w:val="47"/>
    <w:pPr>
      <w:spacing w:line="240" w:lineRule="auto"/>
    </w:pPr>
    <w:tblPr>
      <w:tblBorders>
        <w:top w:val="single" w:color="FF6565" w:themeColor="accent2" w:themeTint="99" w:sz="2" w:space="0"/>
        <w:bottom w:val="single" w:color="FF6565" w:themeColor="accent2" w:themeTint="99" w:sz="2" w:space="0"/>
        <w:insideH w:val="single" w:color="FF6565" w:themeColor="accent2" w:themeTint="99" w:sz="2" w:space="0"/>
        <w:insideV w:val="single" w:color="FF6565" w:themeColor="accent2" w:themeTint="99" w:sz="2" w:space="0"/>
      </w:tblBorders>
      <w:tblLayout w:type="fixed"/>
    </w:tblPr>
    <w:tblStylePr w:type="firstRow">
      <w:rPr>
        <w:b/>
        <w:bCs/>
      </w:rPr>
      <w:tcPr>
        <w:tcBorders>
          <w:top w:val="nil"/>
          <w:bottom w:val="single" w:color="FF6565" w:themeColor="accent2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FF6565" w:themeColor="accent2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ECCCC" w:themeFill="accent2" w:themeFillTint="33"/>
      </w:tcPr>
    </w:tblStylePr>
    <w:tblStylePr w:type="band1Horz">
      <w:tcPr>
        <w:shd w:val="clear" w:color="auto" w:fill="FECCCC" w:themeFill="accent2" w:themeFillTint="33"/>
      </w:tcPr>
    </w:tblStylePr>
  </w:style>
  <w:style w:type="table" w:customStyle="1" w:styleId="291">
    <w:name w:val="Grid Table 2 Accent 3"/>
    <w:basedOn w:val="106"/>
    <w:qFormat/>
    <w:uiPriority w:val="47"/>
    <w:pPr>
      <w:spacing w:line="240" w:lineRule="auto"/>
    </w:pPr>
    <w:tblPr>
      <w:tblBorders>
        <w:top w:val="single" w:color="C8C8C8" w:themeColor="accent3" w:themeTint="99" w:sz="2" w:space="0"/>
        <w:bottom w:val="single" w:color="C8C8C8" w:themeColor="accent3" w:themeTint="99" w:sz="2" w:space="0"/>
        <w:insideH w:val="single" w:color="C8C8C8" w:themeColor="accent3" w:themeTint="99" w:sz="2" w:space="0"/>
        <w:insideV w:val="single" w:color="C8C8C8" w:themeColor="accent3" w:themeTint="99" w:sz="2" w:space="0"/>
      </w:tblBorders>
      <w:tblLayout w:type="fixed"/>
    </w:tblPr>
    <w:tblStylePr w:type="firstRow">
      <w:rPr>
        <w:b/>
        <w:bCs/>
      </w:rPr>
      <w:tcPr>
        <w:tcBorders>
          <w:top w:val="nil"/>
          <w:bottom w:val="single" w:color="C8C8C8" w:themeColor="accent3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C8C8C8" w:themeColor="accent3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CECEC" w:themeFill="accent3" w:themeFillTint="33"/>
      </w:tcPr>
    </w:tblStylePr>
    <w:tblStylePr w:type="band1Horz">
      <w:tcPr>
        <w:shd w:val="clear" w:color="auto" w:fill="ECECEC" w:themeFill="accent3" w:themeFillTint="33"/>
      </w:tcPr>
    </w:tblStylePr>
  </w:style>
  <w:style w:type="table" w:customStyle="1" w:styleId="292">
    <w:name w:val="Grid Table 2 Accent 4"/>
    <w:basedOn w:val="106"/>
    <w:qFormat/>
    <w:uiPriority w:val="47"/>
    <w:pPr>
      <w:spacing w:line="240" w:lineRule="auto"/>
    </w:pPr>
    <w:tblPr>
      <w:tblBorders>
        <w:top w:val="single" w:color="FFD965" w:themeColor="accent4" w:themeTint="99" w:sz="2" w:space="0"/>
        <w:bottom w:val="single" w:color="FFD965" w:themeColor="accent4" w:themeTint="99" w:sz="2" w:space="0"/>
        <w:insideH w:val="single" w:color="FFD965" w:themeColor="accent4" w:themeTint="99" w:sz="2" w:space="0"/>
        <w:insideV w:val="single" w:color="FFD965" w:themeColor="accent4" w:themeTint="99" w:sz="2" w:space="0"/>
      </w:tblBorders>
      <w:tblLayout w:type="fixed"/>
    </w:tblPr>
    <w:tblStylePr w:type="firstRow">
      <w:rPr>
        <w:b/>
        <w:bCs/>
      </w:rPr>
      <w:tcPr>
        <w:tcBorders>
          <w:top w:val="nil"/>
          <w:bottom w:val="single" w:color="FFD965" w:themeColor="accent4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FFD965" w:themeColor="accent4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EF2CC" w:themeFill="accent4" w:themeFillTint="33"/>
      </w:tcPr>
    </w:tblStylePr>
    <w:tblStylePr w:type="band1Horz">
      <w:tcPr>
        <w:shd w:val="clear" w:color="auto" w:fill="FEF2CC" w:themeFill="accent4" w:themeFillTint="33"/>
      </w:tcPr>
    </w:tblStylePr>
  </w:style>
  <w:style w:type="table" w:customStyle="1" w:styleId="293">
    <w:name w:val="Grid Table 2 Accent 5"/>
    <w:basedOn w:val="106"/>
    <w:qFormat/>
    <w:uiPriority w:val="47"/>
    <w:pPr>
      <w:spacing w:line="240" w:lineRule="auto"/>
    </w:pPr>
    <w:tblPr>
      <w:tblBorders>
        <w:top w:val="single" w:color="6C96D6" w:themeColor="accent5" w:themeTint="99" w:sz="2" w:space="0"/>
        <w:bottom w:val="single" w:color="6C96D6" w:themeColor="accent5" w:themeTint="99" w:sz="2" w:space="0"/>
        <w:insideH w:val="single" w:color="6C96D6" w:themeColor="accent5" w:themeTint="99" w:sz="2" w:space="0"/>
        <w:insideV w:val="single" w:color="6C96D6" w:themeColor="accent5" w:themeTint="99" w:sz="2" w:space="0"/>
      </w:tblBorders>
      <w:tblLayout w:type="fixed"/>
    </w:tblPr>
    <w:tblStylePr w:type="firstRow">
      <w:rPr>
        <w:b/>
        <w:bCs/>
      </w:rPr>
      <w:tcPr>
        <w:tcBorders>
          <w:top w:val="nil"/>
          <w:bottom w:val="single" w:color="6C96D6" w:themeColor="accent5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6C96D6" w:themeColor="accent5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EDCF1" w:themeFill="accent5" w:themeFillTint="33"/>
      </w:tcPr>
    </w:tblStylePr>
    <w:tblStylePr w:type="band1Horz">
      <w:tcPr>
        <w:shd w:val="clear" w:color="auto" w:fill="CEDCF1" w:themeFill="accent5" w:themeFillTint="33"/>
      </w:tcPr>
    </w:tblStylePr>
  </w:style>
  <w:style w:type="table" w:customStyle="1" w:styleId="294">
    <w:name w:val="Grid Table 2 Accent 6"/>
    <w:basedOn w:val="106"/>
    <w:qFormat/>
    <w:uiPriority w:val="47"/>
    <w:pPr>
      <w:spacing w:line="240" w:lineRule="auto"/>
    </w:pPr>
    <w:tblPr>
      <w:tblBorders>
        <w:top w:val="single" w:color="A8D08D" w:themeColor="accent6" w:themeTint="99" w:sz="2" w:space="0"/>
        <w:bottom w:val="single" w:color="A8D08D" w:themeColor="accent6" w:themeTint="99" w:sz="2" w:space="0"/>
        <w:insideH w:val="single" w:color="A8D08D" w:themeColor="accent6" w:themeTint="99" w:sz="2" w:space="0"/>
        <w:insideV w:val="single" w:color="A8D08D" w:themeColor="accent6" w:themeTint="99" w:sz="2" w:space="0"/>
      </w:tblBorders>
      <w:tblLayout w:type="fixed"/>
    </w:tblPr>
    <w:tblStylePr w:type="firstRow">
      <w:rPr>
        <w:b/>
        <w:bCs/>
      </w:rPr>
      <w:tcPr>
        <w:tcBorders>
          <w:top w:val="nil"/>
          <w:bottom w:val="single" w:color="A8D08D" w:themeColor="accent6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top w:val="double" w:color="A8D08D" w:themeColor="accent6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2EFD9" w:themeFill="accent6" w:themeFillTint="33"/>
      </w:tcPr>
    </w:tblStylePr>
    <w:tblStylePr w:type="band1Horz">
      <w:tcPr>
        <w:shd w:val="clear" w:color="auto" w:fill="E2EFD9" w:themeFill="accent6" w:themeFillTint="33"/>
      </w:tcPr>
    </w:tblStylePr>
  </w:style>
  <w:style w:type="table" w:customStyle="1" w:styleId="295">
    <w:name w:val="Grid Table 3"/>
    <w:basedOn w:val="106"/>
    <w:qFormat/>
    <w:uiPriority w:val="48"/>
    <w:pPr>
      <w:spacing w:line="240" w:lineRule="auto"/>
    </w:p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  <w:tblLayout w:type="fixed"/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296">
    <w:name w:val="Grid Table 3 Accent 1"/>
    <w:basedOn w:val="106"/>
    <w:qFormat/>
    <w:uiPriority w:val="48"/>
    <w:pPr>
      <w:spacing w:line="240" w:lineRule="auto"/>
    </w:pPr>
    <w:tblPr>
      <w:tblBorders>
        <w:top w:val="single" w:color="9CC2E5" w:themeColor="accent1" w:themeTint="99" w:sz="4" w:space="0"/>
        <w:left w:val="single" w:color="9CC2E5" w:themeColor="accent1" w:themeTint="99" w:sz="4" w:space="0"/>
        <w:bottom w:val="single" w:color="9CC2E5" w:themeColor="accent1" w:themeTint="99" w:sz="4" w:space="0"/>
        <w:right w:val="single" w:color="9CC2E5" w:themeColor="accent1" w:themeTint="99" w:sz="4" w:space="0"/>
        <w:insideH w:val="single" w:color="9CC2E5" w:themeColor="accent1" w:themeTint="99" w:sz="4" w:space="0"/>
        <w:insideV w:val="single" w:color="9CC2E5" w:themeColor="accent1" w:themeTint="99" w:sz="4" w:space="0"/>
      </w:tblBorders>
      <w:tblLayout w:type="fixed"/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EEAF6" w:themeFill="accent1" w:themeFillTint="33"/>
      </w:tcPr>
    </w:tblStylePr>
    <w:tblStylePr w:type="band1Horz">
      <w:tcPr>
        <w:shd w:val="clear" w:color="auto" w:fill="DEEAF6" w:themeFill="accent1" w:themeFillTint="33"/>
      </w:tcPr>
    </w:tblStylePr>
    <w:tblStylePr w:type="neCell">
      <w:tcPr>
        <w:tcBorders>
          <w:bottom w:val="single" w:color="9CC2E5" w:themeColor="accent1" w:themeTint="99" w:sz="4" w:space="0"/>
        </w:tcBorders>
      </w:tcPr>
    </w:tblStylePr>
    <w:tblStylePr w:type="nwCell">
      <w:tcPr>
        <w:tcBorders>
          <w:bottom w:val="single" w:color="9CC2E5" w:themeColor="accent1" w:themeTint="99" w:sz="4" w:space="0"/>
        </w:tcBorders>
      </w:tcPr>
    </w:tblStylePr>
    <w:tblStylePr w:type="seCell">
      <w:tcPr>
        <w:tcBorders>
          <w:top w:val="single" w:color="9CC2E5" w:themeColor="accent1" w:themeTint="99" w:sz="4" w:space="0"/>
        </w:tcBorders>
      </w:tcPr>
    </w:tblStylePr>
    <w:tblStylePr w:type="swCell">
      <w:tcPr>
        <w:tcBorders>
          <w:top w:val="single" w:color="9CC2E5" w:themeColor="accent1" w:themeTint="99" w:sz="4" w:space="0"/>
        </w:tcBorders>
      </w:tcPr>
    </w:tblStylePr>
  </w:style>
  <w:style w:type="table" w:customStyle="1" w:styleId="297">
    <w:name w:val="Grid Table 3 Accent 2"/>
    <w:basedOn w:val="106"/>
    <w:qFormat/>
    <w:uiPriority w:val="48"/>
    <w:pPr>
      <w:spacing w:line="240" w:lineRule="auto"/>
    </w:pPr>
    <w:tblPr>
      <w:tblBorders>
        <w:top w:val="single" w:color="FF6565" w:themeColor="accent2" w:themeTint="99" w:sz="4" w:space="0"/>
        <w:left w:val="single" w:color="FF6565" w:themeColor="accent2" w:themeTint="99" w:sz="4" w:space="0"/>
        <w:bottom w:val="single" w:color="FF6565" w:themeColor="accent2" w:themeTint="99" w:sz="4" w:space="0"/>
        <w:right w:val="single" w:color="FF6565" w:themeColor="accent2" w:themeTint="99" w:sz="4" w:space="0"/>
        <w:insideH w:val="single" w:color="FF6565" w:themeColor="accent2" w:themeTint="99" w:sz="4" w:space="0"/>
        <w:insideV w:val="single" w:color="FF6565" w:themeColor="accent2" w:themeTint="99" w:sz="4" w:space="0"/>
      </w:tblBorders>
      <w:tblLayout w:type="fixed"/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ECCCC" w:themeFill="accent2" w:themeFillTint="33"/>
      </w:tcPr>
    </w:tblStylePr>
    <w:tblStylePr w:type="band1Horz">
      <w:tcPr>
        <w:shd w:val="clear" w:color="auto" w:fill="FECCCC" w:themeFill="accent2" w:themeFillTint="33"/>
      </w:tcPr>
    </w:tblStylePr>
    <w:tblStylePr w:type="neCell">
      <w:tcPr>
        <w:tcBorders>
          <w:bottom w:val="single" w:color="FF6565" w:themeColor="accent2" w:themeTint="99" w:sz="4" w:space="0"/>
        </w:tcBorders>
      </w:tcPr>
    </w:tblStylePr>
    <w:tblStylePr w:type="nwCell">
      <w:tcPr>
        <w:tcBorders>
          <w:bottom w:val="single" w:color="FF6565" w:themeColor="accent2" w:themeTint="99" w:sz="4" w:space="0"/>
        </w:tcBorders>
      </w:tcPr>
    </w:tblStylePr>
    <w:tblStylePr w:type="seCell">
      <w:tcPr>
        <w:tcBorders>
          <w:top w:val="single" w:color="FF6565" w:themeColor="accent2" w:themeTint="99" w:sz="4" w:space="0"/>
        </w:tcBorders>
      </w:tcPr>
    </w:tblStylePr>
    <w:tblStylePr w:type="swCell">
      <w:tcPr>
        <w:tcBorders>
          <w:top w:val="single" w:color="FF6565" w:themeColor="accent2" w:themeTint="99" w:sz="4" w:space="0"/>
        </w:tcBorders>
      </w:tcPr>
    </w:tblStylePr>
  </w:style>
  <w:style w:type="table" w:customStyle="1" w:styleId="298">
    <w:name w:val="Grid Table 3 Accent 3"/>
    <w:basedOn w:val="106"/>
    <w:qFormat/>
    <w:uiPriority w:val="48"/>
    <w:pPr>
      <w:spacing w:line="240" w:lineRule="auto"/>
    </w:pPr>
    <w:tblPr>
      <w:tblBorders>
        <w:top w:val="single" w:color="C8C8C8" w:themeColor="accent3" w:themeTint="99" w:sz="4" w:space="0"/>
        <w:left w:val="single" w:color="C8C8C8" w:themeColor="accent3" w:themeTint="99" w:sz="4" w:space="0"/>
        <w:bottom w:val="single" w:color="C8C8C8" w:themeColor="accent3" w:themeTint="99" w:sz="4" w:space="0"/>
        <w:right w:val="single" w:color="C8C8C8" w:themeColor="accent3" w:themeTint="99" w:sz="4" w:space="0"/>
        <w:insideH w:val="single" w:color="C8C8C8" w:themeColor="accent3" w:themeTint="99" w:sz="4" w:space="0"/>
        <w:insideV w:val="single" w:color="C8C8C8" w:themeColor="accent3" w:themeTint="99" w:sz="4" w:space="0"/>
      </w:tblBorders>
      <w:tblLayout w:type="fixed"/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CECEC" w:themeFill="accent3" w:themeFillTint="33"/>
      </w:tcPr>
    </w:tblStylePr>
    <w:tblStylePr w:type="band1Horz">
      <w:tcPr>
        <w:shd w:val="clear" w:color="auto" w:fill="ECECEC" w:themeFill="accent3" w:themeFillTint="33"/>
      </w:tcPr>
    </w:tblStylePr>
    <w:tblStylePr w:type="neCell">
      <w:tcPr>
        <w:tcBorders>
          <w:bottom w:val="single" w:color="C8C8C8" w:themeColor="accent3" w:themeTint="99" w:sz="4" w:space="0"/>
        </w:tcBorders>
      </w:tcPr>
    </w:tblStylePr>
    <w:tblStylePr w:type="nwCell">
      <w:tcPr>
        <w:tcBorders>
          <w:bottom w:val="single" w:color="C8C8C8" w:themeColor="accent3" w:themeTint="99" w:sz="4" w:space="0"/>
        </w:tcBorders>
      </w:tcPr>
    </w:tblStylePr>
    <w:tblStylePr w:type="seCell">
      <w:tcPr>
        <w:tcBorders>
          <w:top w:val="single" w:color="C8C8C8" w:themeColor="accent3" w:themeTint="99" w:sz="4" w:space="0"/>
        </w:tcBorders>
      </w:tcPr>
    </w:tblStylePr>
    <w:tblStylePr w:type="swCell">
      <w:tcPr>
        <w:tcBorders>
          <w:top w:val="single" w:color="C8C8C8" w:themeColor="accent3" w:themeTint="99" w:sz="4" w:space="0"/>
        </w:tcBorders>
      </w:tcPr>
    </w:tblStylePr>
  </w:style>
  <w:style w:type="table" w:customStyle="1" w:styleId="299">
    <w:name w:val="Grid Table 3 Accent 4"/>
    <w:basedOn w:val="106"/>
    <w:qFormat/>
    <w:uiPriority w:val="48"/>
    <w:pPr>
      <w:spacing w:line="240" w:lineRule="auto"/>
    </w:pPr>
    <w:tblPr>
      <w:tblBorders>
        <w:top w:val="single" w:color="FFD965" w:themeColor="accent4" w:themeTint="99" w:sz="4" w:space="0"/>
        <w:left w:val="single" w:color="FFD965" w:themeColor="accent4" w:themeTint="99" w:sz="4" w:space="0"/>
        <w:bottom w:val="single" w:color="FFD965" w:themeColor="accent4" w:themeTint="99" w:sz="4" w:space="0"/>
        <w:right w:val="single" w:color="FFD965" w:themeColor="accent4" w:themeTint="99" w:sz="4" w:space="0"/>
        <w:insideH w:val="single" w:color="FFD965" w:themeColor="accent4" w:themeTint="99" w:sz="4" w:space="0"/>
        <w:insideV w:val="single" w:color="FFD965" w:themeColor="accent4" w:themeTint="99" w:sz="4" w:space="0"/>
      </w:tblBorders>
      <w:tblLayout w:type="fixed"/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EF2CC" w:themeFill="accent4" w:themeFillTint="33"/>
      </w:tcPr>
    </w:tblStylePr>
    <w:tblStylePr w:type="band1Horz">
      <w:tcPr>
        <w:shd w:val="clear" w:color="auto" w:fill="FEF2CC" w:themeFill="accent4" w:themeFillTint="33"/>
      </w:tcPr>
    </w:tblStylePr>
    <w:tblStylePr w:type="neCell">
      <w:tcPr>
        <w:tcBorders>
          <w:bottom w:val="single" w:color="FFD965" w:themeColor="accent4" w:themeTint="99" w:sz="4" w:space="0"/>
        </w:tcBorders>
      </w:tcPr>
    </w:tblStylePr>
    <w:tblStylePr w:type="nwCell">
      <w:tcPr>
        <w:tcBorders>
          <w:bottom w:val="single" w:color="FFD965" w:themeColor="accent4" w:themeTint="99" w:sz="4" w:space="0"/>
        </w:tcBorders>
      </w:tcPr>
    </w:tblStylePr>
    <w:tblStylePr w:type="seCell">
      <w:tcPr>
        <w:tcBorders>
          <w:top w:val="single" w:color="FFD965" w:themeColor="accent4" w:themeTint="99" w:sz="4" w:space="0"/>
        </w:tcBorders>
      </w:tcPr>
    </w:tblStylePr>
    <w:tblStylePr w:type="swCell">
      <w:tcPr>
        <w:tcBorders>
          <w:top w:val="single" w:color="FFD965" w:themeColor="accent4" w:themeTint="99" w:sz="4" w:space="0"/>
        </w:tcBorders>
      </w:tcPr>
    </w:tblStylePr>
  </w:style>
  <w:style w:type="table" w:customStyle="1" w:styleId="300">
    <w:name w:val="Grid Table 3 Accent 5"/>
    <w:basedOn w:val="106"/>
    <w:qFormat/>
    <w:uiPriority w:val="48"/>
    <w:pPr>
      <w:spacing w:line="240" w:lineRule="auto"/>
    </w:pPr>
    <w:tblPr>
      <w:tblBorders>
        <w:top w:val="single" w:color="6C96D6" w:themeColor="accent5" w:themeTint="99" w:sz="4" w:space="0"/>
        <w:left w:val="single" w:color="6C96D6" w:themeColor="accent5" w:themeTint="99" w:sz="4" w:space="0"/>
        <w:bottom w:val="single" w:color="6C96D6" w:themeColor="accent5" w:themeTint="99" w:sz="4" w:space="0"/>
        <w:right w:val="single" w:color="6C96D6" w:themeColor="accent5" w:themeTint="99" w:sz="4" w:space="0"/>
        <w:insideH w:val="single" w:color="6C96D6" w:themeColor="accent5" w:themeTint="99" w:sz="4" w:space="0"/>
        <w:insideV w:val="single" w:color="6C96D6" w:themeColor="accent5" w:themeTint="99" w:sz="4" w:space="0"/>
      </w:tblBorders>
      <w:tblLayout w:type="fixed"/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EDCF1" w:themeFill="accent5" w:themeFillTint="33"/>
      </w:tcPr>
    </w:tblStylePr>
    <w:tblStylePr w:type="band1Horz">
      <w:tcPr>
        <w:shd w:val="clear" w:color="auto" w:fill="CEDCF1" w:themeFill="accent5" w:themeFillTint="33"/>
      </w:tcPr>
    </w:tblStylePr>
    <w:tblStylePr w:type="neCell">
      <w:tcPr>
        <w:tcBorders>
          <w:bottom w:val="single" w:color="6C96D6" w:themeColor="accent5" w:themeTint="99" w:sz="4" w:space="0"/>
        </w:tcBorders>
      </w:tcPr>
    </w:tblStylePr>
    <w:tblStylePr w:type="nwCell">
      <w:tcPr>
        <w:tcBorders>
          <w:bottom w:val="single" w:color="6C96D6" w:themeColor="accent5" w:themeTint="99" w:sz="4" w:space="0"/>
        </w:tcBorders>
      </w:tcPr>
    </w:tblStylePr>
    <w:tblStylePr w:type="seCell">
      <w:tcPr>
        <w:tcBorders>
          <w:top w:val="single" w:color="6C96D6" w:themeColor="accent5" w:themeTint="99" w:sz="4" w:space="0"/>
        </w:tcBorders>
      </w:tcPr>
    </w:tblStylePr>
    <w:tblStylePr w:type="swCell">
      <w:tcPr>
        <w:tcBorders>
          <w:top w:val="single" w:color="6C96D6" w:themeColor="accent5" w:themeTint="99" w:sz="4" w:space="0"/>
        </w:tcBorders>
      </w:tcPr>
    </w:tblStylePr>
  </w:style>
  <w:style w:type="table" w:customStyle="1" w:styleId="301">
    <w:name w:val="Grid Table 3 Accent 6"/>
    <w:basedOn w:val="106"/>
    <w:qFormat/>
    <w:uiPriority w:val="48"/>
    <w:pPr>
      <w:spacing w:line="240" w:lineRule="auto"/>
    </w:pPr>
    <w:tblPr>
      <w:tblBorders>
        <w:top w:val="single" w:color="A8D08D" w:themeColor="accent6" w:themeTint="99" w:sz="4" w:space="0"/>
        <w:left w:val="single" w:color="A8D08D" w:themeColor="accent6" w:themeTint="99" w:sz="4" w:space="0"/>
        <w:bottom w:val="single" w:color="A8D08D" w:themeColor="accent6" w:themeTint="99" w:sz="4" w:space="0"/>
        <w:right w:val="single" w:color="A8D08D" w:themeColor="accent6" w:themeTint="99" w:sz="4" w:space="0"/>
        <w:insideH w:val="single" w:color="A8D08D" w:themeColor="accent6" w:themeTint="99" w:sz="4" w:space="0"/>
        <w:insideV w:val="single" w:color="A8D08D" w:themeColor="accent6" w:themeTint="99" w:sz="4" w:space="0"/>
      </w:tblBorders>
      <w:tblLayout w:type="fixed"/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2EFD9" w:themeFill="accent6" w:themeFillTint="33"/>
      </w:tcPr>
    </w:tblStylePr>
    <w:tblStylePr w:type="band1Horz">
      <w:tcPr>
        <w:shd w:val="clear" w:color="auto" w:fill="E2EFD9" w:themeFill="accent6" w:themeFillTint="33"/>
      </w:tcPr>
    </w:tblStylePr>
    <w:tblStylePr w:type="neCell">
      <w:tcPr>
        <w:tcBorders>
          <w:bottom w:val="single" w:color="A8D08D" w:themeColor="accent6" w:themeTint="99" w:sz="4" w:space="0"/>
        </w:tcBorders>
      </w:tcPr>
    </w:tblStylePr>
    <w:tblStylePr w:type="nwCell">
      <w:tcPr>
        <w:tcBorders>
          <w:bottom w:val="single" w:color="A8D08D" w:themeColor="accent6" w:themeTint="99" w:sz="4" w:space="0"/>
        </w:tcBorders>
      </w:tcPr>
    </w:tblStylePr>
    <w:tblStylePr w:type="seCell">
      <w:tcPr>
        <w:tcBorders>
          <w:top w:val="single" w:color="A8D08D" w:themeColor="accent6" w:themeTint="99" w:sz="4" w:space="0"/>
        </w:tcBorders>
      </w:tcPr>
    </w:tblStylePr>
    <w:tblStylePr w:type="swCell">
      <w:tcPr>
        <w:tcBorders>
          <w:top w:val="single" w:color="A8D08D" w:themeColor="accent6" w:themeTint="99" w:sz="4" w:space="0"/>
        </w:tcBorders>
      </w:tcPr>
    </w:tblStylePr>
  </w:style>
  <w:style w:type="table" w:customStyle="1" w:styleId="302">
    <w:name w:val="Grid Table 4 Accent 1"/>
    <w:basedOn w:val="106"/>
    <w:qFormat/>
    <w:uiPriority w:val="49"/>
    <w:pPr>
      <w:spacing w:line="240" w:lineRule="auto"/>
    </w:pPr>
    <w:tblPr>
      <w:tblBorders>
        <w:top w:val="single" w:color="9CC2E5" w:themeColor="accent1" w:themeTint="99" w:sz="4" w:space="0"/>
        <w:left w:val="single" w:color="9CC2E5" w:themeColor="accent1" w:themeTint="99" w:sz="4" w:space="0"/>
        <w:bottom w:val="single" w:color="9CC2E5" w:themeColor="accent1" w:themeTint="99" w:sz="4" w:space="0"/>
        <w:right w:val="single" w:color="9CC2E5" w:themeColor="accent1" w:themeTint="99" w:sz="4" w:space="0"/>
        <w:insideH w:val="single" w:color="9CC2E5" w:themeColor="accent1" w:themeTint="99" w:sz="4" w:space="0"/>
        <w:insideV w:val="single" w:color="9CC2E5" w:themeColor="accent1" w:themeTint="99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B9BD5" w:themeColor="accent1" w:sz="4" w:space="0"/>
          <w:left w:val="single" w:color="5B9BD5" w:themeColor="accent1" w:sz="4" w:space="0"/>
          <w:bottom w:val="single" w:color="5B9BD5" w:themeColor="accent1" w:sz="4" w:space="0"/>
          <w:right w:val="single" w:color="5B9BD5" w:themeColor="accent1" w:sz="4" w:space="0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cPr>
        <w:tcBorders>
          <w:top w:val="double" w:color="5B9BD5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EEAF6" w:themeFill="accent1" w:themeFillTint="33"/>
      </w:tcPr>
    </w:tblStylePr>
    <w:tblStylePr w:type="band1Horz">
      <w:tcPr>
        <w:shd w:val="clear" w:color="auto" w:fill="DEEAF6" w:themeFill="accent1" w:themeFillTint="33"/>
      </w:tcPr>
    </w:tblStylePr>
  </w:style>
  <w:style w:type="table" w:customStyle="1" w:styleId="303">
    <w:name w:val="Grid Table 4 Accent 2"/>
    <w:basedOn w:val="106"/>
    <w:qFormat/>
    <w:uiPriority w:val="49"/>
    <w:pPr>
      <w:spacing w:line="240" w:lineRule="auto"/>
    </w:pPr>
    <w:tblPr>
      <w:tblBorders>
        <w:top w:val="single" w:color="FF6565" w:themeColor="accent2" w:themeTint="99" w:sz="4" w:space="0"/>
        <w:left w:val="single" w:color="FF6565" w:themeColor="accent2" w:themeTint="99" w:sz="4" w:space="0"/>
        <w:bottom w:val="single" w:color="FF6565" w:themeColor="accent2" w:themeTint="99" w:sz="4" w:space="0"/>
        <w:right w:val="single" w:color="FF6565" w:themeColor="accent2" w:themeTint="99" w:sz="4" w:space="0"/>
        <w:insideH w:val="single" w:color="FF6565" w:themeColor="accent2" w:themeTint="99" w:sz="4" w:space="0"/>
        <w:insideV w:val="single" w:color="FF6565" w:themeColor="accent2" w:themeTint="99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0000" w:themeColor="accent2" w:sz="4" w:space="0"/>
          <w:left w:val="single" w:color="FF0000" w:themeColor="accent2" w:sz="4" w:space="0"/>
          <w:bottom w:val="single" w:color="FF0000" w:themeColor="accent2" w:sz="4" w:space="0"/>
          <w:right w:val="single" w:color="FF0000" w:themeColor="accent2" w:sz="4" w:space="0"/>
          <w:insideH w:val="nil"/>
          <w:insideV w:val="nil"/>
        </w:tcBorders>
        <w:shd w:val="clear" w:color="auto" w:fill="FF0000" w:themeFill="accent2"/>
      </w:tcPr>
    </w:tblStylePr>
    <w:tblStylePr w:type="lastRow">
      <w:rPr>
        <w:b/>
        <w:bCs/>
      </w:rPr>
      <w:tcPr>
        <w:tcBorders>
          <w:top w:val="double" w:color="FF0000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ECCCC" w:themeFill="accent2" w:themeFillTint="33"/>
      </w:tcPr>
    </w:tblStylePr>
    <w:tblStylePr w:type="band1Horz">
      <w:tcPr>
        <w:shd w:val="clear" w:color="auto" w:fill="FECCCC" w:themeFill="accent2" w:themeFillTint="33"/>
      </w:tcPr>
    </w:tblStylePr>
  </w:style>
  <w:style w:type="table" w:customStyle="1" w:styleId="304">
    <w:name w:val="Grid Table 4 Accent 3"/>
    <w:basedOn w:val="106"/>
    <w:qFormat/>
    <w:uiPriority w:val="49"/>
    <w:pPr>
      <w:spacing w:line="240" w:lineRule="auto"/>
    </w:pPr>
    <w:tblPr>
      <w:tblBorders>
        <w:top w:val="single" w:color="C8C8C8" w:themeColor="accent3" w:themeTint="99" w:sz="4" w:space="0"/>
        <w:left w:val="single" w:color="C8C8C8" w:themeColor="accent3" w:themeTint="99" w:sz="4" w:space="0"/>
        <w:bottom w:val="single" w:color="C8C8C8" w:themeColor="accent3" w:themeTint="99" w:sz="4" w:space="0"/>
        <w:right w:val="single" w:color="C8C8C8" w:themeColor="accent3" w:themeTint="99" w:sz="4" w:space="0"/>
        <w:insideH w:val="single" w:color="C8C8C8" w:themeColor="accent3" w:themeTint="99" w:sz="4" w:space="0"/>
        <w:insideV w:val="single" w:color="C8C8C8" w:themeColor="accent3" w:themeTint="99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A5A5A5" w:themeColor="accent3" w:sz="4" w:space="0"/>
          <w:left w:val="single" w:color="A5A5A5" w:themeColor="accent3" w:sz="4" w:space="0"/>
          <w:bottom w:val="single" w:color="A5A5A5" w:themeColor="accent3" w:sz="4" w:space="0"/>
          <w:right w:val="single" w:color="A5A5A5" w:themeColor="accent3" w:sz="4" w:space="0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cPr>
        <w:tcBorders>
          <w:top w:val="double" w:color="A5A5A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CECEC" w:themeFill="accent3" w:themeFillTint="33"/>
      </w:tcPr>
    </w:tblStylePr>
    <w:tblStylePr w:type="band1Horz">
      <w:tcPr>
        <w:shd w:val="clear" w:color="auto" w:fill="ECECEC" w:themeFill="accent3" w:themeFillTint="33"/>
      </w:tcPr>
    </w:tblStylePr>
  </w:style>
  <w:style w:type="table" w:customStyle="1" w:styleId="305">
    <w:name w:val="Grid Table 4 Accent 4"/>
    <w:basedOn w:val="106"/>
    <w:qFormat/>
    <w:uiPriority w:val="49"/>
    <w:pPr>
      <w:spacing w:line="240" w:lineRule="auto"/>
    </w:pPr>
    <w:tblPr>
      <w:tblBorders>
        <w:top w:val="single" w:color="FFD965" w:themeColor="accent4" w:themeTint="99" w:sz="4" w:space="0"/>
        <w:left w:val="single" w:color="FFD965" w:themeColor="accent4" w:themeTint="99" w:sz="4" w:space="0"/>
        <w:bottom w:val="single" w:color="FFD965" w:themeColor="accent4" w:themeTint="99" w:sz="4" w:space="0"/>
        <w:right w:val="single" w:color="FFD965" w:themeColor="accent4" w:themeTint="99" w:sz="4" w:space="0"/>
        <w:insideH w:val="single" w:color="FFD965" w:themeColor="accent4" w:themeTint="99" w:sz="4" w:space="0"/>
        <w:insideV w:val="single" w:color="FFD965" w:themeColor="accent4" w:themeTint="99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C000" w:themeColor="accent4" w:sz="4" w:space="0"/>
          <w:left w:val="single" w:color="FFC000" w:themeColor="accent4" w:sz="4" w:space="0"/>
          <w:bottom w:val="single" w:color="FFC000" w:themeColor="accent4" w:sz="4" w:space="0"/>
          <w:right w:val="single" w:color="FFC000" w:themeColor="accent4" w:sz="4" w:space="0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cPr>
        <w:tcBorders>
          <w:top w:val="double" w:color="FFC000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EF2CC" w:themeFill="accent4" w:themeFillTint="33"/>
      </w:tcPr>
    </w:tblStylePr>
    <w:tblStylePr w:type="band1Horz">
      <w:tcPr>
        <w:shd w:val="clear" w:color="auto" w:fill="FEF2CC" w:themeFill="accent4" w:themeFillTint="33"/>
      </w:tcPr>
    </w:tblStylePr>
  </w:style>
  <w:style w:type="table" w:customStyle="1" w:styleId="306">
    <w:name w:val="Grid Table 4 Accent 6"/>
    <w:basedOn w:val="106"/>
    <w:qFormat/>
    <w:uiPriority w:val="49"/>
    <w:pPr>
      <w:spacing w:line="240" w:lineRule="auto"/>
    </w:pPr>
    <w:tblPr>
      <w:tblBorders>
        <w:top w:val="single" w:color="A8D08D" w:themeColor="accent6" w:themeTint="99" w:sz="4" w:space="0"/>
        <w:left w:val="single" w:color="A8D08D" w:themeColor="accent6" w:themeTint="99" w:sz="4" w:space="0"/>
        <w:bottom w:val="single" w:color="A8D08D" w:themeColor="accent6" w:themeTint="99" w:sz="4" w:space="0"/>
        <w:right w:val="single" w:color="A8D08D" w:themeColor="accent6" w:themeTint="99" w:sz="4" w:space="0"/>
        <w:insideH w:val="single" w:color="A8D08D" w:themeColor="accent6" w:themeTint="99" w:sz="4" w:space="0"/>
        <w:insideV w:val="single" w:color="A8D08D" w:themeColor="accent6" w:themeTint="99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cPr>
        <w:tcBorders>
          <w:top w:val="double" w:color="70AD4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2EFD9" w:themeFill="accent6" w:themeFillTint="33"/>
      </w:tcPr>
    </w:tblStylePr>
    <w:tblStylePr w:type="band1Horz">
      <w:tcPr>
        <w:shd w:val="clear" w:color="auto" w:fill="E2EFD9" w:themeFill="accent6" w:themeFillTint="33"/>
      </w:tcPr>
    </w:tblStylePr>
  </w:style>
  <w:style w:type="table" w:customStyle="1" w:styleId="307">
    <w:name w:val="Grid Table 5 Dark Accent 1"/>
    <w:basedOn w:val="106"/>
    <w:uiPriority w:val="50"/>
    <w:pPr>
      <w:spacing w:line="240" w:lineRule="auto"/>
    </w:pPr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5B9BD5" w:themeFill="accent1"/>
      </w:tcPr>
    </w:tblStylePr>
    <w:tblStylePr w:type="band1Vert">
      <w:tcPr>
        <w:shd w:val="clear" w:color="auto" w:fill="BDD6EE" w:themeFill="accent1" w:themeFillTint="66"/>
      </w:tcPr>
    </w:tblStylePr>
    <w:tblStylePr w:type="band1Horz">
      <w:tcPr>
        <w:shd w:val="clear" w:color="auto" w:fill="BDD6EE" w:themeFill="accent1" w:themeFillTint="66"/>
      </w:tcPr>
    </w:tblStylePr>
  </w:style>
  <w:style w:type="table" w:customStyle="1" w:styleId="308">
    <w:name w:val="Grid Table 5 Dark Accent 2"/>
    <w:basedOn w:val="106"/>
    <w:uiPriority w:val="50"/>
    <w:pPr>
      <w:spacing w:line="240" w:lineRule="auto"/>
    </w:pPr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FECCCC" w:themeFill="accent2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FF0000" w:themeFill="accent2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FF0000" w:themeFill="accent2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FF0000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FF0000" w:themeFill="accent2"/>
      </w:tcPr>
    </w:tblStylePr>
    <w:tblStylePr w:type="band1Vert">
      <w:tcPr>
        <w:shd w:val="clear" w:color="auto" w:fill="FF9999" w:themeFill="accent2" w:themeFillTint="66"/>
      </w:tcPr>
    </w:tblStylePr>
    <w:tblStylePr w:type="band1Horz">
      <w:tcPr>
        <w:shd w:val="clear" w:color="auto" w:fill="FF9999" w:themeFill="accent2" w:themeFillTint="66"/>
      </w:tcPr>
    </w:tblStylePr>
  </w:style>
  <w:style w:type="table" w:customStyle="1" w:styleId="309">
    <w:name w:val="Grid Table 5 Dark Accent 3"/>
    <w:basedOn w:val="106"/>
    <w:uiPriority w:val="50"/>
    <w:pPr>
      <w:spacing w:line="240" w:lineRule="auto"/>
    </w:pPr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ECECEC" w:themeFill="accent3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A5A5A5" w:themeFill="accent3"/>
      </w:tcPr>
    </w:tblStylePr>
    <w:tblStylePr w:type="band1Vert">
      <w:tcPr>
        <w:shd w:val="clear" w:color="auto" w:fill="DADADA" w:themeFill="accent3" w:themeFillTint="66"/>
      </w:tcPr>
    </w:tblStylePr>
    <w:tblStylePr w:type="band1Horz">
      <w:tcPr>
        <w:shd w:val="clear" w:color="auto" w:fill="DADADA" w:themeFill="accent3" w:themeFillTint="66"/>
      </w:tcPr>
    </w:tblStylePr>
  </w:style>
  <w:style w:type="table" w:customStyle="1" w:styleId="310">
    <w:name w:val="Grid Table 5 Dark Accent 4"/>
    <w:basedOn w:val="106"/>
    <w:uiPriority w:val="50"/>
    <w:pPr>
      <w:spacing w:line="240" w:lineRule="auto"/>
    </w:pPr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FEF2CC" w:themeFill="accent4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FFC000" w:themeFill="accent4"/>
      </w:tcPr>
    </w:tblStylePr>
    <w:tblStylePr w:type="band1Vert">
      <w:tcPr>
        <w:shd w:val="clear" w:color="auto" w:fill="FFE599" w:themeFill="accent4" w:themeFillTint="66"/>
      </w:tcPr>
    </w:tblStylePr>
    <w:tblStylePr w:type="band1Horz">
      <w:tcPr>
        <w:shd w:val="clear" w:color="auto" w:fill="FFE599" w:themeFill="accent4" w:themeFillTint="66"/>
      </w:tcPr>
    </w:tblStylePr>
  </w:style>
  <w:style w:type="table" w:customStyle="1" w:styleId="311">
    <w:name w:val="Grid Table 5 Dark Accent 5"/>
    <w:basedOn w:val="106"/>
    <w:uiPriority w:val="50"/>
    <w:pPr>
      <w:spacing w:line="240" w:lineRule="auto"/>
    </w:pPr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CEDCF1" w:themeFill="accent5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B579A" w:themeFill="accent5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2B579A" w:themeFill="accent5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2B579A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2B579A" w:themeFill="accent5"/>
      </w:tcPr>
    </w:tblStylePr>
    <w:tblStylePr w:type="band1Vert">
      <w:tcPr>
        <w:shd w:val="clear" w:color="auto" w:fill="9DB9E3" w:themeFill="accent5" w:themeFillTint="66"/>
      </w:tcPr>
    </w:tblStylePr>
    <w:tblStylePr w:type="band1Horz">
      <w:tcPr>
        <w:shd w:val="clear" w:color="auto" w:fill="9DB9E3" w:themeFill="accent5" w:themeFillTint="66"/>
      </w:tcPr>
    </w:tblStylePr>
  </w:style>
  <w:style w:type="table" w:customStyle="1" w:styleId="312">
    <w:name w:val="Grid Table 5 Dark Accent 6"/>
    <w:basedOn w:val="106"/>
    <w:uiPriority w:val="50"/>
    <w:pPr>
      <w:spacing w:line="240" w:lineRule="auto"/>
    </w:pPr>
    <w:tblPr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  <w:tblLayout w:type="fixed"/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70AD47" w:themeFill="accent6"/>
      </w:tcPr>
    </w:tblStylePr>
    <w:tblStylePr w:type="band1Vert">
      <w:tcPr>
        <w:shd w:val="clear" w:color="auto" w:fill="C5E0B3" w:themeFill="accent6" w:themeFillTint="66"/>
      </w:tcPr>
    </w:tblStylePr>
    <w:tblStylePr w:type="band1Horz">
      <w:tcPr>
        <w:shd w:val="clear" w:color="auto" w:fill="C5E0B3" w:themeFill="accent6" w:themeFillTint="66"/>
      </w:tcPr>
    </w:tblStylePr>
  </w:style>
  <w:style w:type="table" w:customStyle="1" w:styleId="313">
    <w:name w:val="Grid Table 6 Colorful"/>
    <w:basedOn w:val="106"/>
    <w:uiPriority w:val="51"/>
    <w:pPr>
      <w:spacing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  <w:tblLayout w:type="fixed"/>
    </w:tblPr>
    <w:tblStylePr w:type="firstRow">
      <w:rPr>
        <w:b/>
        <w:bCs/>
      </w:rPr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14">
    <w:name w:val="Grid Table 6 Colorful Accent 1"/>
    <w:basedOn w:val="106"/>
    <w:uiPriority w:val="51"/>
    <w:pPr>
      <w:spacing w:line="240" w:lineRule="auto"/>
    </w:pPr>
    <w:rPr>
      <w:color w:val="2E75B6" w:themeColor="accent1" w:themeShade="BF"/>
    </w:rPr>
    <w:tblPr>
      <w:tblBorders>
        <w:top w:val="single" w:color="9CC2E5" w:themeColor="accent1" w:themeTint="99" w:sz="4" w:space="0"/>
        <w:left w:val="single" w:color="9CC2E5" w:themeColor="accent1" w:themeTint="99" w:sz="4" w:space="0"/>
        <w:bottom w:val="single" w:color="9CC2E5" w:themeColor="accent1" w:themeTint="99" w:sz="4" w:space="0"/>
        <w:right w:val="single" w:color="9CC2E5" w:themeColor="accent1" w:themeTint="99" w:sz="4" w:space="0"/>
        <w:insideH w:val="single" w:color="9CC2E5" w:themeColor="accent1" w:themeTint="99" w:sz="4" w:space="0"/>
        <w:insideV w:val="single" w:color="9CC2E5" w:themeColor="accent1" w:themeTint="99" w:sz="4" w:space="0"/>
      </w:tblBorders>
      <w:tblLayout w:type="fixed"/>
    </w:tblPr>
    <w:tblStylePr w:type="firstRow">
      <w:rPr>
        <w:b/>
        <w:bCs/>
      </w:rPr>
      <w:tcPr>
        <w:tcBorders>
          <w:bottom w:val="single" w:color="9CC2E5" w:themeColor="accent1" w:themeTint="99" w:sz="12" w:space="0"/>
        </w:tcBorders>
      </w:tcPr>
    </w:tblStylePr>
    <w:tblStylePr w:type="lastRow">
      <w:rPr>
        <w:b/>
        <w:bCs/>
      </w:rPr>
      <w:tcPr>
        <w:tcBorders>
          <w:top w:val="double" w:color="9CC2E5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EEAF6" w:themeFill="accent1" w:themeFillTint="33"/>
      </w:tcPr>
    </w:tblStylePr>
    <w:tblStylePr w:type="band1Horz">
      <w:tcPr>
        <w:shd w:val="clear" w:color="auto" w:fill="DEEAF6" w:themeFill="accent1" w:themeFillTint="33"/>
      </w:tcPr>
    </w:tblStylePr>
  </w:style>
  <w:style w:type="table" w:customStyle="1" w:styleId="315">
    <w:name w:val="Grid Table 6 Colorful Accent 2"/>
    <w:basedOn w:val="106"/>
    <w:uiPriority w:val="51"/>
    <w:pPr>
      <w:spacing w:line="240" w:lineRule="auto"/>
    </w:pPr>
    <w:rPr>
      <w:color w:val="BF0000" w:themeColor="accent2" w:themeShade="BF"/>
    </w:rPr>
    <w:tblPr>
      <w:tblBorders>
        <w:top w:val="single" w:color="FF6565" w:themeColor="accent2" w:themeTint="99" w:sz="4" w:space="0"/>
        <w:left w:val="single" w:color="FF6565" w:themeColor="accent2" w:themeTint="99" w:sz="4" w:space="0"/>
        <w:bottom w:val="single" w:color="FF6565" w:themeColor="accent2" w:themeTint="99" w:sz="4" w:space="0"/>
        <w:right w:val="single" w:color="FF6565" w:themeColor="accent2" w:themeTint="99" w:sz="4" w:space="0"/>
        <w:insideH w:val="single" w:color="FF6565" w:themeColor="accent2" w:themeTint="99" w:sz="4" w:space="0"/>
        <w:insideV w:val="single" w:color="FF6565" w:themeColor="accent2" w:themeTint="99" w:sz="4" w:space="0"/>
      </w:tblBorders>
      <w:tblLayout w:type="fixed"/>
    </w:tblPr>
    <w:tblStylePr w:type="firstRow">
      <w:rPr>
        <w:b/>
        <w:bCs/>
      </w:rPr>
      <w:tcPr>
        <w:tcBorders>
          <w:bottom w:val="single" w:color="FF6565" w:themeColor="accent2" w:themeTint="99" w:sz="12" w:space="0"/>
        </w:tcBorders>
      </w:tcPr>
    </w:tblStylePr>
    <w:tblStylePr w:type="lastRow">
      <w:rPr>
        <w:b/>
        <w:bCs/>
      </w:rPr>
      <w:tcPr>
        <w:tcBorders>
          <w:top w:val="double" w:color="FF6565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ECCCC" w:themeFill="accent2" w:themeFillTint="33"/>
      </w:tcPr>
    </w:tblStylePr>
    <w:tblStylePr w:type="band1Horz">
      <w:tcPr>
        <w:shd w:val="clear" w:color="auto" w:fill="FECCCC" w:themeFill="accent2" w:themeFillTint="33"/>
      </w:tcPr>
    </w:tblStylePr>
  </w:style>
  <w:style w:type="table" w:customStyle="1" w:styleId="316">
    <w:name w:val="Grid Table 6 Colorful Accent 3"/>
    <w:basedOn w:val="106"/>
    <w:uiPriority w:val="51"/>
    <w:pPr>
      <w:spacing w:line="240" w:lineRule="auto"/>
    </w:pPr>
    <w:rPr>
      <w:color w:val="7C7C7C" w:themeColor="accent3" w:themeShade="BF"/>
    </w:rPr>
    <w:tblPr>
      <w:tblBorders>
        <w:top w:val="single" w:color="C8C8C8" w:themeColor="accent3" w:themeTint="99" w:sz="4" w:space="0"/>
        <w:left w:val="single" w:color="C8C8C8" w:themeColor="accent3" w:themeTint="99" w:sz="4" w:space="0"/>
        <w:bottom w:val="single" w:color="C8C8C8" w:themeColor="accent3" w:themeTint="99" w:sz="4" w:space="0"/>
        <w:right w:val="single" w:color="C8C8C8" w:themeColor="accent3" w:themeTint="99" w:sz="4" w:space="0"/>
        <w:insideH w:val="single" w:color="C8C8C8" w:themeColor="accent3" w:themeTint="99" w:sz="4" w:space="0"/>
        <w:insideV w:val="single" w:color="C8C8C8" w:themeColor="accent3" w:themeTint="99" w:sz="4" w:space="0"/>
      </w:tblBorders>
      <w:tblLayout w:type="fixed"/>
    </w:tblPr>
    <w:tblStylePr w:type="firstRow">
      <w:rPr>
        <w:b/>
        <w:bCs/>
      </w:rPr>
      <w:tcPr>
        <w:tcBorders>
          <w:bottom w:val="single" w:color="C8C8C8" w:themeColor="accent3" w:themeTint="99" w:sz="12" w:space="0"/>
        </w:tcBorders>
      </w:tcPr>
    </w:tblStylePr>
    <w:tblStylePr w:type="lastRow">
      <w:rPr>
        <w:b/>
        <w:bCs/>
      </w:rPr>
      <w:tcPr>
        <w:tcBorders>
          <w:top w:val="double" w:color="C8C8C8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CECEC" w:themeFill="accent3" w:themeFillTint="33"/>
      </w:tcPr>
    </w:tblStylePr>
    <w:tblStylePr w:type="band1Horz">
      <w:tcPr>
        <w:shd w:val="clear" w:color="auto" w:fill="ECECEC" w:themeFill="accent3" w:themeFillTint="33"/>
      </w:tcPr>
    </w:tblStylePr>
  </w:style>
  <w:style w:type="table" w:customStyle="1" w:styleId="317">
    <w:name w:val="Grid Table 6 Colorful Accent 4"/>
    <w:basedOn w:val="106"/>
    <w:uiPriority w:val="51"/>
    <w:pPr>
      <w:spacing w:line="240" w:lineRule="auto"/>
    </w:pPr>
    <w:rPr>
      <w:color w:val="BF9000" w:themeColor="accent4" w:themeShade="BF"/>
    </w:rPr>
    <w:tblPr>
      <w:tblBorders>
        <w:top w:val="single" w:color="FFD965" w:themeColor="accent4" w:themeTint="99" w:sz="4" w:space="0"/>
        <w:left w:val="single" w:color="FFD965" w:themeColor="accent4" w:themeTint="99" w:sz="4" w:space="0"/>
        <w:bottom w:val="single" w:color="FFD965" w:themeColor="accent4" w:themeTint="99" w:sz="4" w:space="0"/>
        <w:right w:val="single" w:color="FFD965" w:themeColor="accent4" w:themeTint="99" w:sz="4" w:space="0"/>
        <w:insideH w:val="single" w:color="FFD965" w:themeColor="accent4" w:themeTint="99" w:sz="4" w:space="0"/>
        <w:insideV w:val="single" w:color="FFD965" w:themeColor="accent4" w:themeTint="99" w:sz="4" w:space="0"/>
      </w:tblBorders>
      <w:tblLayout w:type="fixed"/>
    </w:tblPr>
    <w:tblStylePr w:type="firstRow">
      <w:rPr>
        <w:b/>
        <w:bCs/>
      </w:rPr>
      <w:tcPr>
        <w:tcBorders>
          <w:bottom w:val="single" w:color="FFD965" w:themeColor="accent4" w:themeTint="99" w:sz="12" w:space="0"/>
        </w:tcBorders>
      </w:tcPr>
    </w:tblStylePr>
    <w:tblStylePr w:type="lastRow">
      <w:rPr>
        <w:b/>
        <w:bCs/>
      </w:rPr>
      <w:tcPr>
        <w:tcBorders>
          <w:top w:val="double" w:color="FFD965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EF2CC" w:themeFill="accent4" w:themeFillTint="33"/>
      </w:tcPr>
    </w:tblStylePr>
    <w:tblStylePr w:type="band1Horz">
      <w:tcPr>
        <w:shd w:val="clear" w:color="auto" w:fill="FEF2CC" w:themeFill="accent4" w:themeFillTint="33"/>
      </w:tcPr>
    </w:tblStylePr>
  </w:style>
  <w:style w:type="table" w:customStyle="1" w:styleId="318">
    <w:name w:val="Grid Table 6 Colorful Accent 5"/>
    <w:basedOn w:val="106"/>
    <w:uiPriority w:val="51"/>
    <w:pPr>
      <w:spacing w:line="240" w:lineRule="auto"/>
    </w:pPr>
    <w:rPr>
      <w:color w:val="204174" w:themeColor="accent5" w:themeShade="BF"/>
    </w:rPr>
    <w:tblPr>
      <w:tblBorders>
        <w:top w:val="single" w:color="6C96D6" w:themeColor="accent5" w:themeTint="99" w:sz="4" w:space="0"/>
        <w:left w:val="single" w:color="6C96D6" w:themeColor="accent5" w:themeTint="99" w:sz="4" w:space="0"/>
        <w:bottom w:val="single" w:color="6C96D6" w:themeColor="accent5" w:themeTint="99" w:sz="4" w:space="0"/>
        <w:right w:val="single" w:color="6C96D6" w:themeColor="accent5" w:themeTint="99" w:sz="4" w:space="0"/>
        <w:insideH w:val="single" w:color="6C96D6" w:themeColor="accent5" w:themeTint="99" w:sz="4" w:space="0"/>
        <w:insideV w:val="single" w:color="6C96D6" w:themeColor="accent5" w:themeTint="99" w:sz="4" w:space="0"/>
      </w:tblBorders>
      <w:tblLayout w:type="fixed"/>
    </w:tblPr>
    <w:tblStylePr w:type="firstRow">
      <w:rPr>
        <w:b/>
        <w:bCs/>
      </w:rPr>
      <w:tcPr>
        <w:tcBorders>
          <w:bottom w:val="single" w:color="6C96D6" w:themeColor="accent5" w:themeTint="99" w:sz="12" w:space="0"/>
        </w:tcBorders>
      </w:tcPr>
    </w:tblStylePr>
    <w:tblStylePr w:type="lastRow">
      <w:rPr>
        <w:b/>
        <w:bCs/>
      </w:rPr>
      <w:tcPr>
        <w:tcBorders>
          <w:top w:val="double" w:color="6C96D6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EDCF1" w:themeFill="accent5" w:themeFillTint="33"/>
      </w:tcPr>
    </w:tblStylePr>
    <w:tblStylePr w:type="band1Horz">
      <w:tcPr>
        <w:shd w:val="clear" w:color="auto" w:fill="CEDCF1" w:themeFill="accent5" w:themeFillTint="33"/>
      </w:tcPr>
    </w:tblStylePr>
  </w:style>
  <w:style w:type="table" w:customStyle="1" w:styleId="319">
    <w:name w:val="Grid Table 6 Colorful Accent 6"/>
    <w:basedOn w:val="106"/>
    <w:uiPriority w:val="51"/>
    <w:pPr>
      <w:spacing w:line="240" w:lineRule="auto"/>
    </w:pPr>
    <w:rPr>
      <w:color w:val="548235" w:themeColor="accent6" w:themeShade="BF"/>
    </w:rPr>
    <w:tblPr>
      <w:tblBorders>
        <w:top w:val="single" w:color="A8D08D" w:themeColor="accent6" w:themeTint="99" w:sz="4" w:space="0"/>
        <w:left w:val="single" w:color="A8D08D" w:themeColor="accent6" w:themeTint="99" w:sz="4" w:space="0"/>
        <w:bottom w:val="single" w:color="A8D08D" w:themeColor="accent6" w:themeTint="99" w:sz="4" w:space="0"/>
        <w:right w:val="single" w:color="A8D08D" w:themeColor="accent6" w:themeTint="99" w:sz="4" w:space="0"/>
        <w:insideH w:val="single" w:color="A8D08D" w:themeColor="accent6" w:themeTint="99" w:sz="4" w:space="0"/>
        <w:insideV w:val="single" w:color="A8D08D" w:themeColor="accent6" w:themeTint="99" w:sz="4" w:space="0"/>
      </w:tblBorders>
      <w:tblLayout w:type="fixed"/>
    </w:tblPr>
    <w:tblStylePr w:type="firstRow">
      <w:rPr>
        <w:b/>
        <w:bCs/>
      </w:rPr>
      <w:tcPr>
        <w:tcBorders>
          <w:bottom w:val="single" w:color="A8D08D" w:themeColor="accent6" w:themeTint="99" w:sz="12" w:space="0"/>
        </w:tcBorders>
      </w:tcPr>
    </w:tblStylePr>
    <w:tblStylePr w:type="lastRow">
      <w:rPr>
        <w:b/>
        <w:bCs/>
      </w:rPr>
      <w:tcPr>
        <w:tcBorders>
          <w:top w:val="double" w:color="A8D08D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2EFD9" w:themeFill="accent6" w:themeFillTint="33"/>
      </w:tcPr>
    </w:tblStylePr>
    <w:tblStylePr w:type="band1Horz">
      <w:tcPr>
        <w:shd w:val="clear" w:color="auto" w:fill="E2EFD9" w:themeFill="accent6" w:themeFillTint="33"/>
      </w:tcPr>
    </w:tblStylePr>
  </w:style>
  <w:style w:type="table" w:customStyle="1" w:styleId="320">
    <w:name w:val="Grid Table 7 Colorful"/>
    <w:basedOn w:val="106"/>
    <w:uiPriority w:val="52"/>
    <w:pPr>
      <w:spacing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  <w:tblLayout w:type="fixed"/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bottom w:val="single" w:color="666666" w:themeColor="text1" w:themeTint="99" w:sz="4" w:space="0"/>
        </w:tcBorders>
      </w:tcPr>
    </w:tblStylePr>
    <w:tblStylePr w:type="nwCell">
      <w:tcPr>
        <w:tcBorders>
          <w:bottom w:val="single" w:color="666666" w:themeColor="text1" w:themeTint="99" w:sz="4" w:space="0"/>
        </w:tcBorders>
      </w:tcPr>
    </w:tblStylePr>
    <w:tblStylePr w:type="seCell">
      <w:tcPr>
        <w:tcBorders>
          <w:top w:val="single" w:color="666666" w:themeColor="text1" w:themeTint="99" w:sz="4" w:space="0"/>
        </w:tcBorders>
      </w:tcPr>
    </w:tblStylePr>
    <w:tblStylePr w:type="swCell">
      <w:tcPr>
        <w:tcBorders>
          <w:top w:val="single" w:color="666666" w:themeColor="text1" w:themeTint="99" w:sz="4" w:space="0"/>
        </w:tcBorders>
      </w:tcPr>
    </w:tblStylePr>
  </w:style>
  <w:style w:type="table" w:customStyle="1" w:styleId="321">
    <w:name w:val="Grid Table 7 Colorful Accent 1"/>
    <w:basedOn w:val="106"/>
    <w:uiPriority w:val="52"/>
    <w:pPr>
      <w:spacing w:line="240" w:lineRule="auto"/>
    </w:pPr>
    <w:rPr>
      <w:color w:val="2E75B6" w:themeColor="accent1" w:themeShade="BF"/>
    </w:rPr>
    <w:tblPr>
      <w:tblBorders>
        <w:top w:val="single" w:color="9CC2E5" w:themeColor="accent1" w:themeTint="99" w:sz="4" w:space="0"/>
        <w:left w:val="single" w:color="9CC2E5" w:themeColor="accent1" w:themeTint="99" w:sz="4" w:space="0"/>
        <w:bottom w:val="single" w:color="9CC2E5" w:themeColor="accent1" w:themeTint="99" w:sz="4" w:space="0"/>
        <w:right w:val="single" w:color="9CC2E5" w:themeColor="accent1" w:themeTint="99" w:sz="4" w:space="0"/>
        <w:insideH w:val="single" w:color="9CC2E5" w:themeColor="accent1" w:themeTint="99" w:sz="4" w:space="0"/>
        <w:insideV w:val="single" w:color="9CC2E5" w:themeColor="accent1" w:themeTint="99" w:sz="4" w:space="0"/>
      </w:tblBorders>
      <w:tblLayout w:type="fixed"/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DEEAF6" w:themeFill="accent1" w:themeFillTint="33"/>
      </w:tcPr>
    </w:tblStylePr>
    <w:tblStylePr w:type="band1Horz">
      <w:tcPr>
        <w:shd w:val="clear" w:color="auto" w:fill="DEEAF6" w:themeFill="accent1" w:themeFillTint="33"/>
      </w:tcPr>
    </w:tblStylePr>
    <w:tblStylePr w:type="neCell">
      <w:tcPr>
        <w:tcBorders>
          <w:bottom w:val="single" w:color="9CC2E5" w:themeColor="accent1" w:themeTint="99" w:sz="4" w:space="0"/>
        </w:tcBorders>
      </w:tcPr>
    </w:tblStylePr>
    <w:tblStylePr w:type="nwCell">
      <w:tcPr>
        <w:tcBorders>
          <w:bottom w:val="single" w:color="9CC2E5" w:themeColor="accent1" w:themeTint="99" w:sz="4" w:space="0"/>
        </w:tcBorders>
      </w:tcPr>
    </w:tblStylePr>
    <w:tblStylePr w:type="seCell">
      <w:tcPr>
        <w:tcBorders>
          <w:top w:val="single" w:color="9CC2E5" w:themeColor="accent1" w:themeTint="99" w:sz="4" w:space="0"/>
        </w:tcBorders>
      </w:tcPr>
    </w:tblStylePr>
    <w:tblStylePr w:type="swCell">
      <w:tcPr>
        <w:tcBorders>
          <w:top w:val="single" w:color="9CC2E5" w:themeColor="accent1" w:themeTint="99" w:sz="4" w:space="0"/>
        </w:tcBorders>
      </w:tcPr>
    </w:tblStylePr>
  </w:style>
  <w:style w:type="table" w:customStyle="1" w:styleId="322">
    <w:name w:val="Grid Table 7 Colorful Accent 2"/>
    <w:basedOn w:val="106"/>
    <w:uiPriority w:val="52"/>
    <w:pPr>
      <w:spacing w:line="240" w:lineRule="auto"/>
    </w:pPr>
    <w:rPr>
      <w:color w:val="BF0000" w:themeColor="accent2" w:themeShade="BF"/>
    </w:rPr>
    <w:tblPr>
      <w:tblBorders>
        <w:top w:val="single" w:color="FF6565" w:themeColor="accent2" w:themeTint="99" w:sz="4" w:space="0"/>
        <w:left w:val="single" w:color="FF6565" w:themeColor="accent2" w:themeTint="99" w:sz="4" w:space="0"/>
        <w:bottom w:val="single" w:color="FF6565" w:themeColor="accent2" w:themeTint="99" w:sz="4" w:space="0"/>
        <w:right w:val="single" w:color="FF6565" w:themeColor="accent2" w:themeTint="99" w:sz="4" w:space="0"/>
        <w:insideH w:val="single" w:color="FF6565" w:themeColor="accent2" w:themeTint="99" w:sz="4" w:space="0"/>
        <w:insideV w:val="single" w:color="FF6565" w:themeColor="accent2" w:themeTint="99" w:sz="4" w:space="0"/>
      </w:tblBorders>
      <w:tblLayout w:type="fixed"/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ECCCC" w:themeFill="accent2" w:themeFillTint="33"/>
      </w:tcPr>
    </w:tblStylePr>
    <w:tblStylePr w:type="band1Horz">
      <w:tcPr>
        <w:shd w:val="clear" w:color="auto" w:fill="FECCCC" w:themeFill="accent2" w:themeFillTint="33"/>
      </w:tcPr>
    </w:tblStylePr>
    <w:tblStylePr w:type="neCell">
      <w:tcPr>
        <w:tcBorders>
          <w:bottom w:val="single" w:color="FF6565" w:themeColor="accent2" w:themeTint="99" w:sz="4" w:space="0"/>
        </w:tcBorders>
      </w:tcPr>
    </w:tblStylePr>
    <w:tblStylePr w:type="nwCell">
      <w:tcPr>
        <w:tcBorders>
          <w:bottom w:val="single" w:color="FF6565" w:themeColor="accent2" w:themeTint="99" w:sz="4" w:space="0"/>
        </w:tcBorders>
      </w:tcPr>
    </w:tblStylePr>
    <w:tblStylePr w:type="seCell">
      <w:tcPr>
        <w:tcBorders>
          <w:top w:val="single" w:color="FF6565" w:themeColor="accent2" w:themeTint="99" w:sz="4" w:space="0"/>
        </w:tcBorders>
      </w:tcPr>
    </w:tblStylePr>
    <w:tblStylePr w:type="swCell">
      <w:tcPr>
        <w:tcBorders>
          <w:top w:val="single" w:color="FF6565" w:themeColor="accent2" w:themeTint="99" w:sz="4" w:space="0"/>
        </w:tcBorders>
      </w:tcPr>
    </w:tblStylePr>
  </w:style>
  <w:style w:type="table" w:customStyle="1" w:styleId="323">
    <w:name w:val="Grid Table 7 Colorful Accent 3"/>
    <w:basedOn w:val="106"/>
    <w:uiPriority w:val="52"/>
    <w:pPr>
      <w:spacing w:line="240" w:lineRule="auto"/>
    </w:pPr>
    <w:rPr>
      <w:color w:val="7C7C7C" w:themeColor="accent3" w:themeShade="BF"/>
    </w:rPr>
    <w:tblPr>
      <w:tblBorders>
        <w:top w:val="single" w:color="C8C8C8" w:themeColor="accent3" w:themeTint="99" w:sz="4" w:space="0"/>
        <w:left w:val="single" w:color="C8C8C8" w:themeColor="accent3" w:themeTint="99" w:sz="4" w:space="0"/>
        <w:bottom w:val="single" w:color="C8C8C8" w:themeColor="accent3" w:themeTint="99" w:sz="4" w:space="0"/>
        <w:right w:val="single" w:color="C8C8C8" w:themeColor="accent3" w:themeTint="99" w:sz="4" w:space="0"/>
        <w:insideH w:val="single" w:color="C8C8C8" w:themeColor="accent3" w:themeTint="99" w:sz="4" w:space="0"/>
        <w:insideV w:val="single" w:color="C8C8C8" w:themeColor="accent3" w:themeTint="99" w:sz="4" w:space="0"/>
      </w:tblBorders>
      <w:tblLayout w:type="fixed"/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CECEC" w:themeFill="accent3" w:themeFillTint="33"/>
      </w:tcPr>
    </w:tblStylePr>
    <w:tblStylePr w:type="band1Horz">
      <w:tcPr>
        <w:shd w:val="clear" w:color="auto" w:fill="ECECEC" w:themeFill="accent3" w:themeFillTint="33"/>
      </w:tcPr>
    </w:tblStylePr>
    <w:tblStylePr w:type="neCell">
      <w:tcPr>
        <w:tcBorders>
          <w:bottom w:val="single" w:color="C8C8C8" w:themeColor="accent3" w:themeTint="99" w:sz="4" w:space="0"/>
        </w:tcBorders>
      </w:tcPr>
    </w:tblStylePr>
    <w:tblStylePr w:type="nwCell">
      <w:tcPr>
        <w:tcBorders>
          <w:bottom w:val="single" w:color="C8C8C8" w:themeColor="accent3" w:themeTint="99" w:sz="4" w:space="0"/>
        </w:tcBorders>
      </w:tcPr>
    </w:tblStylePr>
    <w:tblStylePr w:type="seCell">
      <w:tcPr>
        <w:tcBorders>
          <w:top w:val="single" w:color="C8C8C8" w:themeColor="accent3" w:themeTint="99" w:sz="4" w:space="0"/>
        </w:tcBorders>
      </w:tcPr>
    </w:tblStylePr>
    <w:tblStylePr w:type="swCell">
      <w:tcPr>
        <w:tcBorders>
          <w:top w:val="single" w:color="C8C8C8" w:themeColor="accent3" w:themeTint="99" w:sz="4" w:space="0"/>
        </w:tcBorders>
      </w:tcPr>
    </w:tblStylePr>
  </w:style>
  <w:style w:type="table" w:customStyle="1" w:styleId="324">
    <w:name w:val="Grid Table 7 Colorful Accent 4"/>
    <w:basedOn w:val="106"/>
    <w:uiPriority w:val="52"/>
    <w:pPr>
      <w:spacing w:line="240" w:lineRule="auto"/>
    </w:pPr>
    <w:rPr>
      <w:color w:val="BF9000" w:themeColor="accent4" w:themeShade="BF"/>
    </w:rPr>
    <w:tblPr>
      <w:tblBorders>
        <w:top w:val="single" w:color="FFD965" w:themeColor="accent4" w:themeTint="99" w:sz="4" w:space="0"/>
        <w:left w:val="single" w:color="FFD965" w:themeColor="accent4" w:themeTint="99" w:sz="4" w:space="0"/>
        <w:bottom w:val="single" w:color="FFD965" w:themeColor="accent4" w:themeTint="99" w:sz="4" w:space="0"/>
        <w:right w:val="single" w:color="FFD965" w:themeColor="accent4" w:themeTint="99" w:sz="4" w:space="0"/>
        <w:insideH w:val="single" w:color="FFD965" w:themeColor="accent4" w:themeTint="99" w:sz="4" w:space="0"/>
        <w:insideV w:val="single" w:color="FFD965" w:themeColor="accent4" w:themeTint="99" w:sz="4" w:space="0"/>
      </w:tblBorders>
      <w:tblLayout w:type="fixed"/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FEF2CC" w:themeFill="accent4" w:themeFillTint="33"/>
      </w:tcPr>
    </w:tblStylePr>
    <w:tblStylePr w:type="band1Horz">
      <w:tcPr>
        <w:shd w:val="clear" w:color="auto" w:fill="FEF2CC" w:themeFill="accent4" w:themeFillTint="33"/>
      </w:tcPr>
    </w:tblStylePr>
    <w:tblStylePr w:type="neCell">
      <w:tcPr>
        <w:tcBorders>
          <w:bottom w:val="single" w:color="FFD965" w:themeColor="accent4" w:themeTint="99" w:sz="4" w:space="0"/>
        </w:tcBorders>
      </w:tcPr>
    </w:tblStylePr>
    <w:tblStylePr w:type="nwCell">
      <w:tcPr>
        <w:tcBorders>
          <w:bottom w:val="single" w:color="FFD965" w:themeColor="accent4" w:themeTint="99" w:sz="4" w:space="0"/>
        </w:tcBorders>
      </w:tcPr>
    </w:tblStylePr>
    <w:tblStylePr w:type="seCell">
      <w:tcPr>
        <w:tcBorders>
          <w:top w:val="single" w:color="FFD965" w:themeColor="accent4" w:themeTint="99" w:sz="4" w:space="0"/>
        </w:tcBorders>
      </w:tcPr>
    </w:tblStylePr>
    <w:tblStylePr w:type="swCell">
      <w:tcPr>
        <w:tcBorders>
          <w:top w:val="single" w:color="FFD965" w:themeColor="accent4" w:themeTint="99" w:sz="4" w:space="0"/>
        </w:tcBorders>
      </w:tcPr>
    </w:tblStylePr>
  </w:style>
  <w:style w:type="table" w:customStyle="1" w:styleId="325">
    <w:name w:val="Grid Table 7 Colorful Accent 5"/>
    <w:basedOn w:val="106"/>
    <w:uiPriority w:val="52"/>
    <w:pPr>
      <w:spacing w:line="240" w:lineRule="auto"/>
    </w:pPr>
    <w:rPr>
      <w:color w:val="204174" w:themeColor="accent5" w:themeShade="BF"/>
    </w:rPr>
    <w:tblPr>
      <w:tblBorders>
        <w:top w:val="single" w:color="6C96D6" w:themeColor="accent5" w:themeTint="99" w:sz="4" w:space="0"/>
        <w:left w:val="single" w:color="6C96D6" w:themeColor="accent5" w:themeTint="99" w:sz="4" w:space="0"/>
        <w:bottom w:val="single" w:color="6C96D6" w:themeColor="accent5" w:themeTint="99" w:sz="4" w:space="0"/>
        <w:right w:val="single" w:color="6C96D6" w:themeColor="accent5" w:themeTint="99" w:sz="4" w:space="0"/>
        <w:insideH w:val="single" w:color="6C96D6" w:themeColor="accent5" w:themeTint="99" w:sz="4" w:space="0"/>
        <w:insideV w:val="single" w:color="6C96D6" w:themeColor="accent5" w:themeTint="99" w:sz="4" w:space="0"/>
      </w:tblBorders>
      <w:tblLayout w:type="fixed"/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CEDCF1" w:themeFill="accent5" w:themeFillTint="33"/>
      </w:tcPr>
    </w:tblStylePr>
    <w:tblStylePr w:type="band1Horz">
      <w:tcPr>
        <w:shd w:val="clear" w:color="auto" w:fill="CEDCF1" w:themeFill="accent5" w:themeFillTint="33"/>
      </w:tcPr>
    </w:tblStylePr>
    <w:tblStylePr w:type="neCell">
      <w:tcPr>
        <w:tcBorders>
          <w:bottom w:val="single" w:color="6C96D6" w:themeColor="accent5" w:themeTint="99" w:sz="4" w:space="0"/>
        </w:tcBorders>
      </w:tcPr>
    </w:tblStylePr>
    <w:tblStylePr w:type="nwCell">
      <w:tcPr>
        <w:tcBorders>
          <w:bottom w:val="single" w:color="6C96D6" w:themeColor="accent5" w:themeTint="99" w:sz="4" w:space="0"/>
        </w:tcBorders>
      </w:tcPr>
    </w:tblStylePr>
    <w:tblStylePr w:type="seCell">
      <w:tcPr>
        <w:tcBorders>
          <w:top w:val="single" w:color="6C96D6" w:themeColor="accent5" w:themeTint="99" w:sz="4" w:space="0"/>
        </w:tcBorders>
      </w:tcPr>
    </w:tblStylePr>
    <w:tblStylePr w:type="swCell">
      <w:tcPr>
        <w:tcBorders>
          <w:top w:val="single" w:color="6C96D6" w:themeColor="accent5" w:themeTint="99" w:sz="4" w:space="0"/>
        </w:tcBorders>
      </w:tcPr>
    </w:tblStylePr>
  </w:style>
  <w:style w:type="table" w:customStyle="1" w:styleId="326">
    <w:name w:val="Grid Table 7 Colorful Accent 6"/>
    <w:basedOn w:val="106"/>
    <w:uiPriority w:val="52"/>
    <w:pPr>
      <w:spacing w:line="240" w:lineRule="auto"/>
    </w:pPr>
    <w:rPr>
      <w:color w:val="548235" w:themeColor="accent6" w:themeShade="BF"/>
    </w:rPr>
    <w:tblPr>
      <w:tblBorders>
        <w:top w:val="single" w:color="A8D08D" w:themeColor="accent6" w:themeTint="99" w:sz="4" w:space="0"/>
        <w:left w:val="single" w:color="A8D08D" w:themeColor="accent6" w:themeTint="99" w:sz="4" w:space="0"/>
        <w:bottom w:val="single" w:color="A8D08D" w:themeColor="accent6" w:themeTint="99" w:sz="4" w:space="0"/>
        <w:right w:val="single" w:color="A8D08D" w:themeColor="accent6" w:themeTint="99" w:sz="4" w:space="0"/>
        <w:insideH w:val="single" w:color="A8D08D" w:themeColor="accent6" w:themeTint="99" w:sz="4" w:space="0"/>
        <w:insideV w:val="single" w:color="A8D08D" w:themeColor="accent6" w:themeTint="99" w:sz="4" w:space="0"/>
      </w:tblBorders>
      <w:tblLayout w:type="fixed"/>
    </w:tblPr>
    <w:tblStylePr w:type="firstRow">
      <w:rPr>
        <w:b/>
        <w:bCs/>
      </w:rPr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cPr>
        <w:shd w:val="clear" w:color="auto" w:fill="E2EFD9" w:themeFill="accent6" w:themeFillTint="33"/>
      </w:tcPr>
    </w:tblStylePr>
    <w:tblStylePr w:type="band1Horz">
      <w:tcPr>
        <w:shd w:val="clear" w:color="auto" w:fill="E2EFD9" w:themeFill="accent6" w:themeFillTint="33"/>
      </w:tcPr>
    </w:tblStylePr>
    <w:tblStylePr w:type="neCell">
      <w:tcPr>
        <w:tcBorders>
          <w:bottom w:val="single" w:color="A8D08D" w:themeColor="accent6" w:themeTint="99" w:sz="4" w:space="0"/>
        </w:tcBorders>
      </w:tcPr>
    </w:tblStylePr>
    <w:tblStylePr w:type="nwCell">
      <w:tcPr>
        <w:tcBorders>
          <w:bottom w:val="single" w:color="A8D08D" w:themeColor="accent6" w:themeTint="99" w:sz="4" w:space="0"/>
        </w:tcBorders>
      </w:tcPr>
    </w:tblStylePr>
    <w:tblStylePr w:type="seCell">
      <w:tcPr>
        <w:tcBorders>
          <w:top w:val="single" w:color="A8D08D" w:themeColor="accent6" w:themeTint="99" w:sz="4" w:space="0"/>
        </w:tcBorders>
      </w:tcPr>
    </w:tblStylePr>
    <w:tblStylePr w:type="swCell">
      <w:tcPr>
        <w:tcBorders>
          <w:top w:val="single" w:color="A8D08D" w:themeColor="accent6" w:themeTint="99" w:sz="4" w:space="0"/>
        </w:tcBorders>
      </w:tcPr>
    </w:tblStylePr>
  </w:style>
  <w:style w:type="character" w:customStyle="1" w:styleId="327">
    <w:name w:val="标题 3 字符"/>
    <w:basedOn w:val="88"/>
    <w:link w:val="4"/>
    <w:semiHidden/>
    <w:uiPriority w:val="6"/>
    <w:rPr>
      <w:rFonts w:ascii="Microsoft YaHei UI" w:hAnsi="Microsoft YaHei UI" w:eastAsia="Microsoft YaHei UI" w:cstheme="majorBidi"/>
      <w:color w:val="1F4E79" w:themeColor="accent1" w:themeShade="80"/>
      <w:sz w:val="24"/>
      <w:szCs w:val="24"/>
    </w:rPr>
  </w:style>
  <w:style w:type="character" w:customStyle="1" w:styleId="328">
    <w:name w:val="标题 4 字符"/>
    <w:basedOn w:val="88"/>
    <w:link w:val="5"/>
    <w:semiHidden/>
    <w:uiPriority w:val="6"/>
    <w:rPr>
      <w:rFonts w:ascii="Microsoft YaHei UI" w:hAnsi="Microsoft YaHei UI" w:eastAsia="Microsoft YaHei UI" w:cstheme="majorBidi"/>
      <w:i/>
      <w:iCs/>
      <w:color w:val="1F4E79" w:themeColor="accent1" w:themeShade="80"/>
    </w:rPr>
  </w:style>
  <w:style w:type="character" w:customStyle="1" w:styleId="329">
    <w:name w:val="标题 5 字符"/>
    <w:basedOn w:val="88"/>
    <w:link w:val="6"/>
    <w:semiHidden/>
    <w:uiPriority w:val="6"/>
    <w:rPr>
      <w:rFonts w:ascii="Microsoft YaHei UI" w:hAnsi="Microsoft YaHei UI" w:eastAsia="Microsoft YaHei UI" w:cstheme="majorBidi"/>
      <w:color w:val="1F4E79" w:themeColor="accent1" w:themeShade="80"/>
    </w:rPr>
  </w:style>
  <w:style w:type="character" w:customStyle="1" w:styleId="330">
    <w:name w:val="标题 6 字符"/>
    <w:basedOn w:val="88"/>
    <w:link w:val="7"/>
    <w:semiHidden/>
    <w:uiPriority w:val="6"/>
    <w:rPr>
      <w:rFonts w:ascii="Microsoft YaHei UI" w:hAnsi="Microsoft YaHei UI" w:eastAsia="Microsoft YaHei UI" w:cstheme="majorBidi"/>
      <w:b/>
      <w:color w:val="1F4E79" w:themeColor="accent1" w:themeShade="80"/>
    </w:rPr>
  </w:style>
  <w:style w:type="character" w:customStyle="1" w:styleId="331">
    <w:name w:val="标题 7 字符"/>
    <w:basedOn w:val="88"/>
    <w:link w:val="8"/>
    <w:semiHidden/>
    <w:uiPriority w:val="6"/>
    <w:rPr>
      <w:rFonts w:ascii="Microsoft YaHei UI" w:hAnsi="Microsoft YaHei UI" w:eastAsia="Microsoft YaHei UI" w:cstheme="majorBidi"/>
      <w:i/>
      <w:iCs/>
      <w:color w:val="1F4E79" w:themeColor="accent1" w:themeShade="80"/>
    </w:rPr>
  </w:style>
  <w:style w:type="character" w:customStyle="1" w:styleId="332">
    <w:name w:val="标题 8 字符"/>
    <w:basedOn w:val="88"/>
    <w:link w:val="9"/>
    <w:semiHidden/>
    <w:qFormat/>
    <w:uiPriority w:val="6"/>
    <w:rPr>
      <w:rFonts w:ascii="Microsoft YaHei UI" w:hAnsi="Microsoft YaHei UI" w:eastAsia="Microsoft YaHei UI" w:cstheme="majorBidi"/>
      <w:color w:val="262626" w:themeColor="text1" w:themeTint="D9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333">
    <w:name w:val="标题 9 字符"/>
    <w:basedOn w:val="88"/>
    <w:link w:val="10"/>
    <w:semiHidden/>
    <w:uiPriority w:val="6"/>
    <w:rPr>
      <w:rFonts w:ascii="Microsoft YaHei UI" w:hAnsi="Microsoft YaHei UI" w:eastAsia="Microsoft YaHei UI" w:cstheme="majorBidi"/>
      <w:i/>
      <w:iCs/>
      <w:color w:val="262626" w:themeColor="text1" w:themeTint="D9"/>
      <w:szCs w:val="21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334">
    <w:name w:val="HTML 地址 字符"/>
    <w:basedOn w:val="88"/>
    <w:link w:val="43"/>
    <w:semiHidden/>
    <w:uiPriority w:val="99"/>
    <w:rPr>
      <w:rFonts w:ascii="Microsoft YaHei UI" w:hAnsi="Microsoft YaHei UI" w:eastAsia="Microsoft YaHei UI"/>
      <w:i/>
      <w:iCs/>
    </w:rPr>
  </w:style>
  <w:style w:type="character" w:customStyle="1" w:styleId="335">
    <w:name w:val="HTML 预设格式 字符"/>
    <w:basedOn w:val="88"/>
    <w:link w:val="83"/>
    <w:semiHidden/>
    <w:uiPriority w:val="99"/>
    <w:rPr>
      <w:rFonts w:ascii="Microsoft YaHei UI" w:hAnsi="Microsoft YaHei UI" w:eastAsia="Microsoft YaHei UI"/>
      <w:szCs w:val="20"/>
    </w:rPr>
  </w:style>
  <w:style w:type="paragraph" w:styleId="336">
    <w:name w:val="Intense Quote"/>
    <w:basedOn w:val="1"/>
    <w:next w:val="1"/>
    <w:link w:val="337"/>
    <w:semiHidden/>
    <w:unhideWhenUsed/>
    <w:qFormat/>
    <w:uiPriority w:val="30"/>
    <w:pPr>
      <w:pBdr>
        <w:top w:val="single" w:color="1F4E79" w:themeColor="accent1" w:themeShade="80" w:sz="4" w:space="10"/>
        <w:bottom w:val="single" w:color="1F4E79" w:themeColor="accent1" w:themeShade="80" w:sz="4" w:space="10"/>
      </w:pBdr>
      <w:spacing w:before="360" w:after="360"/>
      <w:jc w:val="center"/>
    </w:pPr>
    <w:rPr>
      <w:i/>
      <w:iCs/>
      <w:color w:val="1F4E79" w:themeColor="accent1" w:themeShade="80"/>
    </w:rPr>
  </w:style>
  <w:style w:type="character" w:customStyle="1" w:styleId="337">
    <w:name w:val="明显引用 字符"/>
    <w:basedOn w:val="88"/>
    <w:link w:val="336"/>
    <w:semiHidden/>
    <w:uiPriority w:val="30"/>
    <w:rPr>
      <w:rFonts w:ascii="Microsoft YaHei UI" w:hAnsi="Microsoft YaHei UI" w:eastAsia="Microsoft YaHei UI"/>
      <w:i/>
      <w:iCs/>
      <w:color w:val="1F4E79" w:themeColor="accent1" w:themeShade="80"/>
    </w:rPr>
  </w:style>
  <w:style w:type="character" w:customStyle="1" w:styleId="338">
    <w:name w:val="Intense Reference"/>
    <w:basedOn w:val="88"/>
    <w:semiHidden/>
    <w:unhideWhenUsed/>
    <w:qFormat/>
    <w:uiPriority w:val="32"/>
    <w:rPr>
      <w:rFonts w:ascii="Microsoft YaHei UI" w:hAnsi="Microsoft YaHei UI" w:eastAsia="Microsoft YaHei UI"/>
      <w:b/>
      <w:bCs/>
      <w:smallCaps/>
      <w:color w:val="1F4E79" w:themeColor="accent1" w:themeShade="80"/>
      <w:spacing w:val="0"/>
    </w:rPr>
  </w:style>
  <w:style w:type="paragraph" w:styleId="339">
    <w:name w:val="List Paragraph"/>
    <w:basedOn w:val="1"/>
    <w:semiHidden/>
    <w:unhideWhenUsed/>
    <w:qFormat/>
    <w:uiPriority w:val="34"/>
    <w:pPr>
      <w:ind w:left="720"/>
      <w:contextualSpacing/>
    </w:pPr>
  </w:style>
  <w:style w:type="table" w:customStyle="1" w:styleId="340">
    <w:name w:val="List Table 1 Light"/>
    <w:basedOn w:val="106"/>
    <w:uiPriority w:val="46"/>
    <w:pPr>
      <w:spacing w:line="240" w:lineRule="auto"/>
    </w:pPr>
    <w:tblStylePr w:type="firstRow">
      <w:rPr>
        <w:b/>
        <w:bCs/>
      </w:rPr>
      <w:tcPr>
        <w:tcBorders>
          <w:bottom w:val="single" w:color="666666" w:themeColor="text1" w:themeTint="99" w:sz="4" w:space="0"/>
        </w:tcBorders>
      </w:tcPr>
    </w:tblStylePr>
    <w:tblStylePr w:type="lastRow">
      <w:rPr>
        <w:b/>
        <w:bCs/>
      </w:rPr>
      <w:tcPr>
        <w:tcBorders>
          <w:top w:val="sing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41">
    <w:name w:val="List Table 1 Light Accent 1"/>
    <w:basedOn w:val="106"/>
    <w:uiPriority w:val="46"/>
    <w:pPr>
      <w:spacing w:line="240" w:lineRule="auto"/>
    </w:pPr>
    <w:tblStylePr w:type="firstRow">
      <w:rPr>
        <w:b/>
        <w:bCs/>
      </w:rPr>
      <w:tcPr>
        <w:tcBorders>
          <w:bottom w:val="single" w:color="9CC2E5" w:themeColor="accent1" w:themeTint="99" w:sz="4" w:space="0"/>
        </w:tcBorders>
      </w:tcPr>
    </w:tblStylePr>
    <w:tblStylePr w:type="lastRow">
      <w:rPr>
        <w:b/>
        <w:bCs/>
      </w:rPr>
      <w:tcPr>
        <w:tcBorders>
          <w:top w:val="single" w:color="9CC2E5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EEAF6" w:themeFill="accent1" w:themeFillTint="33"/>
      </w:tcPr>
    </w:tblStylePr>
    <w:tblStylePr w:type="band1Horz">
      <w:tcPr>
        <w:shd w:val="clear" w:color="auto" w:fill="DEEAF6" w:themeFill="accent1" w:themeFillTint="33"/>
      </w:tcPr>
    </w:tblStylePr>
  </w:style>
  <w:style w:type="table" w:customStyle="1" w:styleId="342">
    <w:name w:val="List Table 1 Light Accent 2"/>
    <w:basedOn w:val="106"/>
    <w:uiPriority w:val="46"/>
    <w:pPr>
      <w:spacing w:line="240" w:lineRule="auto"/>
    </w:pPr>
    <w:tblStylePr w:type="firstRow">
      <w:rPr>
        <w:b/>
        <w:bCs/>
      </w:rPr>
      <w:tcPr>
        <w:tcBorders>
          <w:bottom w:val="single" w:color="FF6565" w:themeColor="accent2" w:themeTint="99" w:sz="4" w:space="0"/>
        </w:tcBorders>
      </w:tcPr>
    </w:tblStylePr>
    <w:tblStylePr w:type="lastRow">
      <w:rPr>
        <w:b/>
        <w:bCs/>
      </w:rPr>
      <w:tcPr>
        <w:tcBorders>
          <w:top w:val="single" w:color="FF6565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ECCCC" w:themeFill="accent2" w:themeFillTint="33"/>
      </w:tcPr>
    </w:tblStylePr>
    <w:tblStylePr w:type="band1Horz">
      <w:tcPr>
        <w:shd w:val="clear" w:color="auto" w:fill="FECCCC" w:themeFill="accent2" w:themeFillTint="33"/>
      </w:tcPr>
    </w:tblStylePr>
  </w:style>
  <w:style w:type="table" w:customStyle="1" w:styleId="343">
    <w:name w:val="List Table 1 Light Accent 3"/>
    <w:basedOn w:val="106"/>
    <w:uiPriority w:val="46"/>
    <w:pPr>
      <w:spacing w:line="240" w:lineRule="auto"/>
    </w:pPr>
    <w:tblStylePr w:type="firstRow">
      <w:rPr>
        <w:b/>
        <w:bCs/>
      </w:rPr>
      <w:tcPr>
        <w:tcBorders>
          <w:bottom w:val="single" w:color="C8C8C8" w:themeColor="accent3" w:themeTint="99" w:sz="4" w:space="0"/>
        </w:tcBorders>
      </w:tcPr>
    </w:tblStylePr>
    <w:tblStylePr w:type="lastRow">
      <w:rPr>
        <w:b/>
        <w:bCs/>
      </w:rPr>
      <w:tcPr>
        <w:tcBorders>
          <w:top w:val="single" w:color="C8C8C8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CECEC" w:themeFill="accent3" w:themeFillTint="33"/>
      </w:tcPr>
    </w:tblStylePr>
    <w:tblStylePr w:type="band1Horz">
      <w:tcPr>
        <w:shd w:val="clear" w:color="auto" w:fill="ECECEC" w:themeFill="accent3" w:themeFillTint="33"/>
      </w:tcPr>
    </w:tblStylePr>
  </w:style>
  <w:style w:type="table" w:customStyle="1" w:styleId="344">
    <w:name w:val="List Table 1 Light Accent 4"/>
    <w:basedOn w:val="106"/>
    <w:uiPriority w:val="46"/>
    <w:pPr>
      <w:spacing w:line="240" w:lineRule="auto"/>
    </w:pPr>
    <w:tblStylePr w:type="firstRow">
      <w:rPr>
        <w:b/>
        <w:bCs/>
      </w:rPr>
      <w:tcPr>
        <w:tcBorders>
          <w:bottom w:val="single" w:color="FFD965" w:themeColor="accent4" w:themeTint="99" w:sz="4" w:space="0"/>
        </w:tcBorders>
      </w:tcPr>
    </w:tblStylePr>
    <w:tblStylePr w:type="lastRow">
      <w:rPr>
        <w:b/>
        <w:bCs/>
      </w:rPr>
      <w:tcPr>
        <w:tcBorders>
          <w:top w:val="single" w:color="FFD965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EF2CC" w:themeFill="accent4" w:themeFillTint="33"/>
      </w:tcPr>
    </w:tblStylePr>
    <w:tblStylePr w:type="band1Horz">
      <w:tcPr>
        <w:shd w:val="clear" w:color="auto" w:fill="FEF2CC" w:themeFill="accent4" w:themeFillTint="33"/>
      </w:tcPr>
    </w:tblStylePr>
  </w:style>
  <w:style w:type="table" w:customStyle="1" w:styleId="345">
    <w:name w:val="List Table 1 Light Accent 5"/>
    <w:basedOn w:val="106"/>
    <w:uiPriority w:val="46"/>
    <w:pPr>
      <w:spacing w:line="240" w:lineRule="auto"/>
    </w:pPr>
    <w:tblStylePr w:type="firstRow">
      <w:rPr>
        <w:b/>
        <w:bCs/>
      </w:rPr>
      <w:tcPr>
        <w:tcBorders>
          <w:bottom w:val="single" w:color="6C96D6" w:themeColor="accent5" w:themeTint="99" w:sz="4" w:space="0"/>
        </w:tcBorders>
      </w:tcPr>
    </w:tblStylePr>
    <w:tblStylePr w:type="lastRow">
      <w:rPr>
        <w:b/>
        <w:bCs/>
      </w:rPr>
      <w:tcPr>
        <w:tcBorders>
          <w:top w:val="single" w:color="6C96D6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EDCF1" w:themeFill="accent5" w:themeFillTint="33"/>
      </w:tcPr>
    </w:tblStylePr>
    <w:tblStylePr w:type="band1Horz">
      <w:tcPr>
        <w:shd w:val="clear" w:color="auto" w:fill="CEDCF1" w:themeFill="accent5" w:themeFillTint="33"/>
      </w:tcPr>
    </w:tblStylePr>
  </w:style>
  <w:style w:type="table" w:customStyle="1" w:styleId="346">
    <w:name w:val="List Table 1 Light Accent 6"/>
    <w:basedOn w:val="106"/>
    <w:uiPriority w:val="46"/>
    <w:pPr>
      <w:spacing w:line="240" w:lineRule="auto"/>
    </w:pPr>
    <w:tblStylePr w:type="firstRow">
      <w:rPr>
        <w:b/>
        <w:bCs/>
      </w:rPr>
      <w:tcPr>
        <w:tcBorders>
          <w:bottom w:val="single" w:color="A8D08D" w:themeColor="accent6" w:themeTint="99" w:sz="4" w:space="0"/>
        </w:tcBorders>
      </w:tcPr>
    </w:tblStylePr>
    <w:tblStylePr w:type="lastRow">
      <w:rPr>
        <w:b/>
        <w:bCs/>
      </w:rPr>
      <w:tcPr>
        <w:tcBorders>
          <w:top w:val="single" w:color="A8D08D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2EFD9" w:themeFill="accent6" w:themeFillTint="33"/>
      </w:tcPr>
    </w:tblStylePr>
    <w:tblStylePr w:type="band1Horz">
      <w:tcPr>
        <w:shd w:val="clear" w:color="auto" w:fill="E2EFD9" w:themeFill="accent6" w:themeFillTint="33"/>
      </w:tcPr>
    </w:tblStylePr>
  </w:style>
  <w:style w:type="table" w:customStyle="1" w:styleId="347">
    <w:name w:val="List Table 2"/>
    <w:basedOn w:val="106"/>
    <w:uiPriority w:val="47"/>
    <w:pPr>
      <w:spacing w:line="240" w:lineRule="auto"/>
    </w:pPr>
    <w:tblPr>
      <w:tblBorders>
        <w:top w:val="single" w:color="666666" w:themeColor="text1" w:themeTint="99" w:sz="4" w:space="0"/>
        <w:bottom w:val="single" w:color="666666" w:themeColor="text1" w:themeTint="99" w:sz="4" w:space="0"/>
        <w:insideH w:val="single" w:color="666666" w:themeColor="text1" w:themeTint="99" w:sz="4" w:space="0"/>
      </w:tblBorders>
      <w:tblLayout w:type="fixed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48">
    <w:name w:val="List Table 2 Accent 1"/>
    <w:basedOn w:val="106"/>
    <w:uiPriority w:val="47"/>
    <w:pPr>
      <w:spacing w:line="240" w:lineRule="auto"/>
    </w:pPr>
    <w:tblPr>
      <w:tblBorders>
        <w:top w:val="single" w:color="9CC2E5" w:themeColor="accent1" w:themeTint="99" w:sz="4" w:space="0"/>
        <w:bottom w:val="single" w:color="9CC2E5" w:themeColor="accent1" w:themeTint="99" w:sz="4" w:space="0"/>
        <w:insideH w:val="single" w:color="9CC2E5" w:themeColor="accent1" w:themeTint="99" w:sz="4" w:space="0"/>
      </w:tblBorders>
      <w:tblLayout w:type="fixed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EEAF6" w:themeFill="accent1" w:themeFillTint="33"/>
      </w:tcPr>
    </w:tblStylePr>
    <w:tblStylePr w:type="band1Horz">
      <w:tcPr>
        <w:shd w:val="clear" w:color="auto" w:fill="DEEAF6" w:themeFill="accent1" w:themeFillTint="33"/>
      </w:tcPr>
    </w:tblStylePr>
  </w:style>
  <w:style w:type="table" w:customStyle="1" w:styleId="349">
    <w:name w:val="List Table 2 Accent 2"/>
    <w:basedOn w:val="106"/>
    <w:uiPriority w:val="47"/>
    <w:pPr>
      <w:spacing w:line="240" w:lineRule="auto"/>
    </w:pPr>
    <w:tblPr>
      <w:tblBorders>
        <w:top w:val="single" w:color="FF6565" w:themeColor="accent2" w:themeTint="99" w:sz="4" w:space="0"/>
        <w:bottom w:val="single" w:color="FF6565" w:themeColor="accent2" w:themeTint="99" w:sz="4" w:space="0"/>
        <w:insideH w:val="single" w:color="FF6565" w:themeColor="accent2" w:themeTint="99" w:sz="4" w:space="0"/>
      </w:tblBorders>
      <w:tblLayout w:type="fixed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ECCCC" w:themeFill="accent2" w:themeFillTint="33"/>
      </w:tcPr>
    </w:tblStylePr>
    <w:tblStylePr w:type="band1Horz">
      <w:tcPr>
        <w:shd w:val="clear" w:color="auto" w:fill="FECCCC" w:themeFill="accent2" w:themeFillTint="33"/>
      </w:tcPr>
    </w:tblStylePr>
  </w:style>
  <w:style w:type="table" w:customStyle="1" w:styleId="350">
    <w:name w:val="List Table 2 Accent 3"/>
    <w:basedOn w:val="106"/>
    <w:uiPriority w:val="47"/>
    <w:pPr>
      <w:spacing w:line="240" w:lineRule="auto"/>
    </w:pPr>
    <w:tblPr>
      <w:tblBorders>
        <w:top w:val="single" w:color="C8C8C8" w:themeColor="accent3" w:themeTint="99" w:sz="4" w:space="0"/>
        <w:bottom w:val="single" w:color="C8C8C8" w:themeColor="accent3" w:themeTint="99" w:sz="4" w:space="0"/>
        <w:insideH w:val="single" w:color="C8C8C8" w:themeColor="accent3" w:themeTint="99" w:sz="4" w:space="0"/>
      </w:tblBorders>
      <w:tblLayout w:type="fixed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CECEC" w:themeFill="accent3" w:themeFillTint="33"/>
      </w:tcPr>
    </w:tblStylePr>
    <w:tblStylePr w:type="band1Horz">
      <w:tcPr>
        <w:shd w:val="clear" w:color="auto" w:fill="ECECEC" w:themeFill="accent3" w:themeFillTint="33"/>
      </w:tcPr>
    </w:tblStylePr>
  </w:style>
  <w:style w:type="table" w:customStyle="1" w:styleId="351">
    <w:name w:val="List Table 2 Accent 4"/>
    <w:basedOn w:val="106"/>
    <w:uiPriority w:val="47"/>
    <w:pPr>
      <w:spacing w:line="240" w:lineRule="auto"/>
    </w:pPr>
    <w:tblPr>
      <w:tblBorders>
        <w:top w:val="single" w:color="FFD965" w:themeColor="accent4" w:themeTint="99" w:sz="4" w:space="0"/>
        <w:bottom w:val="single" w:color="FFD965" w:themeColor="accent4" w:themeTint="99" w:sz="4" w:space="0"/>
        <w:insideH w:val="single" w:color="FFD965" w:themeColor="accent4" w:themeTint="99" w:sz="4" w:space="0"/>
      </w:tblBorders>
      <w:tblLayout w:type="fixed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EF2CC" w:themeFill="accent4" w:themeFillTint="33"/>
      </w:tcPr>
    </w:tblStylePr>
    <w:tblStylePr w:type="band1Horz">
      <w:tcPr>
        <w:shd w:val="clear" w:color="auto" w:fill="FEF2CC" w:themeFill="accent4" w:themeFillTint="33"/>
      </w:tcPr>
    </w:tblStylePr>
  </w:style>
  <w:style w:type="table" w:customStyle="1" w:styleId="352">
    <w:name w:val="List Table 2 Accent 5"/>
    <w:basedOn w:val="106"/>
    <w:uiPriority w:val="47"/>
    <w:pPr>
      <w:spacing w:line="240" w:lineRule="auto"/>
    </w:pPr>
    <w:tblPr>
      <w:tblBorders>
        <w:top w:val="single" w:color="6C96D6" w:themeColor="accent5" w:themeTint="99" w:sz="4" w:space="0"/>
        <w:bottom w:val="single" w:color="6C96D6" w:themeColor="accent5" w:themeTint="99" w:sz="4" w:space="0"/>
        <w:insideH w:val="single" w:color="6C96D6" w:themeColor="accent5" w:themeTint="99" w:sz="4" w:space="0"/>
      </w:tblBorders>
      <w:tblLayout w:type="fixed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EDCF1" w:themeFill="accent5" w:themeFillTint="33"/>
      </w:tcPr>
    </w:tblStylePr>
    <w:tblStylePr w:type="band1Horz">
      <w:tcPr>
        <w:shd w:val="clear" w:color="auto" w:fill="CEDCF1" w:themeFill="accent5" w:themeFillTint="33"/>
      </w:tcPr>
    </w:tblStylePr>
  </w:style>
  <w:style w:type="table" w:customStyle="1" w:styleId="353">
    <w:name w:val="List Table 2 Accent 6"/>
    <w:basedOn w:val="106"/>
    <w:uiPriority w:val="47"/>
    <w:pPr>
      <w:spacing w:line="240" w:lineRule="auto"/>
    </w:pPr>
    <w:tblPr>
      <w:tblBorders>
        <w:top w:val="single" w:color="A8D08D" w:themeColor="accent6" w:themeTint="99" w:sz="4" w:space="0"/>
        <w:bottom w:val="single" w:color="A8D08D" w:themeColor="accent6" w:themeTint="99" w:sz="4" w:space="0"/>
        <w:insideH w:val="single" w:color="A8D08D" w:themeColor="accent6" w:themeTint="99" w:sz="4" w:space="0"/>
      </w:tblBorders>
      <w:tblLayout w:type="fixed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2EFD9" w:themeFill="accent6" w:themeFillTint="33"/>
      </w:tcPr>
    </w:tblStylePr>
    <w:tblStylePr w:type="band1Horz">
      <w:tcPr>
        <w:shd w:val="clear" w:color="auto" w:fill="E2EFD9" w:themeFill="accent6" w:themeFillTint="33"/>
      </w:tcPr>
    </w:tblStylePr>
  </w:style>
  <w:style w:type="table" w:customStyle="1" w:styleId="354">
    <w:name w:val="List Table 3"/>
    <w:basedOn w:val="106"/>
    <w:uiPriority w:val="48"/>
    <w:pPr>
      <w:spacing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cPr>
        <w:tcBorders>
          <w:top w:val="single" w:color="000000" w:themeColor="text1" w:sz="4" w:space="0"/>
          <w:bottom w:val="single" w:color="000000" w:themeColor="tex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000000" w:themeColor="text1" w:sz="4" w:space="0"/>
          <w:left w:val="nil"/>
        </w:tcBorders>
      </w:tcPr>
    </w:tblStylePr>
    <w:tblStylePr w:type="swCell">
      <w:tcPr>
        <w:tcBorders>
          <w:top w:val="double" w:color="000000" w:themeColor="text1" w:sz="4" w:space="0"/>
          <w:right w:val="nil"/>
        </w:tcBorders>
      </w:tcPr>
    </w:tblStylePr>
  </w:style>
  <w:style w:type="table" w:customStyle="1" w:styleId="355">
    <w:name w:val="List Table 3 Accent 1"/>
    <w:basedOn w:val="106"/>
    <w:uiPriority w:val="48"/>
    <w:pPr>
      <w:spacing w:line="240" w:lineRule="auto"/>
    </w:pPr>
    <w:tblPr>
      <w:tblBorders>
        <w:top w:val="single" w:color="5B9BD5" w:themeColor="accent1" w:sz="4" w:space="0"/>
        <w:left w:val="single" w:color="5B9BD5" w:themeColor="accent1" w:sz="4" w:space="0"/>
        <w:bottom w:val="single" w:color="5B9BD5" w:themeColor="accent1" w:sz="4" w:space="0"/>
        <w:right w:val="single" w:color="5B9BD5" w:themeColor="accent1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5B9BD5" w:themeFill="accent1"/>
      </w:tcPr>
    </w:tblStylePr>
    <w:tblStylePr w:type="lastRow">
      <w:rPr>
        <w:b/>
        <w:bCs/>
      </w:rPr>
      <w:tcPr>
        <w:tcBorders>
          <w:top w:val="double" w:color="5B9BD5" w:themeColor="accent1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5B9BD5" w:themeColor="accent1" w:sz="4" w:space="0"/>
          <w:right w:val="single" w:color="5B9BD5" w:themeColor="accent1" w:sz="4" w:space="0"/>
        </w:tcBorders>
      </w:tcPr>
    </w:tblStylePr>
    <w:tblStylePr w:type="band1Horz">
      <w:tcPr>
        <w:tcBorders>
          <w:top w:val="single" w:color="5B9BD5" w:themeColor="accent1" w:sz="4" w:space="0"/>
          <w:bottom w:val="single" w:color="5B9BD5" w:themeColor="accent1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5B9BD5" w:themeColor="accent1" w:sz="4" w:space="0"/>
          <w:left w:val="nil"/>
        </w:tcBorders>
      </w:tcPr>
    </w:tblStylePr>
    <w:tblStylePr w:type="swCell">
      <w:tcPr>
        <w:tcBorders>
          <w:top w:val="double" w:color="5B9BD5" w:themeColor="accent1" w:sz="4" w:space="0"/>
          <w:right w:val="nil"/>
        </w:tcBorders>
      </w:tcPr>
    </w:tblStylePr>
  </w:style>
  <w:style w:type="table" w:customStyle="1" w:styleId="356">
    <w:name w:val="List Table 3 Accent 2"/>
    <w:basedOn w:val="106"/>
    <w:uiPriority w:val="48"/>
    <w:pPr>
      <w:spacing w:line="240" w:lineRule="auto"/>
    </w:pPr>
    <w:tblPr>
      <w:tblBorders>
        <w:top w:val="single" w:color="FF0000" w:themeColor="accent2" w:sz="4" w:space="0"/>
        <w:left w:val="single" w:color="FF0000" w:themeColor="accent2" w:sz="4" w:space="0"/>
        <w:bottom w:val="single" w:color="FF0000" w:themeColor="accent2" w:sz="4" w:space="0"/>
        <w:right w:val="single" w:color="FF0000" w:themeColor="accent2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FF0000" w:themeFill="accent2"/>
      </w:tcPr>
    </w:tblStylePr>
    <w:tblStylePr w:type="lastRow">
      <w:rPr>
        <w:b/>
        <w:bCs/>
      </w:rPr>
      <w:tcPr>
        <w:tcBorders>
          <w:top w:val="double" w:color="FF0000" w:themeColor="accent2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FF0000" w:themeColor="accent2" w:sz="4" w:space="0"/>
          <w:right w:val="single" w:color="FF0000" w:themeColor="accent2" w:sz="4" w:space="0"/>
        </w:tcBorders>
      </w:tcPr>
    </w:tblStylePr>
    <w:tblStylePr w:type="band1Horz">
      <w:tcPr>
        <w:tcBorders>
          <w:top w:val="single" w:color="FF0000" w:themeColor="accent2" w:sz="4" w:space="0"/>
          <w:bottom w:val="single" w:color="FF0000" w:themeColor="accent2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FF0000" w:themeColor="accent2" w:sz="4" w:space="0"/>
          <w:left w:val="nil"/>
        </w:tcBorders>
      </w:tcPr>
    </w:tblStylePr>
    <w:tblStylePr w:type="swCell">
      <w:tcPr>
        <w:tcBorders>
          <w:top w:val="double" w:color="FF0000" w:themeColor="accent2" w:sz="4" w:space="0"/>
          <w:right w:val="nil"/>
        </w:tcBorders>
      </w:tcPr>
    </w:tblStylePr>
  </w:style>
  <w:style w:type="table" w:customStyle="1" w:styleId="357">
    <w:name w:val="List Table 3 Accent 3"/>
    <w:basedOn w:val="106"/>
    <w:uiPriority w:val="48"/>
    <w:pPr>
      <w:spacing w:line="240" w:lineRule="auto"/>
    </w:pPr>
    <w:tblPr>
      <w:tblBorders>
        <w:top w:val="single" w:color="A5A5A5" w:themeColor="accent3" w:sz="4" w:space="0"/>
        <w:left w:val="single" w:color="A5A5A5" w:themeColor="accent3" w:sz="4" w:space="0"/>
        <w:bottom w:val="single" w:color="A5A5A5" w:themeColor="accent3" w:sz="4" w:space="0"/>
        <w:right w:val="single" w:color="A5A5A5" w:themeColor="accent3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A5A5A5" w:themeFill="accent3"/>
      </w:tcPr>
    </w:tblStylePr>
    <w:tblStylePr w:type="lastRow">
      <w:rPr>
        <w:b/>
        <w:bCs/>
      </w:rPr>
      <w:tcPr>
        <w:tcBorders>
          <w:top w:val="double" w:color="A5A5A5" w:themeColor="accent3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A5A5A5" w:themeColor="accent3" w:sz="4" w:space="0"/>
          <w:right w:val="single" w:color="A5A5A5" w:themeColor="accent3" w:sz="4" w:space="0"/>
        </w:tcBorders>
      </w:tcPr>
    </w:tblStylePr>
    <w:tblStylePr w:type="band1Horz">
      <w:tcPr>
        <w:tcBorders>
          <w:top w:val="single" w:color="A5A5A5" w:themeColor="accent3" w:sz="4" w:space="0"/>
          <w:bottom w:val="single" w:color="A5A5A5" w:themeColor="accent3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A5A5A5" w:themeColor="accent3" w:sz="4" w:space="0"/>
          <w:left w:val="nil"/>
        </w:tcBorders>
      </w:tcPr>
    </w:tblStylePr>
    <w:tblStylePr w:type="swCell">
      <w:tcPr>
        <w:tcBorders>
          <w:top w:val="double" w:color="A5A5A5" w:themeColor="accent3" w:sz="4" w:space="0"/>
          <w:right w:val="nil"/>
        </w:tcBorders>
      </w:tcPr>
    </w:tblStylePr>
  </w:style>
  <w:style w:type="table" w:customStyle="1" w:styleId="358">
    <w:name w:val="List Table 3 Accent 4"/>
    <w:basedOn w:val="106"/>
    <w:uiPriority w:val="48"/>
    <w:pPr>
      <w:spacing w:line="240" w:lineRule="auto"/>
    </w:pPr>
    <w:tblPr>
      <w:tblBorders>
        <w:top w:val="single" w:color="FFC000" w:themeColor="accent4" w:sz="4" w:space="0"/>
        <w:left w:val="single" w:color="FFC000" w:themeColor="accent4" w:sz="4" w:space="0"/>
        <w:bottom w:val="single" w:color="FFC000" w:themeColor="accent4" w:sz="4" w:space="0"/>
        <w:right w:val="single" w:color="FFC000" w:themeColor="accent4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FFC000" w:themeFill="accent4"/>
      </w:tcPr>
    </w:tblStylePr>
    <w:tblStylePr w:type="lastRow">
      <w:rPr>
        <w:b/>
        <w:bCs/>
      </w:rPr>
      <w:tcPr>
        <w:tcBorders>
          <w:top w:val="double" w:color="FFC000" w:themeColor="accent4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FFC000" w:themeColor="accent4" w:sz="4" w:space="0"/>
          <w:right w:val="single" w:color="FFC000" w:themeColor="accent4" w:sz="4" w:space="0"/>
        </w:tcBorders>
      </w:tcPr>
    </w:tblStylePr>
    <w:tblStylePr w:type="band1Horz">
      <w:tcPr>
        <w:tcBorders>
          <w:top w:val="single" w:color="FFC000" w:themeColor="accent4" w:sz="4" w:space="0"/>
          <w:bottom w:val="single" w:color="FFC000" w:themeColor="accent4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FFC000" w:themeColor="accent4" w:sz="4" w:space="0"/>
          <w:left w:val="nil"/>
        </w:tcBorders>
      </w:tcPr>
    </w:tblStylePr>
    <w:tblStylePr w:type="swCell">
      <w:tcPr>
        <w:tcBorders>
          <w:top w:val="double" w:color="FFC000" w:themeColor="accent4" w:sz="4" w:space="0"/>
          <w:right w:val="nil"/>
        </w:tcBorders>
      </w:tcPr>
    </w:tblStylePr>
  </w:style>
  <w:style w:type="table" w:customStyle="1" w:styleId="359">
    <w:name w:val="List Table 3 Accent 5"/>
    <w:basedOn w:val="106"/>
    <w:uiPriority w:val="48"/>
    <w:pPr>
      <w:spacing w:line="240" w:lineRule="auto"/>
    </w:pPr>
    <w:tblPr>
      <w:tblBorders>
        <w:top w:val="single" w:color="2B579A" w:themeColor="accent5" w:sz="4" w:space="0"/>
        <w:left w:val="single" w:color="2B579A" w:themeColor="accent5" w:sz="4" w:space="0"/>
        <w:bottom w:val="single" w:color="2B579A" w:themeColor="accent5" w:sz="4" w:space="0"/>
        <w:right w:val="single" w:color="2B579A" w:themeColor="accent5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2B579A" w:themeFill="accent5"/>
      </w:tcPr>
    </w:tblStylePr>
    <w:tblStylePr w:type="lastRow">
      <w:rPr>
        <w:b/>
        <w:bCs/>
      </w:rPr>
      <w:tcPr>
        <w:tcBorders>
          <w:top w:val="double" w:color="2B579A" w:themeColor="accent5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2B579A" w:themeColor="accent5" w:sz="4" w:space="0"/>
          <w:right w:val="single" w:color="2B579A" w:themeColor="accent5" w:sz="4" w:space="0"/>
        </w:tcBorders>
      </w:tcPr>
    </w:tblStylePr>
    <w:tblStylePr w:type="band1Horz">
      <w:tcPr>
        <w:tcBorders>
          <w:top w:val="single" w:color="2B579A" w:themeColor="accent5" w:sz="4" w:space="0"/>
          <w:bottom w:val="single" w:color="2B579A" w:themeColor="accent5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2B579A" w:themeColor="accent5" w:sz="4" w:space="0"/>
          <w:left w:val="nil"/>
        </w:tcBorders>
      </w:tcPr>
    </w:tblStylePr>
    <w:tblStylePr w:type="swCell">
      <w:tcPr>
        <w:tcBorders>
          <w:top w:val="double" w:color="2B579A" w:themeColor="accent5" w:sz="4" w:space="0"/>
          <w:right w:val="nil"/>
        </w:tcBorders>
      </w:tcPr>
    </w:tblStylePr>
  </w:style>
  <w:style w:type="table" w:customStyle="1" w:styleId="360">
    <w:name w:val="List Table 3 Accent 6"/>
    <w:basedOn w:val="106"/>
    <w:uiPriority w:val="48"/>
    <w:pPr>
      <w:spacing w:line="240" w:lineRule="auto"/>
    </w:pPr>
    <w:tblPr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shd w:val="clear" w:color="auto" w:fill="70AD47" w:themeFill="accent6"/>
      </w:tcPr>
    </w:tblStylePr>
    <w:tblStylePr w:type="lastRow">
      <w:rPr>
        <w:b/>
        <w:bCs/>
      </w:rPr>
      <w:tcPr>
        <w:tcBorders>
          <w:top w:val="double" w:color="70AD47" w:themeColor="accent6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cPr>
        <w:tcBorders>
          <w:left w:val="nil"/>
        </w:tcBorders>
        <w:shd w:val="clear" w:color="auto" w:fill="FFFFFF" w:themeFill="background1"/>
      </w:tcPr>
    </w:tblStylePr>
    <w:tblStylePr w:type="band1Vert">
      <w:tcPr>
        <w:tcBorders>
          <w:left w:val="single" w:color="70AD47" w:themeColor="accent6" w:sz="4" w:space="0"/>
          <w:right w:val="single" w:color="70AD47" w:themeColor="accent6" w:sz="4" w:space="0"/>
        </w:tcBorders>
      </w:tcPr>
    </w:tblStylePr>
    <w:tblStylePr w:type="band1Horz">
      <w:tcPr>
        <w:tcBorders>
          <w:top w:val="single" w:color="70AD47" w:themeColor="accent6" w:sz="4" w:space="0"/>
          <w:bottom w:val="single" w:color="70AD47" w:themeColor="accent6" w:sz="4" w:space="0"/>
          <w:insideH w:val="nil"/>
        </w:tcBorders>
      </w:tcPr>
    </w:tblStylePr>
    <w:tblStylePr w:type="neCell">
      <w:tcPr>
        <w:tcBorders>
          <w:left w:val="nil"/>
          <w:bottom w:val="nil"/>
        </w:tcBorders>
      </w:tcPr>
    </w:tblStylePr>
    <w:tblStylePr w:type="nwCell">
      <w:tcPr>
        <w:tcBorders>
          <w:bottom w:val="nil"/>
          <w:right w:val="nil"/>
        </w:tcBorders>
      </w:tcPr>
    </w:tblStylePr>
    <w:tblStylePr w:type="seCell">
      <w:tcPr>
        <w:tcBorders>
          <w:top w:val="double" w:color="70AD47" w:themeColor="accent6" w:sz="4" w:space="0"/>
          <w:left w:val="nil"/>
        </w:tcBorders>
      </w:tcPr>
    </w:tblStylePr>
    <w:tblStylePr w:type="swCell">
      <w:tcPr>
        <w:tcBorders>
          <w:top w:val="double" w:color="70AD47" w:themeColor="accent6" w:sz="4" w:space="0"/>
          <w:right w:val="nil"/>
        </w:tcBorders>
      </w:tcPr>
    </w:tblStylePr>
  </w:style>
  <w:style w:type="table" w:customStyle="1" w:styleId="361">
    <w:name w:val="List Table 4"/>
    <w:basedOn w:val="106"/>
    <w:uiPriority w:val="49"/>
    <w:pPr>
      <w:spacing w:line="240" w:lineRule="auto"/>
    </w:pPr>
    <w:tblPr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cPr>
        <w:tcBorders>
          <w:top w:val="double" w:color="666666" w:themeColor="tex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62">
    <w:name w:val="List Table 4 Accent 1"/>
    <w:basedOn w:val="106"/>
    <w:uiPriority w:val="49"/>
    <w:pPr>
      <w:spacing w:line="240" w:lineRule="auto"/>
    </w:pPr>
    <w:tblPr>
      <w:tblBorders>
        <w:top w:val="single" w:color="9CC2E5" w:themeColor="accent1" w:themeTint="99" w:sz="4" w:space="0"/>
        <w:left w:val="single" w:color="9CC2E5" w:themeColor="accent1" w:themeTint="99" w:sz="4" w:space="0"/>
        <w:bottom w:val="single" w:color="9CC2E5" w:themeColor="accent1" w:themeTint="99" w:sz="4" w:space="0"/>
        <w:right w:val="single" w:color="9CC2E5" w:themeColor="accent1" w:themeTint="99" w:sz="4" w:space="0"/>
        <w:insideH w:val="single" w:color="9CC2E5" w:themeColor="accent1" w:themeTint="99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5B9BD5" w:themeColor="accent1" w:sz="4" w:space="0"/>
          <w:left w:val="single" w:color="5B9BD5" w:themeColor="accent1" w:sz="4" w:space="0"/>
          <w:bottom w:val="single" w:color="5B9BD5" w:themeColor="accent1" w:sz="4" w:space="0"/>
          <w:right w:val="single" w:color="5B9BD5" w:themeColor="accent1" w:sz="4" w:space="0"/>
          <w:insideH w:val="nil"/>
        </w:tcBorders>
        <w:shd w:val="clear" w:color="auto" w:fill="5B9BD5" w:themeFill="accent1"/>
      </w:tcPr>
    </w:tblStylePr>
    <w:tblStylePr w:type="lastRow">
      <w:rPr>
        <w:b/>
        <w:bCs/>
      </w:rPr>
      <w:tcPr>
        <w:tcBorders>
          <w:top w:val="double" w:color="9CC2E5" w:themeColor="accent1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EEAF6" w:themeFill="accent1" w:themeFillTint="33"/>
      </w:tcPr>
    </w:tblStylePr>
    <w:tblStylePr w:type="band1Horz">
      <w:tcPr>
        <w:shd w:val="clear" w:color="auto" w:fill="DEEAF6" w:themeFill="accent1" w:themeFillTint="33"/>
      </w:tcPr>
    </w:tblStylePr>
  </w:style>
  <w:style w:type="table" w:customStyle="1" w:styleId="363">
    <w:name w:val="List Table 4 Accent 2"/>
    <w:basedOn w:val="106"/>
    <w:uiPriority w:val="49"/>
    <w:pPr>
      <w:spacing w:line="240" w:lineRule="auto"/>
    </w:pPr>
    <w:tblPr>
      <w:tblBorders>
        <w:top w:val="single" w:color="FF6565" w:themeColor="accent2" w:themeTint="99" w:sz="4" w:space="0"/>
        <w:left w:val="single" w:color="FF6565" w:themeColor="accent2" w:themeTint="99" w:sz="4" w:space="0"/>
        <w:bottom w:val="single" w:color="FF6565" w:themeColor="accent2" w:themeTint="99" w:sz="4" w:space="0"/>
        <w:right w:val="single" w:color="FF6565" w:themeColor="accent2" w:themeTint="99" w:sz="4" w:space="0"/>
        <w:insideH w:val="single" w:color="FF6565" w:themeColor="accent2" w:themeTint="99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0000" w:themeColor="accent2" w:sz="4" w:space="0"/>
          <w:left w:val="single" w:color="FF0000" w:themeColor="accent2" w:sz="4" w:space="0"/>
          <w:bottom w:val="single" w:color="FF0000" w:themeColor="accent2" w:sz="4" w:space="0"/>
          <w:right w:val="single" w:color="FF0000" w:themeColor="accent2" w:sz="4" w:space="0"/>
          <w:insideH w:val="nil"/>
        </w:tcBorders>
        <w:shd w:val="clear" w:color="auto" w:fill="FF0000" w:themeFill="accent2"/>
      </w:tcPr>
    </w:tblStylePr>
    <w:tblStylePr w:type="lastRow">
      <w:rPr>
        <w:b/>
        <w:bCs/>
      </w:rPr>
      <w:tcPr>
        <w:tcBorders>
          <w:top w:val="double" w:color="FF6565" w:themeColor="accent2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ECCCC" w:themeFill="accent2" w:themeFillTint="33"/>
      </w:tcPr>
    </w:tblStylePr>
    <w:tblStylePr w:type="band1Horz">
      <w:tcPr>
        <w:shd w:val="clear" w:color="auto" w:fill="FECCCC" w:themeFill="accent2" w:themeFillTint="33"/>
      </w:tcPr>
    </w:tblStylePr>
  </w:style>
  <w:style w:type="table" w:customStyle="1" w:styleId="364">
    <w:name w:val="List Table 4 Accent 3"/>
    <w:basedOn w:val="106"/>
    <w:uiPriority w:val="49"/>
    <w:pPr>
      <w:spacing w:line="240" w:lineRule="auto"/>
    </w:pPr>
    <w:tblPr>
      <w:tblBorders>
        <w:top w:val="single" w:color="C8C8C8" w:themeColor="accent3" w:themeTint="99" w:sz="4" w:space="0"/>
        <w:left w:val="single" w:color="C8C8C8" w:themeColor="accent3" w:themeTint="99" w:sz="4" w:space="0"/>
        <w:bottom w:val="single" w:color="C8C8C8" w:themeColor="accent3" w:themeTint="99" w:sz="4" w:space="0"/>
        <w:right w:val="single" w:color="C8C8C8" w:themeColor="accent3" w:themeTint="99" w:sz="4" w:space="0"/>
        <w:insideH w:val="single" w:color="C8C8C8" w:themeColor="accent3" w:themeTint="99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A5A5A5" w:themeColor="accent3" w:sz="4" w:space="0"/>
          <w:left w:val="single" w:color="A5A5A5" w:themeColor="accent3" w:sz="4" w:space="0"/>
          <w:bottom w:val="single" w:color="A5A5A5" w:themeColor="accent3" w:sz="4" w:space="0"/>
          <w:right w:val="single" w:color="A5A5A5" w:themeColor="accent3" w:sz="4" w:space="0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cPr>
        <w:tcBorders>
          <w:top w:val="double" w:color="C8C8C8" w:themeColor="accent3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CECEC" w:themeFill="accent3" w:themeFillTint="33"/>
      </w:tcPr>
    </w:tblStylePr>
    <w:tblStylePr w:type="band1Horz">
      <w:tcPr>
        <w:shd w:val="clear" w:color="auto" w:fill="ECECEC" w:themeFill="accent3" w:themeFillTint="33"/>
      </w:tcPr>
    </w:tblStylePr>
  </w:style>
  <w:style w:type="table" w:customStyle="1" w:styleId="365">
    <w:name w:val="List Table 4 Accent 4"/>
    <w:basedOn w:val="106"/>
    <w:uiPriority w:val="49"/>
    <w:pPr>
      <w:spacing w:line="240" w:lineRule="auto"/>
    </w:pPr>
    <w:tblPr>
      <w:tblBorders>
        <w:top w:val="single" w:color="FFD965" w:themeColor="accent4" w:themeTint="99" w:sz="4" w:space="0"/>
        <w:left w:val="single" w:color="FFD965" w:themeColor="accent4" w:themeTint="99" w:sz="4" w:space="0"/>
        <w:bottom w:val="single" w:color="FFD965" w:themeColor="accent4" w:themeTint="99" w:sz="4" w:space="0"/>
        <w:right w:val="single" w:color="FFD965" w:themeColor="accent4" w:themeTint="99" w:sz="4" w:space="0"/>
        <w:insideH w:val="single" w:color="FFD965" w:themeColor="accent4" w:themeTint="99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FFC000" w:themeColor="accent4" w:sz="4" w:space="0"/>
          <w:left w:val="single" w:color="FFC000" w:themeColor="accent4" w:sz="4" w:space="0"/>
          <w:bottom w:val="single" w:color="FFC000" w:themeColor="accent4" w:sz="4" w:space="0"/>
          <w:right w:val="single" w:color="FFC000" w:themeColor="accent4" w:sz="4" w:space="0"/>
          <w:insideH w:val="nil"/>
        </w:tcBorders>
        <w:shd w:val="clear" w:color="auto" w:fill="FFC000" w:themeFill="accent4"/>
      </w:tcPr>
    </w:tblStylePr>
    <w:tblStylePr w:type="lastRow">
      <w:rPr>
        <w:b/>
        <w:bCs/>
      </w:rPr>
      <w:tcPr>
        <w:tcBorders>
          <w:top w:val="double" w:color="FFD965" w:themeColor="accent4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EF2CC" w:themeFill="accent4" w:themeFillTint="33"/>
      </w:tcPr>
    </w:tblStylePr>
    <w:tblStylePr w:type="band1Horz">
      <w:tcPr>
        <w:shd w:val="clear" w:color="auto" w:fill="FEF2CC" w:themeFill="accent4" w:themeFillTint="33"/>
      </w:tcPr>
    </w:tblStylePr>
  </w:style>
  <w:style w:type="table" w:customStyle="1" w:styleId="366">
    <w:name w:val="List Table 4 Accent 5"/>
    <w:basedOn w:val="106"/>
    <w:uiPriority w:val="49"/>
    <w:pPr>
      <w:spacing w:line="240" w:lineRule="auto"/>
    </w:pPr>
    <w:tblPr>
      <w:tblBorders>
        <w:top w:val="single" w:color="6C96D6" w:themeColor="accent5" w:themeTint="99" w:sz="4" w:space="0"/>
        <w:left w:val="single" w:color="6C96D6" w:themeColor="accent5" w:themeTint="99" w:sz="4" w:space="0"/>
        <w:bottom w:val="single" w:color="6C96D6" w:themeColor="accent5" w:themeTint="99" w:sz="4" w:space="0"/>
        <w:right w:val="single" w:color="6C96D6" w:themeColor="accent5" w:themeTint="99" w:sz="4" w:space="0"/>
        <w:insideH w:val="single" w:color="6C96D6" w:themeColor="accent5" w:themeTint="99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2B579A" w:themeColor="accent5" w:sz="4" w:space="0"/>
          <w:left w:val="single" w:color="2B579A" w:themeColor="accent5" w:sz="4" w:space="0"/>
          <w:bottom w:val="single" w:color="2B579A" w:themeColor="accent5" w:sz="4" w:space="0"/>
          <w:right w:val="single" w:color="2B579A" w:themeColor="accent5" w:sz="4" w:space="0"/>
          <w:insideH w:val="nil"/>
        </w:tcBorders>
        <w:shd w:val="clear" w:color="auto" w:fill="2B579A" w:themeFill="accent5"/>
      </w:tcPr>
    </w:tblStylePr>
    <w:tblStylePr w:type="lastRow">
      <w:rPr>
        <w:b/>
        <w:bCs/>
      </w:rPr>
      <w:tcPr>
        <w:tcBorders>
          <w:top w:val="double" w:color="6C96D6" w:themeColor="accent5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EDCF1" w:themeFill="accent5" w:themeFillTint="33"/>
      </w:tcPr>
    </w:tblStylePr>
    <w:tblStylePr w:type="band1Horz">
      <w:tcPr>
        <w:shd w:val="clear" w:color="auto" w:fill="CEDCF1" w:themeFill="accent5" w:themeFillTint="33"/>
      </w:tcPr>
    </w:tblStylePr>
  </w:style>
  <w:style w:type="table" w:customStyle="1" w:styleId="367">
    <w:name w:val="List Table 4 Accent 6"/>
    <w:basedOn w:val="106"/>
    <w:uiPriority w:val="49"/>
    <w:pPr>
      <w:spacing w:line="240" w:lineRule="auto"/>
    </w:pPr>
    <w:tblPr>
      <w:tblBorders>
        <w:top w:val="single" w:color="A8D08D" w:themeColor="accent6" w:themeTint="99" w:sz="4" w:space="0"/>
        <w:left w:val="single" w:color="A8D08D" w:themeColor="accent6" w:themeTint="99" w:sz="4" w:space="0"/>
        <w:bottom w:val="single" w:color="A8D08D" w:themeColor="accent6" w:themeTint="99" w:sz="4" w:space="0"/>
        <w:right w:val="single" w:color="A8D08D" w:themeColor="accent6" w:themeTint="99" w:sz="4" w:space="0"/>
        <w:insideH w:val="single" w:color="A8D08D" w:themeColor="accent6" w:themeTint="99" w:sz="4" w:space="0"/>
      </w:tblBorders>
      <w:tblLayout w:type="fixed"/>
    </w:tbl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cPr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  <w:insideH w:val="nil"/>
        </w:tcBorders>
        <w:shd w:val="clear" w:color="auto" w:fill="70AD47" w:themeFill="accent6"/>
      </w:tcPr>
    </w:tblStylePr>
    <w:tblStylePr w:type="lastRow">
      <w:rPr>
        <w:b/>
        <w:bCs/>
      </w:rPr>
      <w:tcPr>
        <w:tcBorders>
          <w:top w:val="double" w:color="A8D08D" w:themeColor="accent6" w:themeTint="99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2EFD9" w:themeFill="accent6" w:themeFillTint="33"/>
      </w:tcPr>
    </w:tblStylePr>
    <w:tblStylePr w:type="band1Horz">
      <w:tcPr>
        <w:shd w:val="clear" w:color="auto" w:fill="E2EFD9" w:themeFill="accent6" w:themeFillTint="33"/>
      </w:tcPr>
    </w:tblStylePr>
  </w:style>
  <w:style w:type="table" w:customStyle="1" w:styleId="368">
    <w:name w:val="List Table 5 Dark"/>
    <w:basedOn w:val="106"/>
    <w:uiPriority w:val="50"/>
    <w:pPr>
      <w:spacing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000000" w:themeColor="text1" w:sz="24" w:space="0"/>
        <w:left w:val="single" w:color="000000" w:themeColor="text1" w:sz="24" w:space="0"/>
        <w:bottom w:val="single" w:color="000000" w:themeColor="text1" w:sz="24" w:space="0"/>
        <w:right w:val="single" w:color="000000" w:themeColor="text1" w:sz="24" w:space="0"/>
      </w:tblBorders>
      <w:tblLayout w:type="fixed"/>
    </w:tblPr>
    <w:tcPr>
      <w:shd w:val="clear" w:color="auto" w:fill="000000" w:themeFill="tex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69">
    <w:name w:val="List Table 5 Dark Accent 1"/>
    <w:basedOn w:val="106"/>
    <w:uiPriority w:val="50"/>
    <w:pPr>
      <w:spacing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5B9BD5" w:themeColor="accent1" w:sz="24" w:space="0"/>
        <w:left w:val="single" w:color="5B9BD5" w:themeColor="accent1" w:sz="24" w:space="0"/>
        <w:bottom w:val="single" w:color="5B9BD5" w:themeColor="accent1" w:sz="24" w:space="0"/>
        <w:right w:val="single" w:color="5B9BD5" w:themeColor="accent1" w:sz="24" w:space="0"/>
      </w:tblBorders>
      <w:tblLayout w:type="fixed"/>
    </w:tblPr>
    <w:tcPr>
      <w:shd w:val="clear" w:color="auto" w:fill="5B9BD5" w:themeFill="accent1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70">
    <w:name w:val="List Table 5 Dark Accent 2"/>
    <w:basedOn w:val="106"/>
    <w:uiPriority w:val="50"/>
    <w:pPr>
      <w:spacing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FF0000" w:themeColor="accent2" w:sz="24" w:space="0"/>
        <w:left w:val="single" w:color="FF0000" w:themeColor="accent2" w:sz="24" w:space="0"/>
        <w:bottom w:val="single" w:color="FF0000" w:themeColor="accent2" w:sz="24" w:space="0"/>
        <w:right w:val="single" w:color="FF0000" w:themeColor="accent2" w:sz="24" w:space="0"/>
      </w:tblBorders>
      <w:tblLayout w:type="fixed"/>
    </w:tblPr>
    <w:tcPr>
      <w:shd w:val="clear" w:color="auto" w:fill="FF0000" w:themeFill="accent2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71">
    <w:name w:val="List Table 5 Dark Accent 3"/>
    <w:basedOn w:val="106"/>
    <w:uiPriority w:val="50"/>
    <w:pPr>
      <w:spacing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A5A5A5" w:themeColor="accent3" w:sz="24" w:space="0"/>
        <w:left w:val="single" w:color="A5A5A5" w:themeColor="accent3" w:sz="24" w:space="0"/>
        <w:bottom w:val="single" w:color="A5A5A5" w:themeColor="accent3" w:sz="24" w:space="0"/>
        <w:right w:val="single" w:color="A5A5A5" w:themeColor="accent3" w:sz="24" w:space="0"/>
      </w:tblBorders>
      <w:tblLayout w:type="fixed"/>
    </w:tblPr>
    <w:tcPr>
      <w:shd w:val="clear" w:color="auto" w:fill="A5A5A5" w:themeFill="accent3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72">
    <w:name w:val="List Table 5 Dark Accent 4"/>
    <w:basedOn w:val="106"/>
    <w:uiPriority w:val="50"/>
    <w:pPr>
      <w:spacing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FFC000" w:themeColor="accent4" w:sz="24" w:space="0"/>
        <w:left w:val="single" w:color="FFC000" w:themeColor="accent4" w:sz="24" w:space="0"/>
        <w:bottom w:val="single" w:color="FFC000" w:themeColor="accent4" w:sz="24" w:space="0"/>
        <w:right w:val="single" w:color="FFC000" w:themeColor="accent4" w:sz="24" w:space="0"/>
      </w:tblBorders>
      <w:tblLayout w:type="fixed"/>
    </w:tblPr>
    <w:tcPr>
      <w:shd w:val="clear" w:color="auto" w:fill="FFC000" w:themeFill="accent4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73">
    <w:name w:val="List Table 5 Dark Accent 5"/>
    <w:basedOn w:val="106"/>
    <w:uiPriority w:val="50"/>
    <w:pPr>
      <w:spacing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2B579A" w:themeColor="accent5" w:sz="24" w:space="0"/>
        <w:left w:val="single" w:color="2B579A" w:themeColor="accent5" w:sz="24" w:space="0"/>
        <w:bottom w:val="single" w:color="2B579A" w:themeColor="accent5" w:sz="24" w:space="0"/>
        <w:right w:val="single" w:color="2B579A" w:themeColor="accent5" w:sz="24" w:space="0"/>
      </w:tblBorders>
      <w:tblLayout w:type="fixed"/>
    </w:tblPr>
    <w:tcPr>
      <w:shd w:val="clear" w:color="auto" w:fill="2B579A" w:themeFill="accent5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74">
    <w:name w:val="List Table 5 Dark Accent 6"/>
    <w:basedOn w:val="106"/>
    <w:uiPriority w:val="50"/>
    <w:pPr>
      <w:spacing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Borders>
        <w:top w:val="single" w:color="70AD47" w:themeColor="accent6" w:sz="24" w:space="0"/>
        <w:left w:val="single" w:color="70AD47" w:themeColor="accent6" w:sz="24" w:space="0"/>
        <w:bottom w:val="single" w:color="70AD47" w:themeColor="accent6" w:sz="24" w:space="0"/>
        <w:right w:val="single" w:color="70AD47" w:themeColor="accent6" w:sz="24" w:space="0"/>
      </w:tblBorders>
      <w:tblLayout w:type="fixed"/>
    </w:tblPr>
    <w:tcPr>
      <w:shd w:val="clear" w:color="auto" w:fill="70AD47" w:themeFill="accent6"/>
    </w:tcPr>
    <w:tblStylePr w:type="firstRow">
      <w:rPr>
        <w:b/>
        <w:bCs/>
      </w:rPr>
      <w:tcPr>
        <w:tcBorders>
          <w:bottom w:val="single" w:color="FFFFFF" w:themeColor="background1" w:sz="18" w:space="0"/>
        </w:tcBorders>
      </w:tcPr>
    </w:tblStylePr>
    <w:tblStylePr w:type="lastRow">
      <w:rPr>
        <w:b/>
        <w:bCs/>
      </w:rPr>
      <w:tcPr>
        <w:tcBorders>
          <w:top w:val="single" w:color="FFFFFF" w:themeColor="background1" w:sz="4" w:space="0"/>
        </w:tcBorders>
      </w:tcPr>
    </w:tblStylePr>
    <w:tblStylePr w:type="firstCol">
      <w:rPr>
        <w:b/>
        <w:bCs/>
      </w:rPr>
      <w:tcPr>
        <w:tcBorders>
          <w:right w:val="single" w:color="FFFFFF" w:themeColor="background1" w:sz="4" w:space="0"/>
        </w:tcBorders>
      </w:tcPr>
    </w:tblStylePr>
    <w:tblStylePr w:type="lastCol">
      <w:rPr>
        <w:b/>
        <w:bCs/>
      </w:rPr>
      <w:tcPr>
        <w:tcBorders>
          <w:left w:val="single" w:color="FFFFFF" w:themeColor="background1" w:sz="4" w:space="0"/>
        </w:tcBorders>
      </w:tcPr>
    </w:tblStylePr>
    <w:tblStylePr w:type="band1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2Vert">
      <w:tcPr>
        <w:tcBorders>
          <w:left w:val="single" w:color="FFFFFF" w:themeColor="background1" w:sz="4" w:space="0"/>
          <w:right w:val="single" w:color="FFFFFF" w:themeColor="background1" w:sz="4" w:space="0"/>
        </w:tcBorders>
      </w:tcPr>
    </w:tblStylePr>
    <w:tblStylePr w:type="band1Horz">
      <w:tcPr>
        <w:tcBorders>
          <w:top w:val="single" w:color="FFFFFF" w:themeColor="background1" w:sz="4" w:space="0"/>
          <w:bottom w:val="single" w:color="FFFFFF" w:themeColor="background1" w:sz="4" w:space="0"/>
        </w:tcBorders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top w:val="nil"/>
          <w:left w:val="nil"/>
        </w:tcBorders>
      </w:tcPr>
    </w:tblStylePr>
    <w:tblStylePr w:type="swCell">
      <w:tcPr>
        <w:tcBorders>
          <w:top w:val="nil"/>
          <w:right w:val="nil"/>
        </w:tcBorders>
      </w:tcPr>
    </w:tblStylePr>
  </w:style>
  <w:style w:type="table" w:customStyle="1" w:styleId="375">
    <w:name w:val="List Table 6 Colorful"/>
    <w:basedOn w:val="106"/>
    <w:uiPriority w:val="51"/>
    <w:pPr>
      <w:spacing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4" w:space="0"/>
        <w:bottom w:val="single" w:color="000000" w:themeColor="text1" w:sz="4" w:space="0"/>
      </w:tblBorders>
      <w:tblLayout w:type="fixed"/>
    </w:tblPr>
    <w:tblStylePr w:type="firstRow">
      <w:rPr>
        <w:b/>
        <w:bCs/>
      </w:rPr>
      <w:tcPr>
        <w:tcBorders>
          <w:bottom w:val="single" w:color="000000" w:themeColor="text1" w:sz="4" w:space="0"/>
        </w:tcBorders>
      </w:tcPr>
    </w:tblStylePr>
    <w:tblStylePr w:type="lastRow">
      <w:rPr>
        <w:b/>
        <w:bCs/>
      </w:rPr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</w:style>
  <w:style w:type="table" w:customStyle="1" w:styleId="376">
    <w:name w:val="List Table 6 Colorful Accent 1"/>
    <w:basedOn w:val="106"/>
    <w:uiPriority w:val="51"/>
    <w:pPr>
      <w:spacing w:line="240" w:lineRule="auto"/>
    </w:pPr>
    <w:rPr>
      <w:color w:val="2E75B6" w:themeColor="accent1" w:themeShade="BF"/>
    </w:rPr>
    <w:tblPr>
      <w:tblBorders>
        <w:top w:val="single" w:color="5B9BD5" w:themeColor="accent1" w:sz="4" w:space="0"/>
        <w:bottom w:val="single" w:color="5B9BD5" w:themeColor="accent1" w:sz="4" w:space="0"/>
      </w:tblBorders>
      <w:tblLayout w:type="fixed"/>
    </w:tblPr>
    <w:tblStylePr w:type="firstRow">
      <w:rPr>
        <w:b/>
        <w:bCs/>
      </w:rPr>
      <w:tcPr>
        <w:tcBorders>
          <w:bottom w:val="single" w:color="5B9BD5" w:themeColor="accent1" w:sz="4" w:space="0"/>
        </w:tcBorders>
      </w:tcPr>
    </w:tblStylePr>
    <w:tblStylePr w:type="lastRow">
      <w:rPr>
        <w:b/>
        <w:bCs/>
      </w:rPr>
      <w:tcPr>
        <w:tcBorders>
          <w:top w:val="double" w:color="5B9BD5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DEEAF6" w:themeFill="accent1" w:themeFillTint="33"/>
      </w:tcPr>
    </w:tblStylePr>
    <w:tblStylePr w:type="band1Horz">
      <w:tcPr>
        <w:shd w:val="clear" w:color="auto" w:fill="DEEAF6" w:themeFill="accent1" w:themeFillTint="33"/>
      </w:tcPr>
    </w:tblStylePr>
  </w:style>
  <w:style w:type="table" w:customStyle="1" w:styleId="377">
    <w:name w:val="List Table 6 Colorful Accent 2"/>
    <w:basedOn w:val="106"/>
    <w:uiPriority w:val="51"/>
    <w:pPr>
      <w:spacing w:line="240" w:lineRule="auto"/>
    </w:pPr>
    <w:rPr>
      <w:color w:val="BF0000" w:themeColor="accent2" w:themeShade="BF"/>
    </w:rPr>
    <w:tblPr>
      <w:tblBorders>
        <w:top w:val="single" w:color="FF0000" w:themeColor="accent2" w:sz="4" w:space="0"/>
        <w:bottom w:val="single" w:color="FF0000" w:themeColor="accent2" w:sz="4" w:space="0"/>
      </w:tblBorders>
      <w:tblLayout w:type="fixed"/>
    </w:tblPr>
    <w:tblStylePr w:type="firstRow">
      <w:rPr>
        <w:b/>
        <w:bCs/>
      </w:rPr>
      <w:tcPr>
        <w:tcBorders>
          <w:bottom w:val="single" w:color="FF0000" w:themeColor="accent2" w:sz="4" w:space="0"/>
        </w:tcBorders>
      </w:tcPr>
    </w:tblStylePr>
    <w:tblStylePr w:type="lastRow">
      <w:rPr>
        <w:b/>
        <w:bCs/>
      </w:rPr>
      <w:tcPr>
        <w:tcBorders>
          <w:top w:val="double" w:color="FF0000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ECCCC" w:themeFill="accent2" w:themeFillTint="33"/>
      </w:tcPr>
    </w:tblStylePr>
    <w:tblStylePr w:type="band1Horz">
      <w:tcPr>
        <w:shd w:val="clear" w:color="auto" w:fill="FECCCC" w:themeFill="accent2" w:themeFillTint="33"/>
      </w:tcPr>
    </w:tblStylePr>
  </w:style>
  <w:style w:type="table" w:customStyle="1" w:styleId="378">
    <w:name w:val="List Table 6 Colorful Accent 3"/>
    <w:basedOn w:val="106"/>
    <w:uiPriority w:val="51"/>
    <w:pPr>
      <w:spacing w:line="240" w:lineRule="auto"/>
    </w:pPr>
    <w:rPr>
      <w:color w:val="7C7C7C" w:themeColor="accent3" w:themeShade="BF"/>
    </w:rPr>
    <w:tblPr>
      <w:tblBorders>
        <w:top w:val="single" w:color="A5A5A5" w:themeColor="accent3" w:sz="4" w:space="0"/>
        <w:bottom w:val="single" w:color="A5A5A5" w:themeColor="accent3" w:sz="4" w:space="0"/>
      </w:tblBorders>
      <w:tblLayout w:type="fixed"/>
    </w:tblPr>
    <w:tblStylePr w:type="firstRow">
      <w:rPr>
        <w:b/>
        <w:bCs/>
      </w:rPr>
      <w:tcPr>
        <w:tcBorders>
          <w:bottom w:val="single" w:color="A5A5A5" w:themeColor="accent3" w:sz="4" w:space="0"/>
        </w:tcBorders>
      </w:tcPr>
    </w:tblStylePr>
    <w:tblStylePr w:type="lastRow">
      <w:rPr>
        <w:b/>
        <w:bCs/>
      </w:rPr>
      <w:tcPr>
        <w:tcBorders>
          <w:top w:val="double" w:color="A5A5A5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CECEC" w:themeFill="accent3" w:themeFillTint="33"/>
      </w:tcPr>
    </w:tblStylePr>
    <w:tblStylePr w:type="band1Horz">
      <w:tcPr>
        <w:shd w:val="clear" w:color="auto" w:fill="ECECEC" w:themeFill="accent3" w:themeFillTint="33"/>
      </w:tcPr>
    </w:tblStylePr>
  </w:style>
  <w:style w:type="table" w:customStyle="1" w:styleId="379">
    <w:name w:val="List Table 6 Colorful Accent 4"/>
    <w:basedOn w:val="106"/>
    <w:uiPriority w:val="51"/>
    <w:pPr>
      <w:spacing w:line="240" w:lineRule="auto"/>
    </w:pPr>
    <w:rPr>
      <w:color w:val="BF9000" w:themeColor="accent4" w:themeShade="BF"/>
    </w:rPr>
    <w:tblPr>
      <w:tblBorders>
        <w:top w:val="single" w:color="FFC000" w:themeColor="accent4" w:sz="4" w:space="0"/>
        <w:bottom w:val="single" w:color="FFC000" w:themeColor="accent4" w:sz="4" w:space="0"/>
      </w:tblBorders>
      <w:tblLayout w:type="fixed"/>
    </w:tblPr>
    <w:tblStylePr w:type="firstRow">
      <w:rPr>
        <w:b/>
        <w:bCs/>
      </w:rPr>
      <w:tcPr>
        <w:tcBorders>
          <w:bottom w:val="single" w:color="FFC000" w:themeColor="accent4" w:sz="4" w:space="0"/>
        </w:tcBorders>
      </w:tcPr>
    </w:tblStylePr>
    <w:tblStylePr w:type="lastRow">
      <w:rPr>
        <w:b/>
        <w:bCs/>
      </w:rPr>
      <w:tcPr>
        <w:tcBorders>
          <w:top w:val="double" w:color="FFC000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EF2CC" w:themeFill="accent4" w:themeFillTint="33"/>
      </w:tcPr>
    </w:tblStylePr>
    <w:tblStylePr w:type="band1Horz">
      <w:tcPr>
        <w:shd w:val="clear" w:color="auto" w:fill="FEF2CC" w:themeFill="accent4" w:themeFillTint="33"/>
      </w:tcPr>
    </w:tblStylePr>
  </w:style>
  <w:style w:type="table" w:customStyle="1" w:styleId="380">
    <w:name w:val="List Table 6 Colorful Accent 5"/>
    <w:basedOn w:val="106"/>
    <w:uiPriority w:val="51"/>
    <w:pPr>
      <w:spacing w:line="240" w:lineRule="auto"/>
    </w:pPr>
    <w:rPr>
      <w:color w:val="204174" w:themeColor="accent5" w:themeShade="BF"/>
    </w:rPr>
    <w:tblPr>
      <w:tblBorders>
        <w:top w:val="single" w:color="2B579A" w:themeColor="accent5" w:sz="4" w:space="0"/>
        <w:bottom w:val="single" w:color="2B579A" w:themeColor="accent5" w:sz="4" w:space="0"/>
      </w:tblBorders>
      <w:tblLayout w:type="fixed"/>
    </w:tblPr>
    <w:tblStylePr w:type="firstRow">
      <w:rPr>
        <w:b/>
        <w:bCs/>
      </w:rPr>
      <w:tcPr>
        <w:tcBorders>
          <w:bottom w:val="single" w:color="2B579A" w:themeColor="accent5" w:sz="4" w:space="0"/>
        </w:tcBorders>
      </w:tcPr>
    </w:tblStylePr>
    <w:tblStylePr w:type="lastRow">
      <w:rPr>
        <w:b/>
        <w:bCs/>
      </w:rPr>
      <w:tcPr>
        <w:tcBorders>
          <w:top w:val="double" w:color="2B579A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CEDCF1" w:themeFill="accent5" w:themeFillTint="33"/>
      </w:tcPr>
    </w:tblStylePr>
    <w:tblStylePr w:type="band1Horz">
      <w:tcPr>
        <w:shd w:val="clear" w:color="auto" w:fill="CEDCF1" w:themeFill="accent5" w:themeFillTint="33"/>
      </w:tcPr>
    </w:tblStylePr>
  </w:style>
  <w:style w:type="table" w:customStyle="1" w:styleId="381">
    <w:name w:val="List Table 6 Colorful Accent 6"/>
    <w:basedOn w:val="106"/>
    <w:uiPriority w:val="51"/>
    <w:pPr>
      <w:spacing w:line="240" w:lineRule="auto"/>
    </w:pPr>
    <w:rPr>
      <w:color w:val="548235" w:themeColor="accent6" w:themeShade="BF"/>
    </w:rPr>
    <w:tblPr>
      <w:tblBorders>
        <w:top w:val="single" w:color="70AD47" w:themeColor="accent6" w:sz="4" w:space="0"/>
        <w:bottom w:val="single" w:color="70AD47" w:themeColor="accent6" w:sz="4" w:space="0"/>
      </w:tblBorders>
      <w:tblLayout w:type="fixed"/>
    </w:tblPr>
    <w:tblStylePr w:type="firstRow">
      <w:rPr>
        <w:b/>
        <w:bCs/>
      </w:rPr>
      <w:tcPr>
        <w:tcBorders>
          <w:bottom w:val="single" w:color="70AD47" w:themeColor="accent6" w:sz="4" w:space="0"/>
        </w:tcBorders>
      </w:tcPr>
    </w:tblStylePr>
    <w:tblStylePr w:type="lastRow">
      <w:rPr>
        <w:b/>
        <w:bCs/>
      </w:rPr>
      <w:tcPr>
        <w:tcBorders>
          <w:top w:val="double" w:color="70AD47" w:themeColor="accent6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E2EFD9" w:themeFill="accent6" w:themeFillTint="33"/>
      </w:tcPr>
    </w:tblStylePr>
    <w:tblStylePr w:type="band1Horz">
      <w:tcPr>
        <w:shd w:val="clear" w:color="auto" w:fill="E2EFD9" w:themeFill="accent6" w:themeFillTint="33"/>
      </w:tcPr>
    </w:tblStylePr>
  </w:style>
  <w:style w:type="table" w:customStyle="1" w:styleId="382">
    <w:name w:val="List Table 7 Colorful"/>
    <w:basedOn w:val="106"/>
    <w:uiPriority w:val="52"/>
    <w:pPr>
      <w:spacing w:line="240" w:lineRule="auto"/>
    </w:pPr>
    <w:rPr>
      <w:color w:val="000000" w:themeColor="text1"/>
      <w14:textFill>
        <w14:solidFill>
          <w14:schemeClr w14:val="tx1"/>
        </w14:solidFill>
      </w14:textFill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000000" w:themeColor="tex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000000" w:themeColor="tex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000000" w:themeColor="tex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000000" w:themeColor="text1" w:sz="4" w:space="0"/>
        </w:tcBorders>
        <w:shd w:val="clear" w:color="auto" w:fill="FFFFFF" w:themeFill="background1"/>
      </w:tcPr>
    </w:tblStylePr>
    <w:tblStylePr w:type="band1Vert">
      <w:tcPr>
        <w:shd w:val="clear" w:color="auto" w:fill="CCCCCC" w:themeFill="text1" w:themeFillTint="33"/>
      </w:tcPr>
    </w:tblStylePr>
    <w:tblStylePr w:type="band1Horz">
      <w:tcPr>
        <w:shd w:val="clear" w:color="auto" w:fill="CCCCCC" w:themeFill="tex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83">
    <w:name w:val="List Table 7 Colorful Accent 1"/>
    <w:basedOn w:val="106"/>
    <w:uiPriority w:val="52"/>
    <w:pPr>
      <w:spacing w:line="240" w:lineRule="auto"/>
    </w:pPr>
    <w:rPr>
      <w:color w:val="2E75B6" w:themeColor="accent1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5B9BD5" w:themeColor="accen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5B9BD5" w:themeColor="accen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5B9BD5" w:themeColor="accen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5B9BD5" w:themeColor="accent1" w:sz="4" w:space="0"/>
        </w:tcBorders>
        <w:shd w:val="clear" w:color="auto" w:fill="FFFFFF" w:themeFill="background1"/>
      </w:tcPr>
    </w:tblStylePr>
    <w:tblStylePr w:type="band1Vert">
      <w:tcPr>
        <w:shd w:val="clear" w:color="auto" w:fill="DEEAF6" w:themeFill="accent1" w:themeFillTint="33"/>
      </w:tcPr>
    </w:tblStylePr>
    <w:tblStylePr w:type="band1Horz">
      <w:tcPr>
        <w:shd w:val="clear" w:color="auto" w:fill="DEEAF6" w:themeFill="accent1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84">
    <w:name w:val="List Table 7 Colorful Accent 2"/>
    <w:basedOn w:val="106"/>
    <w:uiPriority w:val="52"/>
    <w:pPr>
      <w:spacing w:line="240" w:lineRule="auto"/>
    </w:pPr>
    <w:rPr>
      <w:color w:val="BF0000" w:themeColor="accent2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FF0000" w:themeColor="accent2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FF0000" w:themeColor="accent2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FF0000" w:themeColor="accent2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FF0000" w:themeColor="accent2" w:sz="4" w:space="0"/>
        </w:tcBorders>
        <w:shd w:val="clear" w:color="auto" w:fill="FFFFFF" w:themeFill="background1"/>
      </w:tcPr>
    </w:tblStylePr>
    <w:tblStylePr w:type="band1Vert">
      <w:tcPr>
        <w:shd w:val="clear" w:color="auto" w:fill="FECCCC" w:themeFill="accent2" w:themeFillTint="33"/>
      </w:tcPr>
    </w:tblStylePr>
    <w:tblStylePr w:type="band1Horz">
      <w:tcPr>
        <w:shd w:val="clear" w:color="auto" w:fill="FECCCC" w:themeFill="accent2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85">
    <w:name w:val="List Table 7 Colorful Accent 3"/>
    <w:basedOn w:val="106"/>
    <w:uiPriority w:val="52"/>
    <w:pPr>
      <w:spacing w:line="240" w:lineRule="auto"/>
    </w:pPr>
    <w:rPr>
      <w:color w:val="7C7C7C" w:themeColor="accent3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A5A5A5" w:themeColor="accent3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A5A5A5" w:themeColor="accent3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A5A5A5" w:themeColor="accent3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A5A5A5" w:themeColor="accent3" w:sz="4" w:space="0"/>
        </w:tcBorders>
        <w:shd w:val="clear" w:color="auto" w:fill="FFFFFF" w:themeFill="background1"/>
      </w:tcPr>
    </w:tblStylePr>
    <w:tblStylePr w:type="band1Vert">
      <w:tcPr>
        <w:shd w:val="clear" w:color="auto" w:fill="ECECEC" w:themeFill="accent3" w:themeFillTint="33"/>
      </w:tcPr>
    </w:tblStylePr>
    <w:tblStylePr w:type="band1Horz">
      <w:tcPr>
        <w:shd w:val="clear" w:color="auto" w:fill="ECECEC" w:themeFill="accent3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86">
    <w:name w:val="List Table 7 Colorful Accent 4"/>
    <w:basedOn w:val="106"/>
    <w:uiPriority w:val="52"/>
    <w:pPr>
      <w:spacing w:line="240" w:lineRule="auto"/>
    </w:pPr>
    <w:rPr>
      <w:color w:val="BF9000" w:themeColor="accent4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FFC000" w:themeColor="accent4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FFC000" w:themeColor="accent4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FFC000" w:themeColor="accent4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FFC000" w:themeColor="accent4" w:sz="4" w:space="0"/>
        </w:tcBorders>
        <w:shd w:val="clear" w:color="auto" w:fill="FFFFFF" w:themeFill="background1"/>
      </w:tcPr>
    </w:tblStylePr>
    <w:tblStylePr w:type="band1Vert">
      <w:tcPr>
        <w:shd w:val="clear" w:color="auto" w:fill="FEF2CC" w:themeFill="accent4" w:themeFillTint="33"/>
      </w:tcPr>
    </w:tblStylePr>
    <w:tblStylePr w:type="band1Horz">
      <w:tcPr>
        <w:shd w:val="clear" w:color="auto" w:fill="FEF2CC" w:themeFill="accent4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87">
    <w:name w:val="List Table 7 Colorful Accent 5"/>
    <w:basedOn w:val="106"/>
    <w:uiPriority w:val="52"/>
    <w:pPr>
      <w:spacing w:line="240" w:lineRule="auto"/>
    </w:pPr>
    <w:rPr>
      <w:color w:val="204174" w:themeColor="accent5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2B579A" w:themeColor="accent5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2B579A" w:themeColor="accent5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2B579A" w:themeColor="accent5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2B579A" w:themeColor="accent5" w:sz="4" w:space="0"/>
        </w:tcBorders>
        <w:shd w:val="clear" w:color="auto" w:fill="FFFFFF" w:themeFill="background1"/>
      </w:tcPr>
    </w:tblStylePr>
    <w:tblStylePr w:type="band1Vert">
      <w:tcPr>
        <w:shd w:val="clear" w:color="auto" w:fill="CEDCF1" w:themeFill="accent5" w:themeFillTint="33"/>
      </w:tcPr>
    </w:tblStylePr>
    <w:tblStylePr w:type="band1Horz">
      <w:tcPr>
        <w:shd w:val="clear" w:color="auto" w:fill="CEDCF1" w:themeFill="accent5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table" w:customStyle="1" w:styleId="388">
    <w:name w:val="List Table 7 Colorful Accent 6"/>
    <w:basedOn w:val="106"/>
    <w:uiPriority w:val="52"/>
    <w:pPr>
      <w:spacing w:line="240" w:lineRule="auto"/>
    </w:pPr>
    <w:rPr>
      <w:color w:val="548235" w:themeColor="accent6" w:themeShade="BF"/>
    </w:r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0AD47" w:themeColor="accent6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0AD47" w:themeColor="accent6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0AD47" w:themeColor="accent6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0AD47" w:themeColor="accent6" w:sz="4" w:space="0"/>
        </w:tcBorders>
        <w:shd w:val="clear" w:color="auto" w:fill="FFFFFF" w:themeFill="background1"/>
      </w:tcPr>
    </w:tblStylePr>
    <w:tblStylePr w:type="band1Vert">
      <w:tcPr>
        <w:shd w:val="clear" w:color="auto" w:fill="E2EFD9" w:themeFill="accent6" w:themeFillTint="33"/>
      </w:tcPr>
    </w:tblStylePr>
    <w:tblStylePr w:type="band1Horz">
      <w:tcPr>
        <w:shd w:val="clear" w:color="auto" w:fill="E2EFD9" w:themeFill="accent6" w:themeFillTint="33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character" w:customStyle="1" w:styleId="389">
    <w:name w:val="宏文本 字符"/>
    <w:basedOn w:val="88"/>
    <w:link w:val="19"/>
    <w:semiHidden/>
    <w:uiPriority w:val="99"/>
    <w:rPr>
      <w:rFonts w:ascii="Microsoft YaHei UI" w:hAnsi="Microsoft YaHei UI" w:eastAsia="Microsoft YaHei UI"/>
      <w:szCs w:val="20"/>
    </w:rPr>
  </w:style>
  <w:style w:type="character" w:customStyle="1" w:styleId="390">
    <w:name w:val="信息标题 字符"/>
    <w:basedOn w:val="88"/>
    <w:link w:val="82"/>
    <w:semiHidden/>
    <w:uiPriority w:val="99"/>
    <w:rPr>
      <w:rFonts w:ascii="Microsoft YaHei UI" w:hAnsi="Microsoft YaHei UI" w:eastAsia="Microsoft YaHei UI" w:cstheme="majorBidi"/>
      <w:sz w:val="24"/>
      <w:szCs w:val="24"/>
      <w:shd w:val="pct20" w:color="auto" w:fill="auto"/>
    </w:rPr>
  </w:style>
  <w:style w:type="paragraph" w:styleId="391">
    <w:name w:val="No Spacing"/>
    <w:semiHidden/>
    <w:unhideWhenUsed/>
    <w:uiPriority w:val="1"/>
    <w:pPr>
      <w:spacing w:before="0" w:line="240" w:lineRule="auto"/>
    </w:pPr>
    <w:rPr>
      <w:rFonts w:ascii="Microsoft YaHei UI" w:hAnsi="Microsoft YaHei UI" w:eastAsia="Microsoft YaHei UI" w:cstheme="minorBidi"/>
      <w:sz w:val="22"/>
      <w:szCs w:val="22"/>
      <w:lang w:val="en-US" w:eastAsia="zh-CN" w:bidi="ar-SA"/>
    </w:rPr>
  </w:style>
  <w:style w:type="character" w:customStyle="1" w:styleId="392">
    <w:name w:val="注释标题 字符"/>
    <w:basedOn w:val="88"/>
    <w:link w:val="20"/>
    <w:semiHidden/>
    <w:uiPriority w:val="99"/>
    <w:rPr>
      <w:rFonts w:ascii="Microsoft YaHei UI" w:hAnsi="Microsoft YaHei UI" w:eastAsia="Microsoft YaHei UI"/>
    </w:rPr>
  </w:style>
  <w:style w:type="character" w:styleId="393">
    <w:name w:val="Placeholder Text"/>
    <w:basedOn w:val="88"/>
    <w:semiHidden/>
    <w:uiPriority w:val="99"/>
    <w:rPr>
      <w:rFonts w:ascii="Microsoft YaHei UI" w:hAnsi="Microsoft YaHei UI" w:eastAsia="Microsoft YaHei U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table" w:customStyle="1" w:styleId="394">
    <w:name w:val="Plain Table 1"/>
    <w:basedOn w:val="106"/>
    <w:uiPriority w:val="41"/>
    <w:pPr>
      <w:spacing w:line="240" w:lineRule="auto"/>
    </w:pPr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  <w:tblLayout w:type="fixed"/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395">
    <w:name w:val="Plain Table 2"/>
    <w:basedOn w:val="106"/>
    <w:qFormat/>
    <w:uiPriority w:val="42"/>
    <w:pPr>
      <w:spacing w:line="240" w:lineRule="auto"/>
    </w:pPr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  <w:tblLayout w:type="fixed"/>
    </w:tblPr>
    <w:tblStylePr w:type="firstRow">
      <w:rPr>
        <w:b/>
        <w:bC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2Vert">
      <w:tcPr>
        <w:tcBorders>
          <w:left w:val="single" w:color="7E7E7E" w:themeColor="text1" w:themeTint="80" w:sz="4" w:space="0"/>
          <w:right w:val="single" w:color="7E7E7E" w:themeColor="text1" w:themeTint="80" w:sz="4" w:space="0"/>
        </w:tcBorders>
      </w:tcPr>
    </w:tblStylePr>
    <w:tblStylePr w:type="band1Horz">
      <w:tcPr>
        <w:tcBorders>
          <w:top w:val="single" w:color="7E7E7E" w:themeColor="text1" w:themeTint="80" w:sz="4" w:space="0"/>
          <w:bottom w:val="single" w:color="7E7E7E" w:themeColor="text1" w:themeTint="80" w:sz="4" w:space="0"/>
        </w:tcBorders>
      </w:tcPr>
    </w:tblStylePr>
  </w:style>
  <w:style w:type="table" w:customStyle="1" w:styleId="396">
    <w:name w:val="Plain Table 3"/>
    <w:basedOn w:val="106"/>
    <w:uiPriority w:val="43"/>
    <w:pPr>
      <w:spacing w:line="240" w:lineRule="auto"/>
    </w:pPr>
    <w:tblStylePr w:type="firstRow">
      <w:rPr>
        <w:b/>
        <w:bCs/>
        <w:caps/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bCs/>
        <w:caps/>
      </w:rPr>
      <w:tcPr>
        <w:tcBorders>
          <w:top w:val="nil"/>
        </w:tcBorders>
      </w:tcPr>
    </w:tblStylePr>
    <w:tblStylePr w:type="firstCol">
      <w:rPr>
        <w:b/>
        <w:bCs/>
        <w:caps/>
      </w:rPr>
      <w:tcPr>
        <w:tcBorders>
          <w:right w:val="single" w:color="7E7E7E" w:themeColor="text1" w:themeTint="80" w:sz="4" w:space="0"/>
        </w:tcBorders>
      </w:tcPr>
    </w:tblStylePr>
    <w:tblStylePr w:type="lastCol">
      <w:rPr>
        <w:b/>
        <w:bCs/>
        <w:caps/>
      </w:rPr>
      <w:tcPr>
        <w:tcBorders>
          <w:left w:val="nil"/>
        </w:tcBorders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</w:style>
  <w:style w:type="table" w:customStyle="1" w:styleId="397">
    <w:name w:val="Plain Table 4"/>
    <w:basedOn w:val="106"/>
    <w:uiPriority w:val="44"/>
    <w:pPr>
      <w:spacing w:line="240" w:lineRule="auto"/>
    </w:p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table" w:customStyle="1" w:styleId="398">
    <w:name w:val="Plain Table 5"/>
    <w:basedOn w:val="106"/>
    <w:uiPriority w:val="45"/>
    <w:pPr>
      <w:spacing w:line="240" w:lineRule="auto"/>
    </w:pPr>
    <w:tblStylePr w:type="firstRow">
      <w:rPr>
        <w:rFonts w:asciiTheme="majorHAnsi" w:hAnsiTheme="majorHAnsi" w:eastAsiaTheme="majorEastAsia" w:cstheme="majorBidi"/>
        <w:i/>
        <w:iCs/>
        <w:sz w:val="26"/>
      </w:rPr>
      <w:tcPr>
        <w:tcBorders>
          <w:bottom w:val="single" w:color="7E7E7E" w:themeColor="text1" w:themeTint="80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cPr>
        <w:tcBorders>
          <w:top w:val="single" w:color="7E7E7E" w:themeColor="text1" w:themeTint="80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cPr>
        <w:tcBorders>
          <w:right w:val="single" w:color="7E7E7E" w:themeColor="text1" w:themeTint="80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cPr>
        <w:tcBorders>
          <w:left w:val="single" w:color="7E7E7E" w:themeColor="text1" w:themeTint="80" w:sz="4" w:space="0"/>
        </w:tcBorders>
        <w:shd w:val="clear" w:color="auto" w:fill="FFFFFF" w:themeFill="background1"/>
      </w:tc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  <w:tblStylePr w:type="neCell">
      <w:tcPr>
        <w:tcBorders>
          <w:left w:val="nil"/>
        </w:tcBorders>
      </w:tcPr>
    </w:tblStylePr>
    <w:tblStylePr w:type="nwCell">
      <w:tcPr>
        <w:tcBorders>
          <w:right w:val="nil"/>
        </w:tcBorders>
      </w:tcPr>
    </w:tblStylePr>
    <w:tblStylePr w:type="seCell">
      <w:tcPr>
        <w:tcBorders>
          <w:left w:val="nil"/>
        </w:tcBorders>
      </w:tcPr>
    </w:tblStylePr>
    <w:tblStylePr w:type="swCell">
      <w:tcPr>
        <w:tcBorders>
          <w:right w:val="nil"/>
        </w:tcBorders>
      </w:tcPr>
    </w:tblStylePr>
  </w:style>
  <w:style w:type="character" w:customStyle="1" w:styleId="399">
    <w:name w:val="纯文本 字符"/>
    <w:basedOn w:val="88"/>
    <w:link w:val="47"/>
    <w:semiHidden/>
    <w:uiPriority w:val="99"/>
    <w:rPr>
      <w:rFonts w:ascii="Microsoft YaHei UI" w:hAnsi="Microsoft YaHei UI" w:eastAsia="Microsoft YaHei UI"/>
      <w:szCs w:val="21"/>
    </w:rPr>
  </w:style>
  <w:style w:type="paragraph" w:styleId="400">
    <w:name w:val="Quote"/>
    <w:basedOn w:val="1"/>
    <w:next w:val="1"/>
    <w:link w:val="401"/>
    <w:semiHidden/>
    <w:unhideWhenUsed/>
    <w:qFormat/>
    <w:uiPriority w:val="29"/>
    <w:pPr>
      <w:spacing w:before="200" w:after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401">
    <w:name w:val="引用 字符"/>
    <w:basedOn w:val="88"/>
    <w:link w:val="400"/>
    <w:semiHidden/>
    <w:uiPriority w:val="29"/>
    <w:rPr>
      <w:rFonts w:ascii="Microsoft YaHei UI" w:hAnsi="Microsoft YaHei UI" w:eastAsia="Microsoft YaHei U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402">
    <w:name w:val="称呼 字符"/>
    <w:basedOn w:val="88"/>
    <w:link w:val="33"/>
    <w:semiHidden/>
    <w:uiPriority w:val="99"/>
    <w:rPr>
      <w:rFonts w:ascii="Microsoft YaHei UI" w:hAnsi="Microsoft YaHei UI" w:eastAsia="Microsoft YaHei UI"/>
    </w:rPr>
  </w:style>
  <w:style w:type="character" w:customStyle="1" w:styleId="403">
    <w:name w:val="签名 字符"/>
    <w:basedOn w:val="88"/>
    <w:link w:val="61"/>
    <w:semiHidden/>
    <w:uiPriority w:val="99"/>
    <w:rPr>
      <w:rFonts w:ascii="Microsoft YaHei UI" w:hAnsi="Microsoft YaHei UI" w:eastAsia="Microsoft YaHei UI"/>
    </w:rPr>
  </w:style>
  <w:style w:type="character" w:customStyle="1" w:styleId="404">
    <w:name w:val="Subtle Emphasis"/>
    <w:basedOn w:val="88"/>
    <w:semiHidden/>
    <w:unhideWhenUsed/>
    <w:qFormat/>
    <w:uiPriority w:val="19"/>
    <w:rPr>
      <w:rFonts w:ascii="Microsoft YaHei UI" w:hAnsi="Microsoft YaHei UI" w:eastAsia="Microsoft YaHei U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405">
    <w:name w:val="Subtle Reference"/>
    <w:basedOn w:val="88"/>
    <w:semiHidden/>
    <w:unhideWhenUsed/>
    <w:qFormat/>
    <w:uiPriority w:val="31"/>
    <w:rPr>
      <w:rFonts w:ascii="Microsoft YaHei UI" w:hAnsi="Microsoft YaHei UI" w:eastAsia="Microsoft YaHei UI"/>
      <w:smallCap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table" w:customStyle="1" w:styleId="406">
    <w:name w:val="Grid Table Light"/>
    <w:basedOn w:val="106"/>
    <w:uiPriority w:val="40"/>
    <w:pPr>
      <w:spacing w:line="240" w:lineRule="auto"/>
    </w:pPr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  <w:tblLayout w:type="fixed"/>
    </w:tblPr>
  </w:style>
  <w:style w:type="character" w:customStyle="1" w:styleId="407">
    <w:name w:val="Mention"/>
    <w:basedOn w:val="88"/>
    <w:semiHidden/>
    <w:unhideWhenUsed/>
    <w:uiPriority w:val="99"/>
    <w:rPr>
      <w:rFonts w:ascii="Microsoft YaHei UI" w:hAnsi="Microsoft YaHei UI" w:eastAsia="Microsoft YaHei UI"/>
      <w:color w:val="2B579A"/>
      <w:shd w:val="clear" w:color="auto" w:fill="E1DFDD"/>
    </w:rPr>
  </w:style>
  <w:style w:type="character" w:customStyle="1" w:styleId="408">
    <w:name w:val="Hashtag"/>
    <w:basedOn w:val="88"/>
    <w:semiHidden/>
    <w:unhideWhenUsed/>
    <w:uiPriority w:val="99"/>
    <w:rPr>
      <w:rFonts w:ascii="Microsoft YaHei UI" w:hAnsi="Microsoft YaHei UI" w:eastAsia="Microsoft YaHei UI"/>
      <w:color w:val="2B579A"/>
      <w:shd w:val="clear" w:color="auto" w:fill="E1DFDD"/>
    </w:rPr>
  </w:style>
  <w:style w:type="character" w:customStyle="1" w:styleId="409">
    <w:name w:val="Smart Hyperlink"/>
    <w:basedOn w:val="88"/>
    <w:semiHidden/>
    <w:unhideWhenUsed/>
    <w:uiPriority w:val="99"/>
    <w:rPr>
      <w:rFonts w:ascii="Microsoft YaHei UI" w:hAnsi="Microsoft YaHei UI" w:eastAsia="Microsoft YaHei UI"/>
      <w:u w:val="dotted"/>
    </w:rPr>
  </w:style>
  <w:style w:type="character" w:customStyle="1" w:styleId="410">
    <w:name w:val="Unresolved Mention"/>
    <w:basedOn w:val="88"/>
    <w:semiHidden/>
    <w:unhideWhenUsed/>
    <w:uiPriority w:val="99"/>
    <w:rPr>
      <w:rFonts w:ascii="Microsoft YaHei UI" w:hAnsi="Microsoft YaHei UI" w:eastAsia="Microsoft YaHei UI"/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5.xml"/><Relationship Id="rId2" Type="http://schemas.openxmlformats.org/officeDocument/2006/relationships/settings" Target="settings.xml"/><Relationship Id="rId19" Type="http://schemas.openxmlformats.org/officeDocument/2006/relationships/customXml" Target="../customXml/item4.xml"/><Relationship Id="rId18" Type="http://schemas.openxmlformats.org/officeDocument/2006/relationships/customXml" Target="../customXml/item3.xml"/><Relationship Id="rId17" Type="http://schemas.openxmlformats.org/officeDocument/2006/relationships/customXml" Target="../customXml/item2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86130\AppData\Local\Microsoft\Office\16.0\DTS\zh-CN%7bF625F320-13BC-47CB-A04A-3462E8FEDA80%7d\%7b8F1A254F-FC48-49F9-9FC8-D0E0CC07C769%7dtf10002117_win32.dotx" TargetMode="External"/></Relationships>
</file>

<file path=word/theme/theme1.xml><?xml version="1.0" encoding="utf-8"?>
<a:theme xmlns:a="http://schemas.openxmlformats.org/drawingml/2006/main" name="Win32TaT">
  <a:themeElements>
    <a:clrScheme name="Custom 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FF0000"/>
      </a:accent2>
      <a:accent3>
        <a:srgbClr val="A5A5A5"/>
      </a:accent3>
      <a:accent4>
        <a:srgbClr val="FFC000"/>
      </a:accent4>
      <a:accent5>
        <a:srgbClr val="2B579A"/>
      </a:accent5>
      <a:accent6>
        <a:srgbClr val="70AD47"/>
      </a:accent6>
      <a:hlink>
        <a:srgbClr val="0563C1"/>
      </a:hlink>
      <a:folHlink>
        <a:srgbClr val="954F72"/>
      </a:folHlink>
    </a:clrScheme>
    <a:fontScheme name="Custom 1">
      <a:majorFont>
        <a:latin typeface="Segoe UI Light"/>
        <a:ea typeface=""/>
        <a:cs typeface=""/>
      </a:majorFont>
      <a:minorFont>
        <a:latin typeface="Segoe U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 xmlns="71af3243-3dd4-4a8d-8c0d-dd76da1f02a5">Not started</Status>
    <MediaServiceKeyPoints xmlns="71af3243-3dd4-4a8d-8c0d-dd76da1f02a5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2" ma:contentTypeDescription="Create a new document." ma:contentTypeScope="" ma:versionID="a8a52e8c320b9a064ae3583ae3861c9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88020cb39231a0945110f9cd888b521a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9" nillable="true" ma:displayName="Status" ma:default="Not started" ma:format="Dropdown" ma:internalName="Status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B9FE982-DDF9-4F2B-80C6-E4D44711D042}">
  <ds:schemaRefs/>
</ds:datastoreItem>
</file>

<file path=customXml/itemProps3.xml><?xml version="1.0" encoding="utf-8"?>
<ds:datastoreItem xmlns:ds="http://schemas.openxmlformats.org/officeDocument/2006/customXml" ds:itemID="{777EB8D6-9E10-4FED-86F4-996491D2BD27}">
  <ds:schemaRefs/>
</ds:datastoreItem>
</file>

<file path=customXml/itemProps4.xml><?xml version="1.0" encoding="utf-8"?>
<ds:datastoreItem xmlns:ds="http://schemas.openxmlformats.org/officeDocument/2006/customXml" ds:itemID="{4CF6AFD9-3CE3-4EEA-B705-82EE1111B485}">
  <ds:schemaRefs/>
</ds:datastoreItem>
</file>

<file path=customXml/itemProps5.xml><?xml version="1.0" encoding="utf-8"?>
<ds:datastoreItem xmlns:ds="http://schemas.openxmlformats.org/officeDocument/2006/customXml" ds:itemID="{71F0F5CC-BEDC-4A29-93D8-84A71527601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{8F1A254F-FC48-49F9-9FC8-D0E0CC07C769}tf10002117_win32</Template>
  <Pages>12</Pages>
  <Words>12</Words>
  <Characters>1092</Characters>
  <Lines>8</Lines>
  <Paragraphs>2</Paragraphs>
  <TotalTime>0</TotalTime>
  <ScaleCrop>false</ScaleCrop>
  <LinksUpToDate>false</LinksUpToDate>
  <CharactersWithSpaces>1092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2022-05-09T02:27:00Z</dcterms:created>
  <dcterms:modified xsi:type="dcterms:W3CDTF">2022-06-12T12:28:54Z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