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outlineLvl w:val="2"/>
        <w:rPr>
          <w:rFonts w:ascii="宋体" w:hAnsi="宋体"/>
          <w:b/>
          <w:color w:val="000000"/>
          <w:kern w:val="0"/>
          <w:sz w:val="28"/>
          <w:szCs w:val="28"/>
        </w:rPr>
      </w:pPr>
      <w:r>
        <w:rPr>
          <w:rFonts w:hint="eastAsia" w:ascii="宋体" w:hAnsi="宋体"/>
          <w:b/>
          <w:color w:val="000000"/>
          <w:kern w:val="0"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11976100</wp:posOffset>
            </wp:positionH>
            <wp:positionV relativeFrom="topMargin">
              <wp:posOffset>11442700</wp:posOffset>
            </wp:positionV>
            <wp:extent cx="457200" cy="431800"/>
            <wp:effectExtent l="0" t="0" r="0" b="6350"/>
            <wp:wrapNone/>
            <wp:docPr id="100026" name="图片 1000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6" name="图片 10002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b/>
          <w:color w:val="000000"/>
          <w:kern w:val="0"/>
          <w:sz w:val="28"/>
          <w:szCs w:val="28"/>
        </w:rPr>
        <w:t>人教版</w:t>
      </w:r>
      <w:r>
        <w:rPr>
          <w:rFonts w:ascii="宋体" w:hAnsi="宋体"/>
          <w:b/>
          <w:color w:val="000000"/>
          <w:kern w:val="0"/>
          <w:sz w:val="28"/>
          <w:szCs w:val="28"/>
        </w:rPr>
        <w:t>数学</w:t>
      </w:r>
      <w:r>
        <w:rPr>
          <w:rFonts w:hint="eastAsia" w:ascii="宋体" w:hAnsi="宋体"/>
          <w:b/>
          <w:color w:val="000000"/>
          <w:kern w:val="0"/>
          <w:sz w:val="28"/>
          <w:szCs w:val="28"/>
        </w:rPr>
        <w:t>七</w:t>
      </w:r>
      <w:r>
        <w:rPr>
          <w:rFonts w:ascii="宋体" w:hAnsi="宋体"/>
          <w:b/>
          <w:color w:val="000000"/>
          <w:kern w:val="0"/>
          <w:sz w:val="28"/>
          <w:szCs w:val="28"/>
        </w:rPr>
        <w:t>年级上册</w:t>
      </w:r>
      <w:r>
        <w:rPr>
          <w:rFonts w:hint="eastAsia" w:ascii="宋体" w:hAnsi="宋体"/>
          <w:b/>
          <w:color w:val="000000"/>
          <w:kern w:val="0"/>
          <w:sz w:val="28"/>
          <w:szCs w:val="28"/>
        </w:rPr>
        <w:t>第</w:t>
      </w:r>
      <w:r>
        <w:rPr>
          <w:rFonts w:ascii="宋体" w:hAnsi="宋体"/>
          <w:b/>
          <w:color w:val="000000"/>
          <w:kern w:val="0"/>
          <w:sz w:val="28"/>
          <w:szCs w:val="28"/>
        </w:rPr>
        <w:t>2</w:t>
      </w:r>
      <w:r>
        <w:rPr>
          <w:rFonts w:hint="eastAsia" w:ascii="宋体" w:hAnsi="宋体"/>
          <w:b/>
          <w:color w:val="000000"/>
          <w:kern w:val="0"/>
          <w:sz w:val="28"/>
          <w:szCs w:val="28"/>
        </w:rPr>
        <w:t>章 整式的加减测试卷</w:t>
      </w:r>
    </w:p>
    <w:p>
      <w:pPr>
        <w:widowControl/>
        <w:tabs>
          <w:tab w:val="left" w:pos="1621"/>
          <w:tab w:val="left" w:pos="2914"/>
          <w:tab w:val="left" w:pos="3997"/>
          <w:tab w:val="left" w:pos="5074"/>
        </w:tabs>
        <w:spacing w:line="312" w:lineRule="auto"/>
        <w:jc w:val="center"/>
        <w:rPr>
          <w:rFonts w:ascii="Arial" w:hAnsi="黑体" w:eastAsia="黑体"/>
          <w:color w:val="000000"/>
          <w:kern w:val="0"/>
          <w:sz w:val="22"/>
          <w:szCs w:val="22"/>
        </w:rPr>
      </w:pPr>
      <w:r>
        <w:rPr>
          <w:rFonts w:ascii="Arial" w:hAnsi="黑体" w:eastAsia="黑体"/>
          <w:color w:val="000000"/>
          <w:kern w:val="0"/>
          <w:sz w:val="22"/>
          <w:szCs w:val="22"/>
        </w:rPr>
        <w:t>(考试时间：</w:t>
      </w:r>
      <w:r>
        <w:rPr>
          <w:rFonts w:hint="eastAsia" w:ascii="Arial" w:hAnsi="黑体" w:eastAsia="黑体"/>
          <w:color w:val="000000"/>
          <w:kern w:val="0"/>
          <w:sz w:val="22"/>
          <w:szCs w:val="22"/>
        </w:rPr>
        <w:t>9</w:t>
      </w:r>
      <w:r>
        <w:rPr>
          <w:rFonts w:ascii="Arial" w:hAnsi="黑体" w:eastAsia="黑体"/>
          <w:color w:val="000000"/>
          <w:kern w:val="0"/>
          <w:sz w:val="22"/>
          <w:szCs w:val="22"/>
        </w:rPr>
        <w:t>0分钟</w:t>
      </w:r>
      <w:r>
        <w:rPr>
          <w:rFonts w:hint="eastAsia" w:ascii="Arial" w:hAnsi="黑体" w:eastAsia="黑体"/>
          <w:color w:val="000000"/>
          <w:kern w:val="0"/>
          <w:sz w:val="22"/>
          <w:szCs w:val="22"/>
        </w:rPr>
        <w:t>，</w:t>
      </w:r>
      <w:r>
        <w:rPr>
          <w:rFonts w:ascii="Arial" w:hAnsi="黑体" w:eastAsia="黑体"/>
          <w:color w:val="000000"/>
          <w:kern w:val="0"/>
          <w:sz w:val="22"/>
          <w:szCs w:val="22"/>
        </w:rPr>
        <w:t>赋分：1</w:t>
      </w:r>
      <w:r>
        <w:rPr>
          <w:rFonts w:hint="eastAsia" w:ascii="Arial" w:hAnsi="黑体" w:eastAsia="黑体"/>
          <w:color w:val="000000"/>
          <w:kern w:val="0"/>
          <w:sz w:val="22"/>
          <w:szCs w:val="22"/>
        </w:rPr>
        <w:t>0</w:t>
      </w:r>
      <w:r>
        <w:rPr>
          <w:rFonts w:ascii="Arial" w:hAnsi="黑体" w:eastAsia="黑体"/>
          <w:color w:val="000000"/>
          <w:kern w:val="0"/>
          <w:sz w:val="22"/>
          <w:szCs w:val="22"/>
        </w:rPr>
        <w:t>0分)</w:t>
      </w:r>
    </w:p>
    <w:p>
      <w:pPr>
        <w:widowControl/>
        <w:tabs>
          <w:tab w:val="left" w:pos="1621"/>
          <w:tab w:val="left" w:pos="2914"/>
          <w:tab w:val="left" w:pos="3997"/>
          <w:tab w:val="left" w:pos="5074"/>
        </w:tabs>
        <w:spacing w:line="312" w:lineRule="auto"/>
        <w:jc w:val="center"/>
        <w:rPr>
          <w:rFonts w:ascii="Arial" w:hAnsi="黑体" w:eastAsia="黑体"/>
          <w:color w:val="000000"/>
          <w:kern w:val="0"/>
          <w:sz w:val="22"/>
          <w:szCs w:val="22"/>
        </w:rPr>
      </w:pPr>
      <w:r>
        <w:rPr>
          <w:rFonts w:ascii="Arial" w:hAnsi="黑体" w:eastAsia="黑体"/>
          <w:color w:val="000000"/>
          <w:kern w:val="0"/>
          <w:sz w:val="22"/>
          <w:szCs w:val="22"/>
        </w:rPr>
        <w:t>姓名：________　　班级：________　　分数：________</w:t>
      </w:r>
    </w:p>
    <w:p>
      <w:pPr>
        <w:widowControl/>
        <w:tabs>
          <w:tab w:val="left" w:pos="1621"/>
          <w:tab w:val="left" w:pos="2914"/>
          <w:tab w:val="left" w:pos="3997"/>
          <w:tab w:val="left" w:pos="5074"/>
        </w:tabs>
        <w:spacing w:line="312" w:lineRule="auto"/>
        <w:jc w:val="left"/>
        <w:rPr>
          <w:rFonts w:ascii="Arial" w:hAnsi="黑体" w:eastAsia="黑体"/>
          <w:color w:val="000000"/>
          <w:kern w:val="0"/>
          <w:sz w:val="22"/>
          <w:szCs w:val="22"/>
        </w:rPr>
      </w:pPr>
      <w:r>
        <w:rPr>
          <w:rFonts w:hint="eastAsia" w:ascii="Arial" w:hAnsi="黑体" w:eastAsia="黑体"/>
          <w:color w:val="000000"/>
          <w:kern w:val="0"/>
          <w:sz w:val="22"/>
          <w:szCs w:val="22"/>
        </w:rPr>
        <w:t>一、选择题(本大题共</w:t>
      </w:r>
      <w:r>
        <w:rPr>
          <w:rFonts w:ascii="Arial" w:hAnsi="黑体" w:eastAsia="黑体"/>
          <w:color w:val="000000"/>
          <w:kern w:val="0"/>
          <w:sz w:val="22"/>
          <w:szCs w:val="22"/>
        </w:rPr>
        <w:t>10</w:t>
      </w:r>
      <w:r>
        <w:rPr>
          <w:rFonts w:hint="eastAsia" w:ascii="Arial" w:hAnsi="黑体" w:eastAsia="黑体"/>
          <w:color w:val="000000"/>
          <w:kern w:val="0"/>
          <w:sz w:val="22"/>
          <w:szCs w:val="22"/>
        </w:rPr>
        <w:t>小题,每小题3分,满分3</w:t>
      </w:r>
      <w:r>
        <w:rPr>
          <w:rFonts w:ascii="Arial" w:hAnsi="黑体" w:eastAsia="黑体"/>
          <w:color w:val="000000"/>
          <w:kern w:val="0"/>
          <w:sz w:val="22"/>
          <w:szCs w:val="22"/>
        </w:rPr>
        <w:t>0</w:t>
      </w:r>
      <w:r>
        <w:rPr>
          <w:rFonts w:hint="eastAsia" w:ascii="Arial" w:hAnsi="黑体" w:eastAsia="黑体"/>
          <w:color w:val="000000"/>
          <w:kern w:val="0"/>
          <w:sz w:val="22"/>
          <w:szCs w:val="22"/>
        </w:rPr>
        <w:t>分)</w:t>
      </w:r>
    </w:p>
    <w:tbl>
      <w:tblPr>
        <w:tblStyle w:val="19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488"/>
        <w:gridCol w:w="488"/>
        <w:gridCol w:w="488"/>
        <w:gridCol w:w="488"/>
        <w:gridCol w:w="488"/>
        <w:gridCol w:w="488"/>
        <w:gridCol w:w="488"/>
        <w:gridCol w:w="488"/>
        <w:gridCol w:w="488"/>
        <w:gridCol w:w="48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Calibri" w:hAnsi="NEU-BZ"/>
                <w:kern w:val="0"/>
                <w:sz w:val="22"/>
                <w:szCs w:val="22"/>
              </w:rPr>
            </w:pPr>
            <w:r>
              <w:rPr>
                <w:rFonts w:hAnsi="宋体"/>
                <w:kern w:val="0"/>
                <w:sz w:val="22"/>
                <w:szCs w:val="22"/>
              </w:rPr>
              <w:t>题</w:t>
            </w:r>
            <w:r>
              <w:rPr>
                <w:rFonts w:hAnsi="宋体"/>
                <w:i/>
                <w:kern w:val="0"/>
                <w:sz w:val="22"/>
                <w:szCs w:val="22"/>
              </w:rPr>
              <w:t>　</w:t>
            </w:r>
            <w:r>
              <w:rPr>
                <w:rFonts w:hAnsi="宋体"/>
                <w:kern w:val="0"/>
                <w:sz w:val="22"/>
                <w:szCs w:val="22"/>
              </w:rPr>
              <w:t>号</w:t>
            </w:r>
          </w:p>
        </w:tc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Calibri" w:hAnsi="NEU-BZ"/>
                <w:kern w:val="0"/>
                <w:sz w:val="22"/>
                <w:szCs w:val="22"/>
              </w:rPr>
            </w:pPr>
            <w:r>
              <w:rPr>
                <w:rFonts w:hAnsi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Calibri" w:hAnsi="NEU-BZ"/>
                <w:kern w:val="0"/>
                <w:sz w:val="22"/>
                <w:szCs w:val="22"/>
              </w:rPr>
            </w:pPr>
            <w:r>
              <w:rPr>
                <w:rFonts w:hAnsi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Calibri" w:hAnsi="NEU-BZ"/>
                <w:kern w:val="0"/>
                <w:sz w:val="22"/>
                <w:szCs w:val="22"/>
              </w:rPr>
            </w:pPr>
            <w:r>
              <w:rPr>
                <w:rFonts w:hAnsi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Calibri" w:hAnsi="NEU-BZ"/>
                <w:kern w:val="0"/>
                <w:sz w:val="22"/>
                <w:szCs w:val="22"/>
              </w:rPr>
            </w:pPr>
            <w:r>
              <w:rPr>
                <w:rFonts w:hAnsi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Calibri" w:hAnsi="NEU-BZ"/>
                <w:kern w:val="0"/>
                <w:sz w:val="22"/>
                <w:szCs w:val="22"/>
              </w:rPr>
            </w:pPr>
            <w:r>
              <w:rPr>
                <w:rFonts w:hAnsi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Calibri" w:hAnsi="NEU-BZ"/>
                <w:kern w:val="0"/>
                <w:sz w:val="22"/>
                <w:szCs w:val="22"/>
              </w:rPr>
            </w:pPr>
            <w:r>
              <w:rPr>
                <w:rFonts w:hAnsi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Calibri" w:hAnsi="NEU-BZ"/>
                <w:kern w:val="0"/>
                <w:sz w:val="22"/>
                <w:szCs w:val="22"/>
              </w:rPr>
            </w:pPr>
            <w:r>
              <w:rPr>
                <w:rFonts w:hAnsi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Calibri" w:hAnsi="NEU-BZ"/>
                <w:kern w:val="0"/>
                <w:sz w:val="22"/>
                <w:szCs w:val="22"/>
              </w:rPr>
            </w:pPr>
            <w:r>
              <w:rPr>
                <w:rFonts w:hAnsi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Calibri" w:hAnsi="NEU-BZ"/>
                <w:kern w:val="0"/>
                <w:sz w:val="22"/>
                <w:szCs w:val="22"/>
              </w:rPr>
            </w:pPr>
            <w:r>
              <w:rPr>
                <w:rFonts w:hAnsi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Calibri" w:hAnsi="NEU-BZ"/>
                <w:kern w:val="0"/>
                <w:sz w:val="22"/>
                <w:szCs w:val="22"/>
              </w:rPr>
            </w:pPr>
            <w:r>
              <w:rPr>
                <w:rFonts w:hAnsi="宋体"/>
                <w:kern w:val="0"/>
                <w:sz w:val="22"/>
                <w:szCs w:val="22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Calibri" w:hAnsi="NEU-BZ"/>
                <w:kern w:val="0"/>
                <w:sz w:val="22"/>
                <w:szCs w:val="22"/>
              </w:rPr>
            </w:pPr>
            <w:r>
              <w:rPr>
                <w:rFonts w:hAnsi="宋体"/>
                <w:kern w:val="0"/>
                <w:sz w:val="22"/>
                <w:szCs w:val="22"/>
              </w:rPr>
              <w:t>答</w:t>
            </w:r>
            <w:r>
              <w:rPr>
                <w:rFonts w:hAnsi="宋体"/>
                <w:i/>
                <w:kern w:val="0"/>
                <w:sz w:val="22"/>
                <w:szCs w:val="22"/>
              </w:rPr>
              <w:t>　</w:t>
            </w:r>
            <w:r>
              <w:rPr>
                <w:rFonts w:hAnsi="宋体"/>
                <w:kern w:val="0"/>
                <w:sz w:val="22"/>
                <w:szCs w:val="22"/>
              </w:rPr>
              <w:t>案</w:t>
            </w:r>
          </w:p>
        </w:tc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Calibri" w:hAnsi="NEU-BZ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Calibri" w:hAnsi="NEU-BZ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Calibri" w:hAnsi="NEU-BZ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Calibri" w:hAnsi="NEU-BZ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Calibri" w:hAnsi="NEU-BZ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Calibri" w:hAnsi="NEU-BZ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Calibri" w:hAnsi="NEU-BZ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Calibri" w:hAnsi="NEU-BZ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Calibri" w:hAnsi="NEU-BZ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Calibri" w:hAnsi="NEU-BZ"/>
                <w:color w:val="FF0000"/>
                <w:kern w:val="0"/>
                <w:sz w:val="22"/>
                <w:szCs w:val="22"/>
              </w:rPr>
            </w:pPr>
          </w:p>
        </w:tc>
      </w:tr>
    </w:tbl>
    <w:p>
      <w:pPr>
        <w:widowControl/>
        <w:tabs>
          <w:tab w:val="left" w:pos="1621"/>
          <w:tab w:val="left" w:pos="2914"/>
          <w:tab w:val="left" w:pos="3997"/>
          <w:tab w:val="left" w:pos="5074"/>
        </w:tabs>
        <w:adjustRightInd w:val="0"/>
        <w:snapToGrid w:val="0"/>
        <w:spacing w:line="312" w:lineRule="auto"/>
        <w:jc w:val="left"/>
        <w:rPr>
          <w:color w:val="000000"/>
          <w:kern w:val="0"/>
          <w:sz w:val="22"/>
          <w:szCs w:val="22"/>
        </w:rPr>
      </w:pPr>
      <w:r>
        <w:rPr>
          <w:color w:val="000000"/>
          <w:kern w:val="0"/>
          <w:sz w:val="22"/>
          <w:szCs w:val="22"/>
        </w:rPr>
        <w:t>1</w:t>
      </w:r>
      <w:r>
        <w:rPr>
          <w:i/>
          <w:color w:val="000000"/>
          <w:kern w:val="0"/>
          <w:sz w:val="22"/>
          <w:szCs w:val="22"/>
        </w:rPr>
        <w:t>.</w:t>
      </w:r>
      <w:r>
        <w:rPr>
          <w:color w:val="000000"/>
          <w:kern w:val="0"/>
          <w:sz w:val="22"/>
          <w:szCs w:val="22"/>
        </w:rPr>
        <w:t>下列四个式子:</w:t>
      </w:r>
      <w:r>
        <w:rPr>
          <w:rFonts w:hint="eastAsia" w:ascii="宋体" w:hAnsi="宋体" w:cs="宋体"/>
          <w:color w:val="000000"/>
          <w:kern w:val="0"/>
          <w:sz w:val="22"/>
          <w:szCs w:val="22"/>
        </w:rPr>
        <w:t>①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 w:val="22"/>
                <w:szCs w:val="22"/>
              </w:rPr>
            </m:ctrlPr>
          </m:fPr>
          <m:num>
            <m:r>
              <m:rPr>
                <m:nor/>
                <m:sty m:val="p"/>
              </m:rPr>
              <w:rPr>
                <w:color w:val="000000"/>
                <w:kern w:val="0"/>
                <w:sz w:val="22"/>
                <w:szCs w:val="22"/>
              </w:rPr>
              <m:t>3</m:t>
            </m:r>
            <m:ctrlPr>
              <w:rPr>
                <w:rFonts w:ascii="Cambria Math" w:hAnsi="Cambria Math"/>
                <w:color w:val="000000"/>
                <w:kern w:val="0"/>
                <w:sz w:val="22"/>
                <w:szCs w:val="22"/>
              </w:rPr>
            </m:ctrlPr>
          </m:num>
          <m:den>
            <m:r>
              <m:rPr>
                <m:nor/>
                <m:sty m:val="p"/>
              </m:rPr>
              <w:rPr>
                <w:color w:val="000000"/>
                <w:kern w:val="0"/>
                <w:sz w:val="22"/>
                <w:szCs w:val="22"/>
              </w:rPr>
              <m:t>π</m:t>
            </m:r>
            <m:ctrlPr>
              <w:rPr>
                <w:rFonts w:ascii="Cambria Math" w:hAnsi="Cambria Math"/>
                <w:color w:val="000000"/>
                <w:kern w:val="0"/>
                <w:sz w:val="22"/>
                <w:szCs w:val="22"/>
              </w:rPr>
            </m:ctrlPr>
          </m:den>
        </m:f>
      </m:oMath>
      <w:r>
        <w:rPr>
          <w:color w:val="000000"/>
          <w:kern w:val="0"/>
          <w:sz w:val="22"/>
          <w:szCs w:val="22"/>
        </w:rPr>
        <w:t>;</w:t>
      </w:r>
      <w:r>
        <w:rPr>
          <w:rFonts w:hint="eastAsia" w:ascii="宋体" w:hAnsi="宋体" w:cs="宋体"/>
          <w:color w:val="000000"/>
          <w:kern w:val="0"/>
          <w:sz w:val="22"/>
          <w:szCs w:val="22"/>
        </w:rPr>
        <w:t>②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 w:val="22"/>
                <w:szCs w:val="22"/>
              </w:rPr>
            </m:ctrlPr>
          </m:fPr>
          <m:num>
            <m:r>
              <m:rPr>
                <m:nor/>
              </m:rPr>
              <w:rPr>
                <w:i/>
                <w:color w:val="000000"/>
                <w:kern w:val="0"/>
                <w:sz w:val="22"/>
                <w:szCs w:val="22"/>
              </w:rPr>
              <m:t>a</m:t>
            </m:r>
            <m:r>
              <m:rPr>
                <m:nor/>
                <m:sty m:val="p"/>
              </m:rPr>
              <w:rPr>
                <w:color w:val="000000"/>
                <w:kern w:val="0"/>
                <w:sz w:val="22"/>
                <w:szCs w:val="22"/>
              </w:rPr>
              <m:t>+</m:t>
            </m:r>
            <m:r>
              <m:rPr>
                <m:nor/>
              </m:rPr>
              <w:rPr>
                <w:i/>
                <w:color w:val="000000"/>
                <w:kern w:val="0"/>
                <w:sz w:val="22"/>
                <w:szCs w:val="22"/>
              </w:rPr>
              <m:t>b</m:t>
            </m:r>
            <m:ctrlPr>
              <w:rPr>
                <w:rFonts w:ascii="Cambria Math" w:hAnsi="Cambria Math"/>
                <w:color w:val="000000"/>
                <w:kern w:val="0"/>
                <w:sz w:val="22"/>
                <w:szCs w:val="22"/>
              </w:rPr>
            </m:ctrlPr>
          </m:num>
          <m:den>
            <m:r>
              <m:rPr>
                <m:nor/>
                <m:sty m:val="p"/>
              </m:rPr>
              <w:rPr>
                <w:color w:val="000000"/>
                <w:kern w:val="0"/>
                <w:sz w:val="22"/>
                <w:szCs w:val="22"/>
              </w:rPr>
              <m:t>2</m:t>
            </m:r>
            <m:ctrlPr>
              <w:rPr>
                <w:rFonts w:ascii="Cambria Math" w:hAnsi="Cambria Math"/>
                <w:color w:val="000000"/>
                <w:kern w:val="0"/>
                <w:sz w:val="22"/>
                <w:szCs w:val="22"/>
              </w:rPr>
            </m:ctrlPr>
          </m:den>
        </m:f>
      </m:oMath>
      <w:r>
        <w:rPr>
          <w:color w:val="000000"/>
          <w:kern w:val="0"/>
          <w:sz w:val="22"/>
          <w:szCs w:val="22"/>
        </w:rPr>
        <w:t>;</w:t>
      </w:r>
      <w:r>
        <w:rPr>
          <w:rFonts w:hint="eastAsia" w:ascii="宋体" w:hAnsi="宋体" w:cs="宋体"/>
          <w:color w:val="000000"/>
          <w:kern w:val="0"/>
          <w:sz w:val="22"/>
          <w:szCs w:val="22"/>
        </w:rPr>
        <w:t>③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 w:val="22"/>
                <w:szCs w:val="22"/>
              </w:rPr>
            </m:ctrlPr>
          </m:fPr>
          <m:num>
            <m:r>
              <m:rPr>
                <m:nor/>
                <m:sty m:val="p"/>
              </m:rPr>
              <w:rPr>
                <w:color w:val="000000"/>
                <w:kern w:val="0"/>
                <w:sz w:val="22"/>
                <w:szCs w:val="22"/>
              </w:rPr>
              <m:t>2</m:t>
            </m:r>
            <m:ctrlPr>
              <w:rPr>
                <w:rFonts w:ascii="Cambria Math" w:hAnsi="Cambria Math"/>
                <w:color w:val="000000"/>
                <w:kern w:val="0"/>
                <w:sz w:val="22"/>
                <w:szCs w:val="22"/>
              </w:rPr>
            </m:ctrlPr>
          </m:num>
          <m:den>
            <m:r>
              <m:rPr>
                <m:nor/>
              </m:rPr>
              <w:rPr>
                <w:i/>
                <w:color w:val="000000"/>
                <w:kern w:val="0"/>
                <w:sz w:val="22"/>
                <w:szCs w:val="22"/>
              </w:rPr>
              <m:t>x</m:t>
            </m:r>
            <m:ctrlPr>
              <w:rPr>
                <w:rFonts w:ascii="Cambria Math" w:hAnsi="Cambria Math"/>
                <w:color w:val="000000"/>
                <w:kern w:val="0"/>
                <w:sz w:val="22"/>
                <w:szCs w:val="22"/>
              </w:rPr>
            </m:ctrlPr>
          </m:den>
        </m:f>
      </m:oMath>
      <w:r>
        <w:rPr>
          <w:color w:val="000000"/>
          <w:kern w:val="0"/>
          <w:sz w:val="22"/>
          <w:szCs w:val="22"/>
        </w:rPr>
        <w:t>;</w:t>
      </w:r>
      <w:r>
        <w:rPr>
          <w:rFonts w:hint="eastAsia" w:ascii="宋体" w:hAnsi="宋体" w:cs="宋体"/>
          <w:color w:val="000000"/>
          <w:kern w:val="0"/>
          <w:sz w:val="22"/>
          <w:szCs w:val="22"/>
        </w:rPr>
        <w:t>④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 w:val="22"/>
                <w:szCs w:val="22"/>
              </w:rPr>
            </m:ctrlPr>
          </m:fPr>
          <m:num>
            <m:r>
              <m:rPr>
                <m:nor/>
                <m:sty m:val="p"/>
              </m:rPr>
              <w:rPr>
                <w:color w:val="000000"/>
                <w:kern w:val="0"/>
                <w:sz w:val="22"/>
                <w:szCs w:val="22"/>
              </w:rPr>
              <m:t>1</m:t>
            </m:r>
            <m:ctrlPr>
              <w:rPr>
                <w:rFonts w:ascii="Cambria Math" w:hAnsi="Cambria Math"/>
                <w:color w:val="000000"/>
                <w:kern w:val="0"/>
                <w:sz w:val="22"/>
                <w:szCs w:val="22"/>
              </w:rPr>
            </m:ctrlPr>
          </m:num>
          <m:den>
            <m:r>
              <m:rPr>
                <m:nor/>
                <m:sty m:val="p"/>
              </m:rPr>
              <w:rPr>
                <w:color w:val="000000"/>
                <w:kern w:val="0"/>
                <w:sz w:val="22"/>
                <w:szCs w:val="22"/>
              </w:rPr>
              <m:t>5</m:t>
            </m:r>
            <m:ctrlPr>
              <w:rPr>
                <w:rFonts w:ascii="Cambria Math" w:hAnsi="Cambria Math"/>
                <w:color w:val="000000"/>
                <w:kern w:val="0"/>
                <w:sz w:val="22"/>
                <w:szCs w:val="22"/>
              </w:rPr>
            </m:ctrlPr>
          </m:den>
        </m:f>
      </m:oMath>
      <w:r>
        <w:rPr>
          <w:i/>
          <w:color w:val="000000"/>
          <w:kern w:val="0"/>
          <w:sz w:val="22"/>
          <w:szCs w:val="22"/>
        </w:rPr>
        <w:t>.</w:t>
      </w:r>
      <w:r>
        <w:rPr>
          <w:color w:val="000000"/>
          <w:kern w:val="0"/>
          <w:sz w:val="22"/>
          <w:szCs w:val="22"/>
        </w:rPr>
        <w:t>其中不是整式的是</w:t>
      </w:r>
    </w:p>
    <w:p>
      <w:pPr>
        <w:widowControl/>
        <w:tabs>
          <w:tab w:val="left" w:pos="1621"/>
          <w:tab w:val="left" w:pos="2914"/>
          <w:tab w:val="left" w:pos="3997"/>
          <w:tab w:val="left" w:pos="5074"/>
        </w:tabs>
        <w:adjustRightInd w:val="0"/>
        <w:snapToGrid w:val="0"/>
        <w:spacing w:line="312" w:lineRule="auto"/>
        <w:jc w:val="left"/>
        <w:rPr>
          <w:color w:val="000000"/>
          <w:kern w:val="0"/>
          <w:sz w:val="22"/>
          <w:szCs w:val="22"/>
        </w:rPr>
      </w:pPr>
      <w:r>
        <w:rPr>
          <w:color w:val="000000"/>
          <w:kern w:val="0"/>
          <w:sz w:val="22"/>
          <w:szCs w:val="22"/>
        </w:rPr>
        <w:t>A</w:t>
      </w:r>
      <w:r>
        <w:rPr>
          <w:i/>
          <w:color w:val="000000"/>
          <w:kern w:val="0"/>
          <w:sz w:val="22"/>
          <w:szCs w:val="22"/>
        </w:rPr>
        <w:t>.</w:t>
      </w:r>
      <w:r>
        <w:rPr>
          <w:rFonts w:hint="eastAsia" w:ascii="宋体" w:hAnsi="宋体" w:cs="宋体"/>
          <w:color w:val="000000"/>
          <w:kern w:val="0"/>
          <w:sz w:val="22"/>
          <w:szCs w:val="22"/>
        </w:rPr>
        <w:t>①</w:t>
      </w:r>
      <w:r>
        <w:rPr>
          <w:color w:val="000000"/>
          <w:kern w:val="0"/>
          <w:sz w:val="22"/>
          <w:szCs w:val="22"/>
        </w:rPr>
        <w:tab/>
      </w:r>
      <w:r>
        <w:rPr>
          <w:color w:val="000000"/>
          <w:kern w:val="0"/>
          <w:sz w:val="22"/>
          <w:szCs w:val="22"/>
        </w:rPr>
        <w:t>B</w:t>
      </w:r>
      <w:r>
        <w:rPr>
          <w:i/>
          <w:color w:val="000000"/>
          <w:kern w:val="0"/>
          <w:sz w:val="22"/>
          <w:szCs w:val="22"/>
        </w:rPr>
        <w:t>.</w:t>
      </w:r>
      <w:r>
        <w:rPr>
          <w:rFonts w:hint="eastAsia" w:ascii="宋体" w:hAnsi="宋体" w:cs="宋体"/>
          <w:color w:val="000000"/>
          <w:kern w:val="0"/>
          <w:sz w:val="22"/>
          <w:szCs w:val="22"/>
        </w:rPr>
        <w:t>②</w:t>
      </w:r>
      <w:r>
        <w:rPr>
          <w:color w:val="000000"/>
          <w:kern w:val="0"/>
          <w:sz w:val="22"/>
          <w:szCs w:val="22"/>
        </w:rPr>
        <w:tab/>
      </w:r>
      <w:r>
        <w:rPr>
          <w:color w:val="000000"/>
          <w:kern w:val="0"/>
          <w:sz w:val="22"/>
          <w:szCs w:val="22"/>
        </w:rPr>
        <w:t>C</w:t>
      </w:r>
      <w:r>
        <w:rPr>
          <w:i/>
          <w:color w:val="000000"/>
          <w:kern w:val="0"/>
          <w:sz w:val="22"/>
          <w:szCs w:val="22"/>
        </w:rPr>
        <w:t>.</w:t>
      </w:r>
      <w:r>
        <w:rPr>
          <w:rFonts w:hint="eastAsia" w:ascii="宋体" w:hAnsi="宋体" w:cs="宋体"/>
          <w:color w:val="000000"/>
          <w:kern w:val="0"/>
          <w:sz w:val="22"/>
          <w:szCs w:val="22"/>
        </w:rPr>
        <w:t>③</w:t>
      </w:r>
      <w:r>
        <w:rPr>
          <w:color w:val="000000"/>
          <w:kern w:val="0"/>
          <w:sz w:val="22"/>
          <w:szCs w:val="22"/>
        </w:rPr>
        <w:tab/>
      </w:r>
      <w:r>
        <w:rPr>
          <w:color w:val="000000"/>
          <w:kern w:val="0"/>
          <w:sz w:val="22"/>
          <w:szCs w:val="22"/>
        </w:rPr>
        <w:t>D</w:t>
      </w:r>
      <w:r>
        <w:rPr>
          <w:i/>
          <w:color w:val="000000"/>
          <w:kern w:val="0"/>
          <w:sz w:val="22"/>
          <w:szCs w:val="22"/>
        </w:rPr>
        <w:t>.</w:t>
      </w:r>
      <w:r>
        <w:rPr>
          <w:rFonts w:hint="eastAsia" w:ascii="宋体" w:hAnsi="宋体" w:cs="宋体"/>
          <w:color w:val="000000"/>
          <w:kern w:val="0"/>
          <w:sz w:val="22"/>
          <w:szCs w:val="22"/>
        </w:rPr>
        <w:t>④</w:t>
      </w:r>
    </w:p>
    <w:p>
      <w:pPr>
        <w:widowControl/>
        <w:tabs>
          <w:tab w:val="left" w:pos="1621"/>
          <w:tab w:val="left" w:pos="2914"/>
          <w:tab w:val="left" w:pos="3997"/>
          <w:tab w:val="left" w:pos="5074"/>
        </w:tabs>
        <w:adjustRightInd w:val="0"/>
        <w:snapToGrid w:val="0"/>
        <w:spacing w:line="312" w:lineRule="auto"/>
        <w:jc w:val="left"/>
        <w:rPr>
          <w:color w:val="000000"/>
          <w:kern w:val="0"/>
          <w:sz w:val="22"/>
          <w:szCs w:val="22"/>
        </w:rPr>
      </w:pPr>
      <w:r>
        <w:rPr>
          <w:color w:val="000000"/>
          <w:kern w:val="0"/>
          <w:sz w:val="22"/>
          <w:szCs w:val="22"/>
        </w:rPr>
        <w:t>2</w:t>
      </w:r>
      <w:r>
        <w:rPr>
          <w:i/>
          <w:color w:val="000000"/>
          <w:kern w:val="0"/>
          <w:sz w:val="22"/>
          <w:szCs w:val="22"/>
        </w:rPr>
        <w:t>.</w:t>
      </w:r>
      <w:r>
        <w:rPr>
          <w:color w:val="000000"/>
          <w:kern w:val="0"/>
          <w:sz w:val="22"/>
          <w:szCs w:val="22"/>
        </w:rPr>
        <w:t>下列语句错误的是</w:t>
      </w:r>
    </w:p>
    <w:p>
      <w:pPr>
        <w:widowControl/>
        <w:tabs>
          <w:tab w:val="left" w:pos="1621"/>
          <w:tab w:val="left" w:pos="2914"/>
          <w:tab w:val="left" w:pos="3997"/>
          <w:tab w:val="left" w:pos="5074"/>
        </w:tabs>
        <w:adjustRightInd w:val="0"/>
        <w:snapToGrid w:val="0"/>
        <w:spacing w:line="312" w:lineRule="auto"/>
        <w:jc w:val="left"/>
        <w:rPr>
          <w:color w:val="000000"/>
          <w:kern w:val="0"/>
          <w:sz w:val="22"/>
          <w:szCs w:val="22"/>
        </w:rPr>
      </w:pPr>
      <w:r>
        <w:rPr>
          <w:color w:val="000000"/>
          <w:kern w:val="0"/>
          <w:sz w:val="22"/>
          <w:szCs w:val="22"/>
        </w:rPr>
        <w:t>A.数字0是单项式</w:t>
      </w:r>
      <w:r>
        <w:rPr>
          <w:rFonts w:hint="eastAsia"/>
          <w:color w:val="000000"/>
          <w:kern w:val="0"/>
          <w:sz w:val="22"/>
          <w:szCs w:val="22"/>
        </w:rPr>
        <w:t xml:space="preserve"> </w:t>
      </w:r>
      <w:r>
        <w:rPr>
          <w:color w:val="000000"/>
          <w:kern w:val="0"/>
          <w:sz w:val="22"/>
          <w:szCs w:val="22"/>
        </w:rPr>
        <w:t xml:space="preserve">       B.单项式－</w:t>
      </w:r>
      <w:r>
        <w:rPr>
          <w:i/>
          <w:color w:val="000000"/>
          <w:kern w:val="0"/>
          <w:sz w:val="22"/>
          <w:szCs w:val="22"/>
        </w:rPr>
        <w:t>a</w:t>
      </w:r>
      <w:r>
        <w:rPr>
          <w:color w:val="000000"/>
          <w:kern w:val="0"/>
          <w:sz w:val="22"/>
          <w:szCs w:val="22"/>
        </w:rPr>
        <w:t>的系数与次数都是1</w:t>
      </w:r>
    </w:p>
    <w:p>
      <w:pPr>
        <w:widowControl/>
        <w:tabs>
          <w:tab w:val="left" w:pos="1621"/>
          <w:tab w:val="left" w:pos="2914"/>
          <w:tab w:val="left" w:pos="3997"/>
          <w:tab w:val="left" w:pos="5074"/>
        </w:tabs>
        <w:adjustRightInd w:val="0"/>
        <w:snapToGrid w:val="0"/>
        <w:spacing w:line="312" w:lineRule="auto"/>
        <w:jc w:val="left"/>
        <w:rPr>
          <w:color w:val="000000"/>
          <w:kern w:val="0"/>
          <w:sz w:val="22"/>
          <w:szCs w:val="22"/>
        </w:rPr>
      </w:pPr>
      <w:r>
        <w:rPr>
          <w:color w:val="000000"/>
          <w:kern w:val="0"/>
          <w:sz w:val="22"/>
          <w:szCs w:val="22"/>
        </w:rPr>
        <w:t>C.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 w:val="22"/>
                <w:szCs w:val="22"/>
              </w:rPr>
            </m:ctrlPr>
          </m:fPr>
          <m:num>
            <m:r>
              <m:rPr>
                <m:nor/>
                <m:sty m:val="p"/>
              </m:rPr>
              <w:rPr>
                <w:color w:val="000000"/>
                <w:kern w:val="0"/>
                <w:sz w:val="22"/>
                <w:szCs w:val="22"/>
              </w:rPr>
              <m:t>1</m:t>
            </m:r>
            <m:ctrlPr>
              <w:rPr>
                <w:rFonts w:ascii="Cambria Math" w:hAnsi="Cambria Math"/>
                <w:color w:val="000000"/>
                <w:kern w:val="0"/>
                <w:sz w:val="22"/>
                <w:szCs w:val="22"/>
              </w:rPr>
            </m:ctrlPr>
          </m:num>
          <m:den>
            <m:r>
              <m:rPr>
                <m:nor/>
                <m:sty m:val="p"/>
              </m:rPr>
              <w:rPr>
                <w:color w:val="000000"/>
                <w:kern w:val="0"/>
                <w:sz w:val="22"/>
                <w:szCs w:val="22"/>
              </w:rPr>
              <m:t>2</m:t>
            </m:r>
            <m:ctrlPr>
              <w:rPr>
                <w:rFonts w:ascii="Cambria Math" w:hAnsi="Cambria Math"/>
                <w:color w:val="000000"/>
                <w:kern w:val="0"/>
                <w:sz w:val="22"/>
                <w:szCs w:val="22"/>
              </w:rPr>
            </m:ctrlPr>
          </m:den>
        </m:f>
      </m:oMath>
      <w:r>
        <w:rPr>
          <w:i/>
          <w:color w:val="000000"/>
          <w:kern w:val="0"/>
          <w:sz w:val="22"/>
          <w:szCs w:val="22"/>
        </w:rPr>
        <w:t>xy</w:t>
      </w:r>
      <w:r>
        <w:rPr>
          <w:color w:val="000000"/>
          <w:kern w:val="0"/>
          <w:sz w:val="22"/>
          <w:szCs w:val="22"/>
        </w:rPr>
        <w:t>是二次单项式</w:t>
      </w:r>
      <w:r>
        <w:rPr>
          <w:rFonts w:hint="eastAsia"/>
          <w:color w:val="000000"/>
          <w:kern w:val="0"/>
          <w:sz w:val="22"/>
          <w:szCs w:val="22"/>
        </w:rPr>
        <w:t xml:space="preserve"> </w:t>
      </w:r>
      <w:r>
        <w:rPr>
          <w:color w:val="000000"/>
          <w:kern w:val="0"/>
          <w:sz w:val="22"/>
          <w:szCs w:val="22"/>
        </w:rPr>
        <w:t xml:space="preserve">      D.－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 w:val="22"/>
                <w:szCs w:val="22"/>
              </w:rPr>
            </m:ctrlPr>
          </m:fPr>
          <m:num>
            <m:r>
              <m:rPr>
                <m:nor/>
                <m:sty m:val="p"/>
              </m:rPr>
              <w:rPr>
                <w:color w:val="000000"/>
                <w:kern w:val="0"/>
                <w:sz w:val="22"/>
                <w:szCs w:val="22"/>
              </w:rPr>
              <m:t>2</m:t>
            </m:r>
            <m:r>
              <m:rPr>
                <m:nor/>
              </m:rPr>
              <w:rPr>
                <w:i/>
                <w:color w:val="000000"/>
                <w:kern w:val="0"/>
                <w:sz w:val="22"/>
                <w:szCs w:val="22"/>
              </w:rPr>
              <m:t>ab</m:t>
            </m:r>
            <m:ctrlPr>
              <w:rPr>
                <w:rFonts w:ascii="Cambria Math" w:hAnsi="Cambria Math"/>
                <w:color w:val="000000"/>
                <w:kern w:val="0"/>
                <w:sz w:val="22"/>
                <w:szCs w:val="22"/>
              </w:rPr>
            </m:ctrlPr>
          </m:num>
          <m:den>
            <m:r>
              <m:rPr>
                <m:nor/>
                <m:sty m:val="p"/>
              </m:rPr>
              <w:rPr>
                <w:color w:val="000000"/>
                <w:kern w:val="0"/>
                <w:sz w:val="22"/>
                <w:szCs w:val="22"/>
              </w:rPr>
              <m:t>3</m:t>
            </m:r>
            <m:ctrlPr>
              <w:rPr>
                <w:rFonts w:ascii="Cambria Math" w:hAnsi="Cambria Math"/>
                <w:color w:val="000000"/>
                <w:kern w:val="0"/>
                <w:sz w:val="22"/>
                <w:szCs w:val="22"/>
              </w:rPr>
            </m:ctrlPr>
          </m:den>
        </m:f>
      </m:oMath>
      <w:r>
        <w:rPr>
          <w:color w:val="000000"/>
          <w:kern w:val="0"/>
          <w:sz w:val="22"/>
          <w:szCs w:val="22"/>
        </w:rPr>
        <w:t>的系数是－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 w:val="22"/>
                <w:szCs w:val="22"/>
              </w:rPr>
            </m:ctrlPr>
          </m:fPr>
          <m:num>
            <m:r>
              <m:rPr>
                <m:nor/>
                <m:sty m:val="p"/>
              </m:rPr>
              <w:rPr>
                <w:color w:val="000000"/>
                <w:kern w:val="0"/>
                <w:sz w:val="22"/>
                <w:szCs w:val="22"/>
              </w:rPr>
              <m:t>2</m:t>
            </m:r>
            <m:ctrlPr>
              <w:rPr>
                <w:rFonts w:ascii="Cambria Math" w:hAnsi="Cambria Math"/>
                <w:color w:val="000000"/>
                <w:kern w:val="0"/>
                <w:sz w:val="22"/>
                <w:szCs w:val="22"/>
              </w:rPr>
            </m:ctrlPr>
          </m:num>
          <m:den>
            <m:r>
              <m:rPr>
                <m:nor/>
                <m:sty m:val="p"/>
              </m:rPr>
              <w:rPr>
                <w:color w:val="000000"/>
                <w:kern w:val="0"/>
                <w:sz w:val="22"/>
                <w:szCs w:val="22"/>
              </w:rPr>
              <m:t>3</m:t>
            </m:r>
            <m:ctrlPr>
              <w:rPr>
                <w:rFonts w:ascii="Cambria Math" w:hAnsi="Cambria Math"/>
                <w:color w:val="000000"/>
                <w:kern w:val="0"/>
                <w:sz w:val="22"/>
                <w:szCs w:val="22"/>
              </w:rPr>
            </m:ctrlPr>
          </m:den>
        </m:f>
      </m:oMath>
    </w:p>
    <w:p>
      <w:pPr>
        <w:widowControl/>
        <w:tabs>
          <w:tab w:val="left" w:pos="1621"/>
          <w:tab w:val="left" w:pos="2914"/>
          <w:tab w:val="left" w:pos="3997"/>
          <w:tab w:val="left" w:pos="5074"/>
        </w:tabs>
        <w:adjustRightInd w:val="0"/>
        <w:snapToGrid w:val="0"/>
        <w:spacing w:line="312" w:lineRule="auto"/>
        <w:jc w:val="left"/>
        <w:rPr>
          <w:color w:val="000000"/>
          <w:kern w:val="0"/>
          <w:sz w:val="22"/>
          <w:szCs w:val="22"/>
        </w:rPr>
      </w:pPr>
      <w:r>
        <w:rPr>
          <w:color w:val="000000"/>
          <w:kern w:val="0"/>
          <w:sz w:val="22"/>
          <w:szCs w:val="22"/>
        </w:rPr>
        <w:t>3</w:t>
      </w:r>
      <w:r>
        <w:rPr>
          <w:i/>
          <w:color w:val="000000"/>
          <w:kern w:val="0"/>
          <w:sz w:val="22"/>
          <w:szCs w:val="22"/>
        </w:rPr>
        <w:t>.</w:t>
      </w:r>
      <w:r>
        <w:rPr>
          <w:color w:val="000000"/>
          <w:kern w:val="0"/>
          <w:sz w:val="22"/>
          <w:szCs w:val="22"/>
        </w:rPr>
        <w:t>下列运算正确的是</w:t>
      </w:r>
    </w:p>
    <w:p>
      <w:pPr>
        <w:widowControl/>
        <w:tabs>
          <w:tab w:val="left" w:pos="1621"/>
          <w:tab w:val="left" w:pos="2914"/>
          <w:tab w:val="left" w:pos="3997"/>
          <w:tab w:val="left" w:pos="5074"/>
        </w:tabs>
        <w:adjustRightInd w:val="0"/>
        <w:snapToGrid w:val="0"/>
        <w:spacing w:line="312" w:lineRule="auto"/>
        <w:jc w:val="left"/>
        <w:rPr>
          <w:color w:val="000000"/>
          <w:kern w:val="0"/>
          <w:sz w:val="22"/>
          <w:szCs w:val="22"/>
        </w:rPr>
      </w:pPr>
      <w:r>
        <w:rPr>
          <w:color w:val="000000"/>
          <w:kern w:val="0"/>
          <w:sz w:val="22"/>
          <w:szCs w:val="22"/>
        </w:rPr>
        <w:t>A.3</w:t>
      </w:r>
      <w:r>
        <w:rPr>
          <w:i/>
          <w:color w:val="000000"/>
          <w:kern w:val="0"/>
          <w:sz w:val="22"/>
          <w:szCs w:val="22"/>
        </w:rPr>
        <w:t>a</w:t>
      </w:r>
      <w:r>
        <w:rPr>
          <w:color w:val="000000"/>
          <w:kern w:val="0"/>
          <w:sz w:val="22"/>
          <w:szCs w:val="22"/>
          <w:vertAlign w:val="superscript"/>
        </w:rPr>
        <w:t>2</w:t>
      </w:r>
      <w:r>
        <w:rPr>
          <w:i/>
          <w:color w:val="000000"/>
          <w:kern w:val="0"/>
          <w:sz w:val="22"/>
          <w:szCs w:val="22"/>
        </w:rPr>
        <w:t>b</w:t>
      </w:r>
      <w:r>
        <w:rPr>
          <w:color w:val="000000"/>
          <w:kern w:val="0"/>
          <w:sz w:val="22"/>
          <w:szCs w:val="22"/>
        </w:rPr>
        <w:t>－3</w:t>
      </w:r>
      <w:r>
        <w:rPr>
          <w:i/>
          <w:color w:val="000000"/>
          <w:kern w:val="0"/>
          <w:sz w:val="22"/>
          <w:szCs w:val="22"/>
        </w:rPr>
        <w:t>ba</w:t>
      </w:r>
      <w:r>
        <w:rPr>
          <w:color w:val="000000"/>
          <w:kern w:val="0"/>
          <w:sz w:val="22"/>
          <w:szCs w:val="22"/>
          <w:vertAlign w:val="superscript"/>
        </w:rPr>
        <w:t>2</w:t>
      </w:r>
      <w:r>
        <w:rPr>
          <w:color w:val="000000"/>
          <w:kern w:val="0"/>
          <w:sz w:val="22"/>
          <w:szCs w:val="22"/>
        </w:rPr>
        <w:t>＝0</w:t>
      </w:r>
      <w:r>
        <w:rPr>
          <w:color w:val="000000"/>
          <w:kern w:val="0"/>
          <w:sz w:val="22"/>
          <w:szCs w:val="22"/>
        </w:rPr>
        <w:tab/>
      </w:r>
      <w:r>
        <w:rPr>
          <w:color w:val="000000"/>
          <w:kern w:val="0"/>
          <w:sz w:val="22"/>
          <w:szCs w:val="22"/>
        </w:rPr>
        <w:tab/>
      </w:r>
      <w:r>
        <w:rPr>
          <w:color w:val="000000"/>
          <w:kern w:val="0"/>
          <w:sz w:val="22"/>
          <w:szCs w:val="22"/>
        </w:rPr>
        <w:t>B.5</w:t>
      </w:r>
      <w:r>
        <w:rPr>
          <w:i/>
          <w:color w:val="000000"/>
          <w:kern w:val="0"/>
          <w:sz w:val="22"/>
          <w:szCs w:val="22"/>
        </w:rPr>
        <w:t>a</w:t>
      </w:r>
      <w:r>
        <w:rPr>
          <w:color w:val="000000"/>
          <w:kern w:val="0"/>
          <w:sz w:val="22"/>
          <w:szCs w:val="22"/>
          <w:vertAlign w:val="superscript"/>
        </w:rPr>
        <w:t>2</w:t>
      </w:r>
      <w:r>
        <w:rPr>
          <w:color w:val="000000"/>
          <w:kern w:val="0"/>
          <w:sz w:val="22"/>
          <w:szCs w:val="22"/>
        </w:rPr>
        <w:t>－3</w:t>
      </w:r>
      <w:r>
        <w:rPr>
          <w:i/>
          <w:color w:val="000000"/>
          <w:kern w:val="0"/>
          <w:sz w:val="22"/>
          <w:szCs w:val="22"/>
        </w:rPr>
        <w:t>a</w:t>
      </w:r>
      <w:r>
        <w:rPr>
          <w:color w:val="000000"/>
          <w:kern w:val="0"/>
          <w:sz w:val="22"/>
          <w:szCs w:val="22"/>
          <w:vertAlign w:val="superscript"/>
        </w:rPr>
        <w:t>2</w:t>
      </w:r>
      <w:r>
        <w:rPr>
          <w:color w:val="000000"/>
          <w:kern w:val="0"/>
          <w:sz w:val="22"/>
          <w:szCs w:val="22"/>
        </w:rPr>
        <w:t>＝2</w:t>
      </w:r>
    </w:p>
    <w:p>
      <w:pPr>
        <w:widowControl/>
        <w:tabs>
          <w:tab w:val="left" w:pos="1621"/>
          <w:tab w:val="left" w:pos="2914"/>
          <w:tab w:val="left" w:pos="3997"/>
          <w:tab w:val="left" w:pos="5074"/>
        </w:tabs>
        <w:adjustRightInd w:val="0"/>
        <w:snapToGrid w:val="0"/>
        <w:spacing w:line="312" w:lineRule="auto"/>
        <w:jc w:val="left"/>
        <w:rPr>
          <w:color w:val="000000"/>
          <w:kern w:val="0"/>
          <w:sz w:val="22"/>
          <w:szCs w:val="22"/>
        </w:rPr>
      </w:pPr>
      <w:r>
        <w:rPr>
          <w:color w:val="000000"/>
          <w:kern w:val="0"/>
          <w:sz w:val="22"/>
          <w:szCs w:val="22"/>
        </w:rPr>
        <w:t>C.3</w:t>
      </w:r>
      <w:r>
        <w:rPr>
          <w:i/>
          <w:color w:val="000000"/>
          <w:kern w:val="0"/>
          <w:sz w:val="22"/>
          <w:szCs w:val="22"/>
        </w:rPr>
        <w:t>a</w:t>
      </w:r>
      <w:r>
        <w:rPr>
          <w:color w:val="000000"/>
          <w:kern w:val="0"/>
          <w:sz w:val="22"/>
          <w:szCs w:val="22"/>
          <w:vertAlign w:val="superscript"/>
        </w:rPr>
        <w:t>3</w:t>
      </w:r>
      <w:r>
        <w:rPr>
          <w:color w:val="000000"/>
          <w:kern w:val="0"/>
          <w:sz w:val="22"/>
          <w:szCs w:val="22"/>
        </w:rPr>
        <w:t>+2</w:t>
      </w:r>
      <w:r>
        <w:rPr>
          <w:i/>
          <w:color w:val="000000"/>
          <w:kern w:val="0"/>
          <w:sz w:val="22"/>
          <w:szCs w:val="22"/>
        </w:rPr>
        <w:t>a</w:t>
      </w:r>
      <w:r>
        <w:rPr>
          <w:color w:val="000000"/>
          <w:kern w:val="0"/>
          <w:sz w:val="22"/>
          <w:szCs w:val="22"/>
          <w:vertAlign w:val="superscript"/>
        </w:rPr>
        <w:t>3</w:t>
      </w:r>
      <w:r>
        <w:rPr>
          <w:color w:val="000000"/>
          <w:kern w:val="0"/>
          <w:sz w:val="22"/>
          <w:szCs w:val="22"/>
        </w:rPr>
        <w:t>＝5</w:t>
      </w:r>
      <w:r>
        <w:rPr>
          <w:i/>
          <w:color w:val="000000"/>
          <w:kern w:val="0"/>
          <w:sz w:val="22"/>
          <w:szCs w:val="22"/>
        </w:rPr>
        <w:t>a</w:t>
      </w:r>
      <w:r>
        <w:rPr>
          <w:color w:val="000000"/>
          <w:kern w:val="0"/>
          <w:sz w:val="22"/>
          <w:szCs w:val="22"/>
          <w:vertAlign w:val="superscript"/>
        </w:rPr>
        <w:t>6</w:t>
      </w:r>
      <w:r>
        <w:rPr>
          <w:color w:val="000000"/>
          <w:kern w:val="0"/>
          <w:sz w:val="22"/>
          <w:szCs w:val="22"/>
        </w:rPr>
        <w:tab/>
      </w:r>
      <w:r>
        <w:rPr>
          <w:color w:val="000000"/>
          <w:kern w:val="0"/>
          <w:sz w:val="22"/>
          <w:szCs w:val="22"/>
        </w:rPr>
        <w:tab/>
      </w:r>
      <w:r>
        <w:rPr>
          <w:color w:val="000000"/>
          <w:kern w:val="0"/>
          <w:sz w:val="22"/>
          <w:szCs w:val="22"/>
        </w:rPr>
        <w:t>D.3</w:t>
      </w:r>
      <w:r>
        <w:rPr>
          <w:i/>
          <w:color w:val="000000"/>
          <w:kern w:val="0"/>
          <w:sz w:val="22"/>
          <w:szCs w:val="22"/>
        </w:rPr>
        <w:t>a</w:t>
      </w:r>
      <w:r>
        <w:rPr>
          <w:color w:val="000000"/>
          <w:kern w:val="0"/>
          <w:sz w:val="22"/>
          <w:szCs w:val="22"/>
        </w:rPr>
        <w:t>+2</w:t>
      </w:r>
      <w:r>
        <w:rPr>
          <w:i/>
          <w:color w:val="000000"/>
          <w:kern w:val="0"/>
          <w:sz w:val="22"/>
          <w:szCs w:val="22"/>
        </w:rPr>
        <w:t>b</w:t>
      </w:r>
      <w:r>
        <w:rPr>
          <w:color w:val="000000"/>
          <w:kern w:val="0"/>
          <w:sz w:val="22"/>
          <w:szCs w:val="22"/>
        </w:rPr>
        <w:t>＝5</w:t>
      </w:r>
      <w:r>
        <w:rPr>
          <w:i/>
          <w:color w:val="000000"/>
          <w:kern w:val="0"/>
          <w:sz w:val="22"/>
          <w:szCs w:val="22"/>
        </w:rPr>
        <w:t>ab</w:t>
      </w:r>
    </w:p>
    <w:p>
      <w:pPr>
        <w:widowControl/>
        <w:tabs>
          <w:tab w:val="left" w:pos="1621"/>
          <w:tab w:val="left" w:pos="2914"/>
          <w:tab w:val="left" w:pos="3997"/>
          <w:tab w:val="left" w:pos="5074"/>
        </w:tabs>
        <w:adjustRightInd w:val="0"/>
        <w:snapToGrid w:val="0"/>
        <w:spacing w:line="312" w:lineRule="auto"/>
        <w:jc w:val="left"/>
        <w:rPr>
          <w:color w:val="000000"/>
          <w:kern w:val="0"/>
          <w:sz w:val="22"/>
          <w:szCs w:val="22"/>
        </w:rPr>
      </w:pPr>
      <w:r>
        <w:rPr>
          <w:color w:val="000000"/>
          <w:kern w:val="0"/>
          <w:sz w:val="22"/>
          <w:szCs w:val="22"/>
        </w:rPr>
        <w:t>4</w:t>
      </w:r>
      <w:r>
        <w:rPr>
          <w:i/>
          <w:color w:val="000000"/>
          <w:kern w:val="0"/>
          <w:sz w:val="22"/>
          <w:szCs w:val="22"/>
        </w:rPr>
        <w:t>.</w:t>
      </w:r>
      <w:r>
        <w:rPr>
          <w:color w:val="000000"/>
          <w:kern w:val="0"/>
          <w:sz w:val="22"/>
          <w:szCs w:val="22"/>
        </w:rPr>
        <w:t>若单项式</w:t>
      </w:r>
      <w:r>
        <w:rPr>
          <w:i/>
          <w:color w:val="000000"/>
          <w:kern w:val="0"/>
          <w:sz w:val="22"/>
          <w:szCs w:val="22"/>
        </w:rPr>
        <w:t>x</w:t>
      </w:r>
      <w:r>
        <w:rPr>
          <w:i/>
          <w:color w:val="000000"/>
          <w:kern w:val="0"/>
          <w:sz w:val="22"/>
          <w:szCs w:val="22"/>
          <w:vertAlign w:val="superscript"/>
        </w:rPr>
        <w:t>m</w:t>
      </w:r>
      <w:r>
        <w:rPr>
          <w:i/>
          <w:color w:val="000000"/>
          <w:kern w:val="0"/>
          <w:sz w:val="22"/>
          <w:szCs w:val="22"/>
        </w:rPr>
        <w:t>y</w:t>
      </w:r>
      <w:r>
        <w:rPr>
          <w:color w:val="000000"/>
          <w:kern w:val="0"/>
          <w:sz w:val="22"/>
          <w:szCs w:val="22"/>
          <w:vertAlign w:val="superscript"/>
        </w:rPr>
        <w:t>3</w:t>
      </w:r>
      <w:r>
        <w:rPr>
          <w:color w:val="000000"/>
          <w:kern w:val="0"/>
          <w:sz w:val="22"/>
          <w:szCs w:val="22"/>
        </w:rPr>
        <w:t>与4</w:t>
      </w:r>
      <w:r>
        <w:rPr>
          <w:i/>
          <w:color w:val="000000"/>
          <w:kern w:val="0"/>
          <w:sz w:val="22"/>
          <w:szCs w:val="22"/>
        </w:rPr>
        <w:t>x</w:t>
      </w:r>
      <w:r>
        <w:rPr>
          <w:color w:val="000000"/>
          <w:kern w:val="0"/>
          <w:sz w:val="22"/>
          <w:szCs w:val="22"/>
          <w:vertAlign w:val="superscript"/>
        </w:rPr>
        <w:t>2</w:t>
      </w:r>
      <w:r>
        <w:rPr>
          <w:i/>
          <w:color w:val="000000"/>
          <w:kern w:val="0"/>
          <w:sz w:val="22"/>
          <w:szCs w:val="22"/>
        </w:rPr>
        <w:t>y</w:t>
      </w:r>
      <w:r>
        <w:rPr>
          <w:i/>
          <w:color w:val="000000"/>
          <w:kern w:val="0"/>
          <w:sz w:val="22"/>
          <w:szCs w:val="22"/>
          <w:vertAlign w:val="superscript"/>
        </w:rPr>
        <w:t>n</w:t>
      </w:r>
      <w:r>
        <w:rPr>
          <w:color w:val="000000"/>
          <w:kern w:val="0"/>
          <w:sz w:val="22"/>
          <w:szCs w:val="22"/>
        </w:rPr>
        <w:t>的和仍是单项式,则</w:t>
      </w:r>
      <w:r>
        <w:rPr>
          <w:i/>
          <w:color w:val="000000"/>
          <w:kern w:val="0"/>
          <w:sz w:val="22"/>
          <w:szCs w:val="22"/>
        </w:rPr>
        <w:t>m</w:t>
      </w:r>
      <w:r>
        <w:rPr>
          <w:color w:val="000000"/>
          <w:kern w:val="0"/>
          <w:sz w:val="22"/>
          <w:szCs w:val="22"/>
        </w:rPr>
        <w:t>－</w:t>
      </w:r>
      <w:r>
        <w:rPr>
          <w:i/>
          <w:color w:val="000000"/>
          <w:kern w:val="0"/>
          <w:sz w:val="22"/>
          <w:szCs w:val="22"/>
        </w:rPr>
        <w:t>n</w:t>
      </w:r>
      <w:r>
        <w:rPr>
          <w:color w:val="000000"/>
          <w:kern w:val="0"/>
          <w:sz w:val="22"/>
          <w:szCs w:val="22"/>
        </w:rPr>
        <w:t>的值是</w:t>
      </w:r>
    </w:p>
    <w:p>
      <w:pPr>
        <w:widowControl/>
        <w:tabs>
          <w:tab w:val="left" w:pos="1621"/>
          <w:tab w:val="left" w:pos="2914"/>
          <w:tab w:val="left" w:pos="3997"/>
          <w:tab w:val="left" w:pos="5074"/>
        </w:tabs>
        <w:adjustRightInd w:val="0"/>
        <w:snapToGrid w:val="0"/>
        <w:spacing w:line="312" w:lineRule="auto"/>
        <w:jc w:val="left"/>
        <w:rPr>
          <w:color w:val="000000"/>
          <w:kern w:val="0"/>
          <w:sz w:val="22"/>
          <w:szCs w:val="22"/>
        </w:rPr>
      </w:pPr>
      <w:r>
        <w:rPr>
          <w:color w:val="000000"/>
          <w:kern w:val="0"/>
          <w:sz w:val="22"/>
          <w:szCs w:val="22"/>
        </w:rPr>
        <w:t>A</w:t>
      </w:r>
      <w:r>
        <w:rPr>
          <w:i/>
          <w:color w:val="000000"/>
          <w:kern w:val="0"/>
          <w:sz w:val="22"/>
          <w:szCs w:val="22"/>
        </w:rPr>
        <w:t>.</w:t>
      </w:r>
      <w:r>
        <w:rPr>
          <w:color w:val="000000"/>
          <w:kern w:val="0"/>
          <w:sz w:val="22"/>
          <w:szCs w:val="22"/>
        </w:rPr>
        <w:t>5</w:t>
      </w:r>
      <w:r>
        <w:rPr>
          <w:color w:val="000000"/>
          <w:kern w:val="0"/>
          <w:sz w:val="22"/>
          <w:szCs w:val="22"/>
        </w:rPr>
        <w:tab/>
      </w:r>
      <w:r>
        <w:rPr>
          <w:color w:val="000000"/>
          <w:kern w:val="0"/>
          <w:sz w:val="22"/>
          <w:szCs w:val="22"/>
        </w:rPr>
        <w:t>B</w:t>
      </w:r>
      <w:r>
        <w:rPr>
          <w:i/>
          <w:color w:val="000000"/>
          <w:kern w:val="0"/>
          <w:sz w:val="22"/>
          <w:szCs w:val="22"/>
        </w:rPr>
        <w:t>.</w:t>
      </w:r>
      <w:r>
        <w:rPr>
          <w:color w:val="000000"/>
          <w:kern w:val="0"/>
          <w:sz w:val="22"/>
          <w:szCs w:val="22"/>
        </w:rPr>
        <w:t>1</w:t>
      </w:r>
      <w:r>
        <w:rPr>
          <w:color w:val="000000"/>
          <w:kern w:val="0"/>
          <w:sz w:val="22"/>
          <w:szCs w:val="22"/>
        </w:rPr>
        <w:tab/>
      </w:r>
      <w:r>
        <w:rPr>
          <w:color w:val="000000"/>
          <w:kern w:val="0"/>
          <w:sz w:val="22"/>
          <w:szCs w:val="22"/>
        </w:rPr>
        <w:t>C</w:t>
      </w:r>
      <w:r>
        <w:rPr>
          <w:i/>
          <w:color w:val="000000"/>
          <w:kern w:val="0"/>
          <w:sz w:val="22"/>
          <w:szCs w:val="22"/>
        </w:rPr>
        <w:t>.</w:t>
      </w:r>
      <w:r>
        <w:rPr>
          <w:color w:val="000000"/>
          <w:kern w:val="0"/>
          <w:sz w:val="22"/>
          <w:szCs w:val="22"/>
        </w:rPr>
        <w:t>0</w:t>
      </w:r>
      <w:r>
        <w:rPr>
          <w:color w:val="000000"/>
          <w:kern w:val="0"/>
          <w:sz w:val="22"/>
          <w:szCs w:val="22"/>
        </w:rPr>
        <w:tab/>
      </w:r>
      <w:r>
        <w:rPr>
          <w:color w:val="000000"/>
          <w:kern w:val="0"/>
          <w:sz w:val="22"/>
          <w:szCs w:val="22"/>
        </w:rPr>
        <w:t>D</w:t>
      </w:r>
      <w:r>
        <w:rPr>
          <w:i/>
          <w:color w:val="000000"/>
          <w:kern w:val="0"/>
          <w:sz w:val="22"/>
          <w:szCs w:val="22"/>
        </w:rPr>
        <w:t>.</w:t>
      </w:r>
      <w:r>
        <w:rPr>
          <w:color w:val="000000"/>
          <w:kern w:val="0"/>
          <w:sz w:val="22"/>
          <w:szCs w:val="22"/>
        </w:rPr>
        <w:t>－1</w:t>
      </w:r>
    </w:p>
    <w:p>
      <w:pPr>
        <w:widowControl/>
        <w:tabs>
          <w:tab w:val="left" w:pos="1621"/>
          <w:tab w:val="left" w:pos="2914"/>
          <w:tab w:val="left" w:pos="3997"/>
          <w:tab w:val="left" w:pos="5074"/>
        </w:tabs>
        <w:adjustRightInd w:val="0"/>
        <w:snapToGrid w:val="0"/>
        <w:spacing w:line="312" w:lineRule="auto"/>
        <w:jc w:val="left"/>
        <w:rPr>
          <w:color w:val="000000"/>
          <w:kern w:val="0"/>
          <w:sz w:val="22"/>
          <w:szCs w:val="22"/>
        </w:rPr>
      </w:pPr>
      <w:r>
        <w:rPr>
          <w:color w:val="000000"/>
          <w:kern w:val="0"/>
          <w:sz w:val="22"/>
          <w:szCs w:val="22"/>
        </w:rPr>
        <w:t>5</w:t>
      </w:r>
      <w:r>
        <w:rPr>
          <w:i/>
          <w:color w:val="000000"/>
          <w:kern w:val="0"/>
          <w:sz w:val="22"/>
          <w:szCs w:val="22"/>
        </w:rPr>
        <w:t>.</w:t>
      </w:r>
      <w:r>
        <w:rPr>
          <w:color w:val="000000"/>
          <w:kern w:val="0"/>
          <w:sz w:val="22"/>
          <w:szCs w:val="22"/>
        </w:rPr>
        <w:t>有一个数值转换器,其原理如图所示</w:t>
      </w:r>
      <w:r>
        <w:rPr>
          <w:i/>
          <w:color w:val="000000"/>
          <w:kern w:val="0"/>
          <w:sz w:val="22"/>
          <w:szCs w:val="22"/>
        </w:rPr>
        <w:t>.</w:t>
      </w:r>
      <w:r>
        <w:rPr>
          <w:color w:val="000000"/>
          <w:kern w:val="0"/>
          <w:sz w:val="22"/>
          <w:szCs w:val="22"/>
        </w:rPr>
        <w:t>若开始输入的</w:t>
      </w:r>
      <w:r>
        <w:rPr>
          <w:i/>
          <w:color w:val="000000"/>
          <w:kern w:val="0"/>
          <w:sz w:val="22"/>
          <w:szCs w:val="22"/>
        </w:rPr>
        <w:t>x</w:t>
      </w:r>
      <w:r>
        <w:rPr>
          <w:color w:val="000000"/>
          <w:kern w:val="0"/>
          <w:sz w:val="22"/>
          <w:szCs w:val="22"/>
        </w:rPr>
        <w:t>值是5,发现第1次输出的结果是16,第2次输出的结果是8,第3次输出的结果是4,……依次继续下去,第101次输出的结果是</w:t>
      </w:r>
    </w:p>
    <w:p>
      <w:pPr>
        <w:widowControl/>
        <w:tabs>
          <w:tab w:val="left" w:pos="1621"/>
          <w:tab w:val="left" w:pos="2914"/>
          <w:tab w:val="left" w:pos="3997"/>
          <w:tab w:val="left" w:pos="5074"/>
        </w:tabs>
        <w:adjustRightInd w:val="0"/>
        <w:snapToGrid w:val="0"/>
        <w:spacing w:line="312" w:lineRule="auto"/>
        <w:jc w:val="left"/>
        <w:rPr>
          <w:color w:val="000000"/>
          <w:kern w:val="0"/>
          <w:sz w:val="22"/>
          <w:szCs w:val="22"/>
        </w:rPr>
      </w:pPr>
      <w:r>
        <w:rPr>
          <w:color w:val="000000"/>
          <w:kern w:val="0"/>
          <w:sz w:val="22"/>
          <w:szCs w:val="22"/>
        </w:rPr>
        <w:drawing>
          <wp:inline distT="0" distB="0" distL="0" distR="0">
            <wp:extent cx="1691640" cy="467995"/>
            <wp:effectExtent l="0" t="0" r="3810" b="8255"/>
            <wp:docPr id="23" name="image11.jpe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image11.jpeg" descr=" 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2000" cy="46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tabs>
          <w:tab w:val="left" w:pos="1621"/>
          <w:tab w:val="left" w:pos="2914"/>
          <w:tab w:val="left" w:pos="3997"/>
          <w:tab w:val="left" w:pos="5074"/>
        </w:tabs>
        <w:adjustRightInd w:val="0"/>
        <w:snapToGrid w:val="0"/>
        <w:spacing w:line="312" w:lineRule="auto"/>
        <w:jc w:val="left"/>
        <w:rPr>
          <w:color w:val="000000"/>
          <w:kern w:val="0"/>
          <w:sz w:val="22"/>
          <w:szCs w:val="22"/>
        </w:rPr>
      </w:pPr>
      <w:r>
        <w:rPr>
          <w:color w:val="000000"/>
          <w:kern w:val="0"/>
          <w:sz w:val="22"/>
          <w:szCs w:val="22"/>
        </w:rPr>
        <w:t>A</w:t>
      </w:r>
      <w:r>
        <w:rPr>
          <w:i/>
          <w:color w:val="000000"/>
          <w:kern w:val="0"/>
          <w:sz w:val="22"/>
          <w:szCs w:val="22"/>
        </w:rPr>
        <w:t>.</w:t>
      </w:r>
      <w:r>
        <w:rPr>
          <w:color w:val="000000"/>
          <w:kern w:val="0"/>
          <w:sz w:val="22"/>
          <w:szCs w:val="22"/>
        </w:rPr>
        <w:t>2</w:t>
      </w:r>
      <w:r>
        <w:rPr>
          <w:color w:val="000000"/>
          <w:kern w:val="0"/>
          <w:sz w:val="22"/>
          <w:szCs w:val="22"/>
        </w:rPr>
        <w:tab/>
      </w:r>
      <w:r>
        <w:rPr>
          <w:color w:val="000000"/>
          <w:kern w:val="0"/>
          <w:sz w:val="22"/>
          <w:szCs w:val="22"/>
        </w:rPr>
        <w:t>B</w:t>
      </w:r>
      <w:r>
        <w:rPr>
          <w:i/>
          <w:color w:val="000000"/>
          <w:kern w:val="0"/>
          <w:sz w:val="22"/>
          <w:szCs w:val="22"/>
        </w:rPr>
        <w:t>.</w:t>
      </w:r>
      <w:r>
        <w:rPr>
          <w:color w:val="000000"/>
          <w:kern w:val="0"/>
          <w:sz w:val="22"/>
          <w:szCs w:val="22"/>
        </w:rPr>
        <w:t>1</w:t>
      </w:r>
      <w:r>
        <w:rPr>
          <w:color w:val="000000"/>
          <w:kern w:val="0"/>
          <w:sz w:val="22"/>
          <w:szCs w:val="22"/>
        </w:rPr>
        <w:tab/>
      </w:r>
      <w:r>
        <w:rPr>
          <w:color w:val="000000"/>
          <w:kern w:val="0"/>
          <w:sz w:val="22"/>
          <w:szCs w:val="22"/>
        </w:rPr>
        <w:t>C</w:t>
      </w:r>
      <w:r>
        <w:rPr>
          <w:i/>
          <w:color w:val="000000"/>
          <w:kern w:val="0"/>
          <w:sz w:val="22"/>
          <w:szCs w:val="22"/>
        </w:rPr>
        <w:t>.</w:t>
      </w:r>
      <w:r>
        <w:rPr>
          <w:color w:val="000000"/>
          <w:kern w:val="0"/>
          <w:sz w:val="22"/>
          <w:szCs w:val="22"/>
        </w:rPr>
        <w:t>4</w:t>
      </w:r>
      <w:r>
        <w:rPr>
          <w:color w:val="000000"/>
          <w:kern w:val="0"/>
          <w:sz w:val="22"/>
          <w:szCs w:val="22"/>
        </w:rPr>
        <w:tab/>
      </w:r>
      <w:r>
        <w:rPr>
          <w:color w:val="000000"/>
          <w:kern w:val="0"/>
          <w:sz w:val="22"/>
          <w:szCs w:val="22"/>
        </w:rPr>
        <w:t>D</w:t>
      </w:r>
      <w:r>
        <w:rPr>
          <w:i/>
          <w:color w:val="000000"/>
          <w:kern w:val="0"/>
          <w:sz w:val="22"/>
          <w:szCs w:val="22"/>
        </w:rPr>
        <w:t>.</w:t>
      </w:r>
      <w:r>
        <w:rPr>
          <w:color w:val="000000"/>
          <w:kern w:val="0"/>
          <w:sz w:val="22"/>
          <w:szCs w:val="22"/>
        </w:rPr>
        <w:t>8</w:t>
      </w:r>
    </w:p>
    <w:p>
      <w:pPr>
        <w:widowControl/>
        <w:tabs>
          <w:tab w:val="left" w:pos="1621"/>
          <w:tab w:val="left" w:pos="2914"/>
          <w:tab w:val="left" w:pos="3997"/>
          <w:tab w:val="left" w:pos="5074"/>
        </w:tabs>
        <w:adjustRightInd w:val="0"/>
        <w:snapToGrid w:val="0"/>
        <w:spacing w:line="312" w:lineRule="auto"/>
        <w:jc w:val="left"/>
        <w:rPr>
          <w:color w:val="000000"/>
          <w:kern w:val="0"/>
          <w:sz w:val="22"/>
          <w:szCs w:val="22"/>
        </w:rPr>
      </w:pPr>
      <w:r>
        <w:rPr>
          <w:color w:val="000000"/>
          <w:kern w:val="0"/>
          <w:sz w:val="22"/>
          <w:szCs w:val="22"/>
        </w:rPr>
        <w:t>6</w:t>
      </w:r>
      <w:r>
        <w:rPr>
          <w:i/>
          <w:color w:val="000000"/>
          <w:kern w:val="0"/>
          <w:sz w:val="22"/>
          <w:szCs w:val="22"/>
        </w:rPr>
        <w:t>.</w:t>
      </w:r>
      <w:r>
        <w:rPr>
          <w:rFonts w:hint="eastAsia"/>
          <w:color w:val="FF0000"/>
          <w:kern w:val="0"/>
          <w:sz w:val="22"/>
          <w:szCs w:val="22"/>
        </w:rPr>
        <w:t>【</w:t>
      </w:r>
      <w:r>
        <w:rPr>
          <w:color w:val="FF0000"/>
          <w:kern w:val="0"/>
          <w:sz w:val="22"/>
          <w:szCs w:val="22"/>
        </w:rPr>
        <w:t>合肥高新区期末</w:t>
      </w:r>
      <w:r>
        <w:rPr>
          <w:rFonts w:hint="eastAsia"/>
          <w:color w:val="FF0000"/>
          <w:kern w:val="0"/>
          <w:sz w:val="22"/>
          <w:szCs w:val="22"/>
        </w:rPr>
        <w:t>】</w:t>
      </w:r>
      <w:r>
        <w:rPr>
          <w:color w:val="000000"/>
          <w:kern w:val="0"/>
          <w:sz w:val="22"/>
          <w:szCs w:val="22"/>
        </w:rPr>
        <w:t>若整式3</w:t>
      </w:r>
      <w:r>
        <w:rPr>
          <w:i/>
          <w:color w:val="000000"/>
          <w:kern w:val="0"/>
          <w:sz w:val="22"/>
          <w:szCs w:val="22"/>
        </w:rPr>
        <w:t>x</w:t>
      </w:r>
      <w:r>
        <w:rPr>
          <w:color w:val="000000"/>
          <w:kern w:val="0"/>
          <w:sz w:val="22"/>
          <w:szCs w:val="22"/>
          <w:vertAlign w:val="superscript"/>
        </w:rPr>
        <w:t>2</w:t>
      </w:r>
      <w:r>
        <w:rPr>
          <w:color w:val="000000"/>
          <w:kern w:val="0"/>
          <w:sz w:val="22"/>
          <w:szCs w:val="22"/>
        </w:rPr>
        <w:t>－4</w:t>
      </w:r>
      <w:r>
        <w:rPr>
          <w:i/>
          <w:color w:val="000000"/>
          <w:kern w:val="0"/>
          <w:sz w:val="22"/>
          <w:szCs w:val="22"/>
        </w:rPr>
        <w:t>x</w:t>
      </w:r>
      <w:r>
        <w:rPr>
          <w:color w:val="000000"/>
          <w:kern w:val="0"/>
          <w:sz w:val="22"/>
          <w:szCs w:val="22"/>
        </w:rPr>
        <w:t>+6的值为9,则</w:t>
      </w:r>
      <w:r>
        <w:rPr>
          <w:i/>
          <w:color w:val="000000"/>
          <w:kern w:val="0"/>
          <w:sz w:val="22"/>
          <w:szCs w:val="22"/>
        </w:rPr>
        <w:t>x</w:t>
      </w:r>
      <w:r>
        <w:rPr>
          <w:color w:val="000000"/>
          <w:kern w:val="0"/>
          <w:sz w:val="22"/>
          <w:szCs w:val="22"/>
          <w:vertAlign w:val="superscript"/>
        </w:rPr>
        <w:t>2</w:t>
      </w:r>
      <w:r>
        <w:rPr>
          <w:color w:val="000000"/>
          <w:kern w:val="0"/>
          <w:sz w:val="22"/>
          <w:szCs w:val="22"/>
        </w:rPr>
        <w:t>－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 w:val="22"/>
                <w:szCs w:val="22"/>
              </w:rPr>
            </m:ctrlPr>
          </m:fPr>
          <m:num>
            <m:r>
              <m:rPr>
                <m:nor/>
                <m:sty m:val="p"/>
              </m:rPr>
              <w:rPr>
                <w:color w:val="000000"/>
                <w:kern w:val="0"/>
                <w:sz w:val="22"/>
                <w:szCs w:val="22"/>
              </w:rPr>
              <m:t>4</m:t>
            </m:r>
            <m:ctrlPr>
              <w:rPr>
                <w:rFonts w:ascii="Cambria Math" w:hAnsi="Cambria Math"/>
                <w:color w:val="000000"/>
                <w:kern w:val="0"/>
                <w:sz w:val="22"/>
                <w:szCs w:val="22"/>
              </w:rPr>
            </m:ctrlPr>
          </m:num>
          <m:den>
            <m:r>
              <m:rPr>
                <m:nor/>
                <m:sty m:val="p"/>
              </m:rPr>
              <w:rPr>
                <w:color w:val="000000"/>
                <w:kern w:val="0"/>
                <w:sz w:val="22"/>
                <w:szCs w:val="22"/>
              </w:rPr>
              <m:t>3</m:t>
            </m:r>
            <m:ctrlPr>
              <w:rPr>
                <w:rFonts w:ascii="Cambria Math" w:hAnsi="Cambria Math"/>
                <w:color w:val="000000"/>
                <w:kern w:val="0"/>
                <w:sz w:val="22"/>
                <w:szCs w:val="22"/>
              </w:rPr>
            </m:ctrlPr>
          </m:den>
        </m:f>
      </m:oMath>
      <w:r>
        <w:rPr>
          <w:i/>
          <w:color w:val="000000"/>
          <w:kern w:val="0"/>
          <w:sz w:val="22"/>
          <w:szCs w:val="22"/>
        </w:rPr>
        <w:t>x</w:t>
      </w:r>
      <w:r>
        <w:rPr>
          <w:color w:val="000000"/>
          <w:kern w:val="0"/>
          <w:sz w:val="22"/>
          <w:szCs w:val="22"/>
        </w:rPr>
        <w:t>+6的值为</w:t>
      </w:r>
    </w:p>
    <w:p>
      <w:pPr>
        <w:widowControl/>
        <w:tabs>
          <w:tab w:val="left" w:pos="1621"/>
          <w:tab w:val="left" w:pos="2914"/>
          <w:tab w:val="left" w:pos="3997"/>
          <w:tab w:val="left" w:pos="5074"/>
        </w:tabs>
        <w:adjustRightInd w:val="0"/>
        <w:snapToGrid w:val="0"/>
        <w:spacing w:line="312" w:lineRule="auto"/>
        <w:jc w:val="left"/>
        <w:rPr>
          <w:color w:val="000000"/>
          <w:kern w:val="0"/>
          <w:sz w:val="22"/>
          <w:szCs w:val="22"/>
        </w:rPr>
      </w:pPr>
      <w:r>
        <w:rPr>
          <w:color w:val="000000"/>
          <w:kern w:val="0"/>
          <w:sz w:val="22"/>
          <w:szCs w:val="22"/>
        </w:rPr>
        <w:t>A</w:t>
      </w:r>
      <w:r>
        <w:rPr>
          <w:i/>
          <w:color w:val="000000"/>
          <w:kern w:val="0"/>
          <w:sz w:val="22"/>
          <w:szCs w:val="22"/>
        </w:rPr>
        <w:t>.</w:t>
      </w:r>
      <w:r>
        <w:rPr>
          <w:color w:val="000000"/>
          <w:kern w:val="0"/>
          <w:sz w:val="22"/>
          <w:szCs w:val="22"/>
        </w:rPr>
        <w:t>5</w:t>
      </w:r>
      <w:r>
        <w:rPr>
          <w:color w:val="000000"/>
          <w:kern w:val="0"/>
          <w:sz w:val="22"/>
          <w:szCs w:val="22"/>
        </w:rPr>
        <w:tab/>
      </w:r>
      <w:r>
        <w:rPr>
          <w:color w:val="000000"/>
          <w:kern w:val="0"/>
          <w:sz w:val="22"/>
          <w:szCs w:val="22"/>
        </w:rPr>
        <w:t>B</w:t>
      </w:r>
      <w:r>
        <w:rPr>
          <w:i/>
          <w:color w:val="000000"/>
          <w:kern w:val="0"/>
          <w:sz w:val="22"/>
          <w:szCs w:val="22"/>
        </w:rPr>
        <w:t>.</w:t>
      </w:r>
      <w:r>
        <w:rPr>
          <w:color w:val="000000"/>
          <w:kern w:val="0"/>
          <w:sz w:val="22"/>
          <w:szCs w:val="22"/>
        </w:rPr>
        <w:t>6</w:t>
      </w:r>
      <w:r>
        <w:rPr>
          <w:color w:val="000000"/>
          <w:kern w:val="0"/>
          <w:sz w:val="22"/>
          <w:szCs w:val="22"/>
        </w:rPr>
        <w:tab/>
      </w:r>
      <w:r>
        <w:rPr>
          <w:color w:val="000000"/>
          <w:kern w:val="0"/>
          <w:sz w:val="22"/>
          <w:szCs w:val="22"/>
        </w:rPr>
        <w:t>C</w:t>
      </w:r>
      <w:r>
        <w:rPr>
          <w:i/>
          <w:color w:val="000000"/>
          <w:kern w:val="0"/>
          <w:sz w:val="22"/>
          <w:szCs w:val="22"/>
        </w:rPr>
        <w:t>.</w:t>
      </w:r>
      <w:r>
        <w:rPr>
          <w:color w:val="000000"/>
          <w:kern w:val="0"/>
          <w:sz w:val="22"/>
          <w:szCs w:val="22"/>
        </w:rPr>
        <w:t>7</w:t>
      </w:r>
      <w:r>
        <w:rPr>
          <w:color w:val="000000"/>
          <w:kern w:val="0"/>
          <w:sz w:val="22"/>
          <w:szCs w:val="22"/>
        </w:rPr>
        <w:tab/>
      </w:r>
      <w:r>
        <w:rPr>
          <w:color w:val="000000"/>
          <w:kern w:val="0"/>
          <w:sz w:val="22"/>
          <w:szCs w:val="22"/>
        </w:rPr>
        <w:t>D</w:t>
      </w:r>
      <w:r>
        <w:rPr>
          <w:i/>
          <w:color w:val="000000"/>
          <w:kern w:val="0"/>
          <w:sz w:val="22"/>
          <w:szCs w:val="22"/>
        </w:rPr>
        <w:t>.</w:t>
      </w:r>
      <w:r>
        <w:rPr>
          <w:color w:val="000000"/>
          <w:kern w:val="0"/>
          <w:sz w:val="22"/>
          <w:szCs w:val="22"/>
        </w:rPr>
        <w:t>8</w:t>
      </w:r>
    </w:p>
    <w:p>
      <w:pPr>
        <w:widowControl/>
        <w:tabs>
          <w:tab w:val="left" w:pos="1621"/>
          <w:tab w:val="left" w:pos="2914"/>
          <w:tab w:val="left" w:pos="3997"/>
          <w:tab w:val="left" w:pos="5074"/>
        </w:tabs>
        <w:adjustRightInd w:val="0"/>
        <w:snapToGrid w:val="0"/>
        <w:spacing w:line="312" w:lineRule="auto"/>
        <w:jc w:val="left"/>
        <w:rPr>
          <w:color w:val="000000"/>
          <w:kern w:val="0"/>
          <w:sz w:val="22"/>
          <w:szCs w:val="22"/>
        </w:rPr>
      </w:pPr>
      <w:r>
        <w:rPr>
          <w:color w:val="000000"/>
          <w:kern w:val="0"/>
          <w:sz w:val="22"/>
          <w:szCs w:val="22"/>
        </w:rPr>
        <w:t>7</w:t>
      </w:r>
      <w:r>
        <w:rPr>
          <w:i/>
          <w:color w:val="000000"/>
          <w:kern w:val="0"/>
          <w:sz w:val="22"/>
          <w:szCs w:val="22"/>
        </w:rPr>
        <w:t>.</w:t>
      </w:r>
      <w:r>
        <w:rPr>
          <w:color w:val="000000"/>
          <w:kern w:val="0"/>
          <w:sz w:val="22"/>
          <w:szCs w:val="22"/>
        </w:rPr>
        <w:t>一个多项式</w:t>
      </w:r>
      <w:r>
        <w:rPr>
          <w:i/>
          <w:color w:val="000000"/>
          <w:kern w:val="0"/>
          <w:sz w:val="22"/>
          <w:szCs w:val="22"/>
        </w:rPr>
        <w:t>A</w:t>
      </w:r>
      <w:r>
        <w:rPr>
          <w:color w:val="000000"/>
          <w:kern w:val="0"/>
          <w:sz w:val="22"/>
          <w:szCs w:val="22"/>
        </w:rPr>
        <w:t>减去多项式2</w:t>
      </w:r>
      <w:r>
        <w:rPr>
          <w:i/>
          <w:color w:val="000000"/>
          <w:kern w:val="0"/>
          <w:sz w:val="22"/>
          <w:szCs w:val="22"/>
        </w:rPr>
        <w:t>x</w:t>
      </w:r>
      <w:r>
        <w:rPr>
          <w:color w:val="000000"/>
          <w:kern w:val="0"/>
          <w:sz w:val="22"/>
          <w:szCs w:val="22"/>
          <w:vertAlign w:val="superscript"/>
        </w:rPr>
        <w:t>2</w:t>
      </w:r>
      <w:r>
        <w:rPr>
          <w:color w:val="000000"/>
          <w:kern w:val="0"/>
          <w:sz w:val="22"/>
          <w:szCs w:val="22"/>
        </w:rPr>
        <w:t>+5</w:t>
      </w:r>
      <w:r>
        <w:rPr>
          <w:i/>
          <w:color w:val="000000"/>
          <w:kern w:val="0"/>
          <w:sz w:val="22"/>
          <w:szCs w:val="22"/>
        </w:rPr>
        <w:t>x</w:t>
      </w:r>
      <w:r>
        <w:rPr>
          <w:color w:val="000000"/>
          <w:kern w:val="0"/>
          <w:sz w:val="22"/>
          <w:szCs w:val="22"/>
        </w:rPr>
        <w:t>－3,某同学将减号抄成了加号,运算结果为－</w:t>
      </w:r>
      <w:r>
        <w:rPr>
          <w:i/>
          <w:color w:val="000000"/>
          <w:kern w:val="0"/>
          <w:sz w:val="22"/>
          <w:szCs w:val="22"/>
        </w:rPr>
        <w:t>x</w:t>
      </w:r>
      <w:r>
        <w:rPr>
          <w:color w:val="000000"/>
          <w:kern w:val="0"/>
          <w:sz w:val="22"/>
          <w:szCs w:val="22"/>
          <w:vertAlign w:val="superscript"/>
        </w:rPr>
        <w:t>2</w:t>
      </w:r>
      <w:r>
        <w:rPr>
          <w:color w:val="000000"/>
          <w:kern w:val="0"/>
          <w:sz w:val="22"/>
          <w:szCs w:val="22"/>
        </w:rPr>
        <w:t>+3</w:t>
      </w:r>
      <w:r>
        <w:rPr>
          <w:i/>
          <w:color w:val="000000"/>
          <w:kern w:val="0"/>
          <w:sz w:val="22"/>
          <w:szCs w:val="22"/>
        </w:rPr>
        <w:t>x</w:t>
      </w:r>
      <w:r>
        <w:rPr>
          <w:color w:val="000000"/>
          <w:kern w:val="0"/>
          <w:sz w:val="22"/>
          <w:szCs w:val="22"/>
        </w:rPr>
        <w:t>－5,那么正确的运算结果是</w:t>
      </w:r>
    </w:p>
    <w:p>
      <w:pPr>
        <w:widowControl/>
        <w:tabs>
          <w:tab w:val="left" w:pos="1621"/>
          <w:tab w:val="left" w:pos="2696"/>
          <w:tab w:val="left" w:pos="4856"/>
        </w:tabs>
        <w:adjustRightInd w:val="0"/>
        <w:snapToGrid w:val="0"/>
        <w:spacing w:line="312" w:lineRule="auto"/>
        <w:jc w:val="left"/>
        <w:rPr>
          <w:color w:val="000000"/>
          <w:kern w:val="0"/>
          <w:sz w:val="22"/>
          <w:szCs w:val="22"/>
        </w:rPr>
      </w:pPr>
      <w:r>
        <w:rPr>
          <w:color w:val="000000"/>
          <w:kern w:val="0"/>
          <w:sz w:val="22"/>
          <w:szCs w:val="22"/>
        </w:rPr>
        <w:t>A</w:t>
      </w:r>
      <w:r>
        <w:rPr>
          <w:i/>
          <w:color w:val="000000"/>
          <w:kern w:val="0"/>
          <w:sz w:val="22"/>
          <w:szCs w:val="22"/>
        </w:rPr>
        <w:t>.</w:t>
      </w:r>
      <w:r>
        <w:rPr>
          <w:color w:val="000000"/>
          <w:kern w:val="0"/>
          <w:sz w:val="22"/>
          <w:szCs w:val="22"/>
        </w:rPr>
        <w:t>－3</w:t>
      </w:r>
      <w:r>
        <w:rPr>
          <w:i/>
          <w:color w:val="000000"/>
          <w:kern w:val="0"/>
          <w:sz w:val="22"/>
          <w:szCs w:val="22"/>
        </w:rPr>
        <w:t>x</w:t>
      </w:r>
      <w:r>
        <w:rPr>
          <w:color w:val="000000"/>
          <w:kern w:val="0"/>
          <w:sz w:val="22"/>
          <w:szCs w:val="22"/>
          <w:vertAlign w:val="superscript"/>
        </w:rPr>
        <w:t>2</w:t>
      </w:r>
      <w:r>
        <w:rPr>
          <w:color w:val="000000"/>
          <w:kern w:val="0"/>
          <w:sz w:val="22"/>
          <w:szCs w:val="22"/>
        </w:rPr>
        <w:t>－2</w:t>
      </w:r>
      <w:r>
        <w:rPr>
          <w:i/>
          <w:color w:val="000000"/>
          <w:kern w:val="0"/>
          <w:sz w:val="22"/>
          <w:szCs w:val="22"/>
        </w:rPr>
        <w:t>x</w:t>
      </w:r>
      <w:r>
        <w:rPr>
          <w:color w:val="000000"/>
          <w:kern w:val="0"/>
          <w:sz w:val="22"/>
          <w:szCs w:val="22"/>
        </w:rPr>
        <w:t>－4</w:t>
      </w:r>
      <w:r>
        <w:rPr>
          <w:color w:val="000000"/>
          <w:kern w:val="0"/>
          <w:sz w:val="22"/>
          <w:szCs w:val="22"/>
        </w:rPr>
        <w:tab/>
      </w:r>
      <w:r>
        <w:rPr>
          <w:color w:val="000000"/>
          <w:kern w:val="0"/>
          <w:sz w:val="22"/>
          <w:szCs w:val="22"/>
        </w:rPr>
        <w:tab/>
      </w:r>
      <w:r>
        <w:rPr>
          <w:color w:val="000000"/>
          <w:kern w:val="0"/>
          <w:sz w:val="22"/>
          <w:szCs w:val="22"/>
        </w:rPr>
        <w:t>B</w:t>
      </w:r>
      <w:r>
        <w:rPr>
          <w:i/>
          <w:color w:val="000000"/>
          <w:kern w:val="0"/>
          <w:sz w:val="22"/>
          <w:szCs w:val="22"/>
        </w:rPr>
        <w:t>.</w:t>
      </w:r>
      <w:r>
        <w:rPr>
          <w:color w:val="000000"/>
          <w:kern w:val="0"/>
          <w:sz w:val="22"/>
          <w:szCs w:val="22"/>
        </w:rPr>
        <w:t>－</w:t>
      </w:r>
      <w:r>
        <w:rPr>
          <w:i/>
          <w:color w:val="000000"/>
          <w:kern w:val="0"/>
          <w:sz w:val="22"/>
          <w:szCs w:val="22"/>
        </w:rPr>
        <w:t>x</w:t>
      </w:r>
      <w:r>
        <w:rPr>
          <w:color w:val="000000"/>
          <w:kern w:val="0"/>
          <w:sz w:val="22"/>
          <w:szCs w:val="22"/>
          <w:vertAlign w:val="superscript"/>
        </w:rPr>
        <w:t>2</w:t>
      </w:r>
      <w:r>
        <w:rPr>
          <w:color w:val="000000"/>
          <w:kern w:val="0"/>
          <w:sz w:val="22"/>
          <w:szCs w:val="22"/>
        </w:rPr>
        <w:t>+3</w:t>
      </w:r>
      <w:r>
        <w:rPr>
          <w:i/>
          <w:color w:val="000000"/>
          <w:kern w:val="0"/>
          <w:sz w:val="22"/>
          <w:szCs w:val="22"/>
        </w:rPr>
        <w:t>x</w:t>
      </w:r>
      <w:r>
        <w:rPr>
          <w:color w:val="000000"/>
          <w:kern w:val="0"/>
          <w:sz w:val="22"/>
          <w:szCs w:val="22"/>
        </w:rPr>
        <w:t>－7</w:t>
      </w:r>
      <w:r>
        <w:rPr>
          <w:color w:val="000000"/>
          <w:kern w:val="0"/>
          <w:sz w:val="22"/>
          <w:szCs w:val="22"/>
        </w:rPr>
        <w:tab/>
      </w:r>
      <w:r>
        <w:rPr>
          <w:color w:val="000000"/>
          <w:kern w:val="0"/>
          <w:sz w:val="22"/>
          <w:szCs w:val="22"/>
        </w:rPr>
        <w:t>C</w:t>
      </w:r>
      <w:r>
        <w:rPr>
          <w:i/>
          <w:color w:val="000000"/>
          <w:kern w:val="0"/>
          <w:sz w:val="22"/>
          <w:szCs w:val="22"/>
        </w:rPr>
        <w:t>.</w:t>
      </w:r>
      <w:r>
        <w:rPr>
          <w:color w:val="000000"/>
          <w:kern w:val="0"/>
          <w:sz w:val="22"/>
          <w:szCs w:val="22"/>
        </w:rPr>
        <w:t>－5</w:t>
      </w:r>
      <w:r>
        <w:rPr>
          <w:i/>
          <w:color w:val="000000"/>
          <w:kern w:val="0"/>
          <w:sz w:val="22"/>
          <w:szCs w:val="22"/>
        </w:rPr>
        <w:t>x</w:t>
      </w:r>
      <w:r>
        <w:rPr>
          <w:color w:val="000000"/>
          <w:kern w:val="0"/>
          <w:sz w:val="22"/>
          <w:szCs w:val="22"/>
          <w:vertAlign w:val="superscript"/>
        </w:rPr>
        <w:t>2</w:t>
      </w:r>
      <w:r>
        <w:rPr>
          <w:color w:val="000000"/>
          <w:kern w:val="0"/>
          <w:sz w:val="22"/>
          <w:szCs w:val="22"/>
        </w:rPr>
        <w:t>－7</w:t>
      </w:r>
      <w:r>
        <w:rPr>
          <w:i/>
          <w:color w:val="000000"/>
          <w:kern w:val="0"/>
          <w:sz w:val="22"/>
          <w:szCs w:val="22"/>
        </w:rPr>
        <w:t>x</w:t>
      </w:r>
      <w:r>
        <w:rPr>
          <w:color w:val="000000"/>
          <w:kern w:val="0"/>
          <w:sz w:val="22"/>
          <w:szCs w:val="22"/>
        </w:rPr>
        <w:t>+1</w:t>
      </w:r>
      <w:r>
        <w:rPr>
          <w:color w:val="000000"/>
          <w:kern w:val="0"/>
          <w:sz w:val="22"/>
          <w:szCs w:val="22"/>
        </w:rPr>
        <w:tab/>
      </w:r>
      <w:r>
        <w:rPr>
          <w:color w:val="000000"/>
          <w:kern w:val="0"/>
          <w:sz w:val="22"/>
          <w:szCs w:val="22"/>
        </w:rPr>
        <w:tab/>
      </w:r>
      <w:r>
        <w:rPr>
          <w:color w:val="000000"/>
          <w:kern w:val="0"/>
          <w:sz w:val="22"/>
          <w:szCs w:val="22"/>
        </w:rPr>
        <w:t>D</w:t>
      </w:r>
      <w:r>
        <w:rPr>
          <w:i/>
          <w:color w:val="000000"/>
          <w:kern w:val="0"/>
          <w:sz w:val="22"/>
          <w:szCs w:val="22"/>
        </w:rPr>
        <w:t>.</w:t>
      </w:r>
      <w:r>
        <w:rPr>
          <w:color w:val="000000"/>
          <w:kern w:val="0"/>
          <w:sz w:val="22"/>
          <w:szCs w:val="22"/>
        </w:rPr>
        <w:t>无法确定</w:t>
      </w:r>
    </w:p>
    <w:p>
      <w:pPr>
        <w:widowControl/>
        <w:tabs>
          <w:tab w:val="left" w:pos="1621"/>
          <w:tab w:val="left" w:pos="2914"/>
          <w:tab w:val="left" w:pos="3997"/>
          <w:tab w:val="left" w:pos="5074"/>
        </w:tabs>
        <w:adjustRightInd w:val="0"/>
        <w:snapToGrid w:val="0"/>
        <w:spacing w:line="312" w:lineRule="auto"/>
        <w:jc w:val="left"/>
        <w:rPr>
          <w:color w:val="000000"/>
          <w:kern w:val="0"/>
          <w:sz w:val="22"/>
          <w:szCs w:val="22"/>
        </w:rPr>
      </w:pPr>
      <w:r>
        <w:rPr>
          <w:color w:val="000000"/>
          <w:kern w:val="0"/>
          <w:sz w:val="22"/>
          <w:szCs w:val="22"/>
        </w:rPr>
        <w:t>8</w:t>
      </w:r>
      <w:r>
        <w:rPr>
          <w:i/>
          <w:color w:val="000000"/>
          <w:kern w:val="0"/>
          <w:sz w:val="22"/>
          <w:szCs w:val="22"/>
        </w:rPr>
        <w:t>.</w:t>
      </w:r>
      <w:r>
        <w:rPr>
          <w:color w:val="000000"/>
          <w:kern w:val="0"/>
          <w:sz w:val="22"/>
          <w:szCs w:val="22"/>
        </w:rPr>
        <w:t>若多项式</w:t>
      </w:r>
      <w:r>
        <w:rPr>
          <w:i/>
          <w:color w:val="000000"/>
          <w:kern w:val="0"/>
          <w:sz w:val="22"/>
          <w:szCs w:val="22"/>
        </w:rPr>
        <w:t>x</w:t>
      </w:r>
      <w:r>
        <w:rPr>
          <w:color w:val="000000"/>
          <w:kern w:val="0"/>
          <w:sz w:val="22"/>
          <w:szCs w:val="22"/>
          <w:vertAlign w:val="superscript"/>
        </w:rPr>
        <w:t>2</w:t>
      </w:r>
      <w:r>
        <w:rPr>
          <w:color w:val="000000"/>
          <w:kern w:val="0"/>
          <w:sz w:val="22"/>
          <w:szCs w:val="22"/>
        </w:rPr>
        <w:t>+</w:t>
      </w:r>
      <w:r>
        <w:rPr>
          <w:i/>
          <w:color w:val="000000"/>
          <w:kern w:val="0"/>
          <w:sz w:val="22"/>
          <w:szCs w:val="22"/>
        </w:rPr>
        <w:t>ax</w:t>
      </w:r>
      <w:r>
        <w:rPr>
          <w:color w:val="000000"/>
          <w:kern w:val="0"/>
          <w:sz w:val="22"/>
          <w:szCs w:val="22"/>
        </w:rPr>
        <w:t>+9</w:t>
      </w:r>
      <w:r>
        <w:rPr>
          <w:i/>
          <w:color w:val="000000"/>
          <w:kern w:val="0"/>
          <w:sz w:val="22"/>
          <w:szCs w:val="22"/>
        </w:rPr>
        <w:t>y</w:t>
      </w:r>
      <w:r>
        <w:rPr>
          <w:color w:val="000000"/>
          <w:kern w:val="0"/>
          <w:sz w:val="22"/>
          <w:szCs w:val="22"/>
        </w:rPr>
        <w:t>－(</w:t>
      </w:r>
      <w:r>
        <w:rPr>
          <w:i/>
          <w:color w:val="000000"/>
          <w:kern w:val="0"/>
          <w:sz w:val="22"/>
          <w:szCs w:val="22"/>
        </w:rPr>
        <w:t>bx</w:t>
      </w:r>
      <w:r>
        <w:rPr>
          <w:color w:val="000000"/>
          <w:kern w:val="0"/>
          <w:sz w:val="22"/>
          <w:szCs w:val="22"/>
          <w:vertAlign w:val="superscript"/>
        </w:rPr>
        <w:t>2</w:t>
      </w:r>
      <w:r>
        <w:rPr>
          <w:color w:val="000000"/>
          <w:kern w:val="0"/>
          <w:sz w:val="22"/>
          <w:szCs w:val="22"/>
        </w:rPr>
        <w:t>－</w:t>
      </w:r>
      <w:r>
        <w:rPr>
          <w:i/>
          <w:color w:val="000000"/>
          <w:kern w:val="0"/>
          <w:sz w:val="22"/>
          <w:szCs w:val="22"/>
        </w:rPr>
        <w:t>x</w:t>
      </w:r>
      <w:r>
        <w:rPr>
          <w:color w:val="000000"/>
          <w:kern w:val="0"/>
          <w:sz w:val="22"/>
          <w:szCs w:val="22"/>
        </w:rPr>
        <w:t>+9</w:t>
      </w:r>
      <w:r>
        <w:rPr>
          <w:i/>
          <w:color w:val="000000"/>
          <w:kern w:val="0"/>
          <w:sz w:val="22"/>
          <w:szCs w:val="22"/>
        </w:rPr>
        <w:t>y</w:t>
      </w:r>
      <w:r>
        <w:rPr>
          <w:color w:val="000000"/>
          <w:kern w:val="0"/>
          <w:sz w:val="22"/>
          <w:szCs w:val="22"/>
        </w:rPr>
        <w:t>+3)的值恒为定值,则－</w:t>
      </w:r>
      <w:r>
        <w:rPr>
          <w:i/>
          <w:color w:val="000000"/>
          <w:kern w:val="0"/>
          <w:sz w:val="22"/>
          <w:szCs w:val="22"/>
        </w:rPr>
        <w:t>a</w:t>
      </w:r>
      <w:r>
        <w:rPr>
          <w:color w:val="000000"/>
          <w:kern w:val="0"/>
          <w:sz w:val="22"/>
          <w:szCs w:val="22"/>
        </w:rPr>
        <w:t>+</w:t>
      </w:r>
      <w:r>
        <w:rPr>
          <w:i/>
          <w:color w:val="000000"/>
          <w:kern w:val="0"/>
          <w:sz w:val="22"/>
          <w:szCs w:val="22"/>
        </w:rPr>
        <w:t>b</w:t>
      </w:r>
      <w:r>
        <w:rPr>
          <w:color w:val="000000"/>
          <w:kern w:val="0"/>
          <w:sz w:val="22"/>
          <w:szCs w:val="22"/>
        </w:rPr>
        <w:t>的值为</w:t>
      </w:r>
    </w:p>
    <w:p>
      <w:pPr>
        <w:widowControl/>
        <w:tabs>
          <w:tab w:val="left" w:pos="1621"/>
          <w:tab w:val="left" w:pos="2914"/>
          <w:tab w:val="left" w:pos="3997"/>
          <w:tab w:val="left" w:pos="5074"/>
        </w:tabs>
        <w:adjustRightInd w:val="0"/>
        <w:snapToGrid w:val="0"/>
        <w:spacing w:line="312" w:lineRule="auto"/>
        <w:jc w:val="left"/>
        <w:rPr>
          <w:color w:val="000000"/>
          <w:kern w:val="0"/>
          <w:sz w:val="22"/>
          <w:szCs w:val="22"/>
        </w:rPr>
      </w:pPr>
      <w:r>
        <w:rPr>
          <w:color w:val="000000"/>
          <w:kern w:val="0"/>
          <w:sz w:val="22"/>
          <w:szCs w:val="22"/>
        </w:rPr>
        <w:t>A</w:t>
      </w:r>
      <w:r>
        <w:rPr>
          <w:i/>
          <w:color w:val="000000"/>
          <w:kern w:val="0"/>
          <w:sz w:val="22"/>
          <w:szCs w:val="22"/>
        </w:rPr>
        <w:t>.</w:t>
      </w:r>
      <w:r>
        <w:rPr>
          <w:color w:val="000000"/>
          <w:kern w:val="0"/>
          <w:sz w:val="22"/>
          <w:szCs w:val="22"/>
        </w:rPr>
        <w:t>2</w:t>
      </w:r>
      <w:r>
        <w:rPr>
          <w:color w:val="000000"/>
          <w:kern w:val="0"/>
          <w:sz w:val="22"/>
          <w:szCs w:val="22"/>
        </w:rPr>
        <w:tab/>
      </w:r>
      <w:r>
        <w:rPr>
          <w:color w:val="000000"/>
          <w:kern w:val="0"/>
          <w:sz w:val="22"/>
          <w:szCs w:val="22"/>
        </w:rPr>
        <w:t>B</w:t>
      </w:r>
      <w:r>
        <w:rPr>
          <w:i/>
          <w:color w:val="000000"/>
          <w:kern w:val="0"/>
          <w:sz w:val="22"/>
          <w:szCs w:val="22"/>
        </w:rPr>
        <w:t>.</w:t>
      </w:r>
      <w:r>
        <w:rPr>
          <w:color w:val="000000"/>
          <w:kern w:val="0"/>
          <w:sz w:val="22"/>
          <w:szCs w:val="22"/>
        </w:rPr>
        <w:t>－2</w:t>
      </w:r>
      <w:r>
        <w:rPr>
          <w:color w:val="000000"/>
          <w:kern w:val="0"/>
          <w:sz w:val="22"/>
          <w:szCs w:val="22"/>
        </w:rPr>
        <w:tab/>
      </w:r>
      <w:r>
        <w:rPr>
          <w:color w:val="000000"/>
          <w:kern w:val="0"/>
          <w:sz w:val="22"/>
          <w:szCs w:val="22"/>
        </w:rPr>
        <w:t>C</w:t>
      </w:r>
      <w:r>
        <w:rPr>
          <w:i/>
          <w:color w:val="000000"/>
          <w:kern w:val="0"/>
          <w:sz w:val="22"/>
          <w:szCs w:val="22"/>
        </w:rPr>
        <w:t>.</w:t>
      </w:r>
      <w:r>
        <w:rPr>
          <w:color w:val="000000"/>
          <w:kern w:val="0"/>
          <w:sz w:val="22"/>
          <w:szCs w:val="22"/>
        </w:rPr>
        <w:t>－1</w:t>
      </w:r>
      <w:r>
        <w:rPr>
          <w:color w:val="000000"/>
          <w:kern w:val="0"/>
          <w:sz w:val="22"/>
          <w:szCs w:val="22"/>
        </w:rPr>
        <w:tab/>
      </w:r>
      <w:r>
        <w:rPr>
          <w:color w:val="000000"/>
          <w:kern w:val="0"/>
          <w:sz w:val="22"/>
          <w:szCs w:val="22"/>
        </w:rPr>
        <w:t>D</w:t>
      </w:r>
      <w:r>
        <w:rPr>
          <w:i/>
          <w:color w:val="000000"/>
          <w:kern w:val="0"/>
          <w:sz w:val="22"/>
          <w:szCs w:val="22"/>
        </w:rPr>
        <w:t>.</w:t>
      </w:r>
      <w:r>
        <w:rPr>
          <w:color w:val="000000"/>
          <w:kern w:val="0"/>
          <w:sz w:val="22"/>
          <w:szCs w:val="22"/>
        </w:rPr>
        <w:t>0</w:t>
      </w:r>
    </w:p>
    <w:p>
      <w:pPr>
        <w:widowControl/>
        <w:tabs>
          <w:tab w:val="left" w:pos="1621"/>
          <w:tab w:val="left" w:pos="2914"/>
          <w:tab w:val="left" w:pos="3997"/>
          <w:tab w:val="left" w:pos="5074"/>
        </w:tabs>
        <w:adjustRightInd w:val="0"/>
        <w:snapToGrid w:val="0"/>
        <w:spacing w:line="312" w:lineRule="auto"/>
        <w:jc w:val="left"/>
        <w:rPr>
          <w:color w:val="000000"/>
          <w:kern w:val="0"/>
          <w:sz w:val="22"/>
          <w:szCs w:val="22"/>
        </w:rPr>
      </w:pPr>
      <w:r>
        <w:rPr>
          <w:color w:val="000000"/>
          <w:kern w:val="0"/>
          <w:sz w:val="22"/>
          <w:szCs w:val="22"/>
        </w:rPr>
        <w:t>9</w:t>
      </w:r>
      <w:r>
        <w:rPr>
          <w:i/>
          <w:color w:val="000000"/>
          <w:kern w:val="0"/>
          <w:sz w:val="22"/>
          <w:szCs w:val="22"/>
        </w:rPr>
        <w:t>.</w:t>
      </w:r>
      <w:r>
        <w:rPr>
          <w:color w:val="000000"/>
          <w:kern w:val="0"/>
          <w:sz w:val="22"/>
          <w:szCs w:val="22"/>
        </w:rPr>
        <w:t>如图,点</w:t>
      </w:r>
      <w:r>
        <w:rPr>
          <w:i/>
          <w:color w:val="000000"/>
          <w:kern w:val="0"/>
          <w:sz w:val="22"/>
          <w:szCs w:val="22"/>
        </w:rPr>
        <w:t>A</w:t>
      </w:r>
      <w:r>
        <w:rPr>
          <w:color w:val="000000"/>
          <w:kern w:val="0"/>
          <w:sz w:val="22"/>
          <w:szCs w:val="22"/>
        </w:rPr>
        <w:t>,</w:t>
      </w:r>
      <w:r>
        <w:rPr>
          <w:i/>
          <w:color w:val="000000"/>
          <w:kern w:val="0"/>
          <w:sz w:val="22"/>
          <w:szCs w:val="22"/>
        </w:rPr>
        <w:t>B</w:t>
      </w:r>
      <w:r>
        <w:rPr>
          <w:color w:val="000000"/>
          <w:kern w:val="0"/>
          <w:sz w:val="22"/>
          <w:szCs w:val="22"/>
        </w:rPr>
        <w:t>表示的数分别是</w:t>
      </w:r>
      <w:r>
        <w:rPr>
          <w:i/>
          <w:color w:val="000000"/>
          <w:kern w:val="0"/>
          <w:sz w:val="22"/>
          <w:szCs w:val="22"/>
        </w:rPr>
        <w:t>a</w:t>
      </w:r>
      <w:r>
        <w:rPr>
          <w:color w:val="000000"/>
          <w:kern w:val="0"/>
          <w:sz w:val="22"/>
          <w:szCs w:val="22"/>
        </w:rPr>
        <w:t>,</w:t>
      </w:r>
      <w:r>
        <w:rPr>
          <w:i/>
          <w:color w:val="000000"/>
          <w:kern w:val="0"/>
          <w:sz w:val="22"/>
          <w:szCs w:val="22"/>
        </w:rPr>
        <w:t>b</w:t>
      </w:r>
      <w:r>
        <w:rPr>
          <w:color w:val="000000"/>
          <w:kern w:val="0"/>
          <w:sz w:val="22"/>
          <w:szCs w:val="22"/>
        </w:rPr>
        <w:t>,点</w:t>
      </w:r>
      <w:r>
        <w:rPr>
          <w:i/>
          <w:color w:val="000000"/>
          <w:kern w:val="0"/>
          <w:sz w:val="22"/>
          <w:szCs w:val="22"/>
        </w:rPr>
        <w:t>A</w:t>
      </w:r>
      <w:r>
        <w:rPr>
          <w:color w:val="000000"/>
          <w:kern w:val="0"/>
          <w:sz w:val="22"/>
          <w:szCs w:val="22"/>
        </w:rPr>
        <w:t>在数轴上0和1两点(不包括这两点)之间移动,点</w:t>
      </w:r>
      <w:r>
        <w:rPr>
          <w:i/>
          <w:color w:val="000000"/>
          <w:kern w:val="0"/>
          <w:sz w:val="22"/>
          <w:szCs w:val="22"/>
        </w:rPr>
        <w:t>B</w:t>
      </w:r>
      <w:r>
        <w:rPr>
          <w:color w:val="000000"/>
          <w:kern w:val="0"/>
          <w:sz w:val="22"/>
          <w:szCs w:val="22"/>
        </w:rPr>
        <w:t>在数轴上－3和－2两点之间移动</w:t>
      </w:r>
      <w:r>
        <w:rPr>
          <w:i/>
          <w:color w:val="000000"/>
          <w:kern w:val="0"/>
          <w:sz w:val="22"/>
          <w:szCs w:val="22"/>
        </w:rPr>
        <w:t>.</w:t>
      </w:r>
      <w:r>
        <w:rPr>
          <w:color w:val="000000"/>
          <w:kern w:val="0"/>
          <w:sz w:val="22"/>
          <w:szCs w:val="22"/>
        </w:rPr>
        <w:t>下列四个代数式的值可能比2 021大的是</w:t>
      </w:r>
    </w:p>
    <w:p>
      <w:pPr>
        <w:widowControl/>
        <w:tabs>
          <w:tab w:val="left" w:pos="1621"/>
          <w:tab w:val="left" w:pos="2914"/>
          <w:tab w:val="left" w:pos="3997"/>
          <w:tab w:val="left" w:pos="5074"/>
        </w:tabs>
        <w:adjustRightInd w:val="0"/>
        <w:snapToGrid w:val="0"/>
        <w:spacing w:line="312" w:lineRule="auto"/>
        <w:jc w:val="left"/>
        <w:rPr>
          <w:color w:val="000000"/>
          <w:kern w:val="0"/>
          <w:sz w:val="22"/>
          <w:szCs w:val="22"/>
        </w:rPr>
      </w:pPr>
      <w:r>
        <w:rPr>
          <w:color w:val="000000"/>
          <w:kern w:val="0"/>
          <w:sz w:val="22"/>
          <w:szCs w:val="22"/>
        </w:rPr>
        <w:drawing>
          <wp:inline distT="0" distB="0" distL="0" distR="0">
            <wp:extent cx="1475740" cy="251460"/>
            <wp:effectExtent l="0" t="0" r="0" b="0"/>
            <wp:docPr id="25" name="image13.jpe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image13.jpeg" descr=" 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76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tabs>
          <w:tab w:val="left" w:pos="1621"/>
          <w:tab w:val="left" w:pos="2914"/>
          <w:tab w:val="left" w:pos="3997"/>
          <w:tab w:val="left" w:pos="5074"/>
        </w:tabs>
        <w:adjustRightInd w:val="0"/>
        <w:snapToGrid w:val="0"/>
        <w:spacing w:line="312" w:lineRule="auto"/>
        <w:jc w:val="left"/>
        <w:rPr>
          <w:color w:val="000000"/>
          <w:kern w:val="0"/>
          <w:sz w:val="22"/>
          <w:szCs w:val="22"/>
        </w:rPr>
      </w:pPr>
      <w:r>
        <w:rPr>
          <w:color w:val="000000"/>
          <w:kern w:val="0"/>
          <w:sz w:val="22"/>
          <w:szCs w:val="22"/>
        </w:rPr>
        <w:t>A.</w:t>
      </w:r>
      <w:r>
        <w:rPr>
          <w:i/>
          <w:color w:val="000000"/>
          <w:kern w:val="0"/>
          <w:sz w:val="22"/>
          <w:szCs w:val="22"/>
        </w:rPr>
        <w:t>a</w:t>
      </w:r>
      <w:r>
        <w:rPr>
          <w:color w:val="000000"/>
          <w:kern w:val="0"/>
          <w:sz w:val="22"/>
          <w:szCs w:val="22"/>
          <w:vertAlign w:val="superscript"/>
        </w:rPr>
        <w:t>6</w:t>
      </w:r>
      <w:r>
        <w:rPr>
          <w:i/>
          <w:color w:val="000000"/>
          <w:kern w:val="0"/>
          <w:sz w:val="22"/>
          <w:szCs w:val="22"/>
        </w:rPr>
        <w:t>b</w:t>
      </w:r>
      <w:r>
        <w:rPr>
          <w:color w:val="000000"/>
          <w:kern w:val="0"/>
          <w:sz w:val="22"/>
          <w:szCs w:val="22"/>
          <w:vertAlign w:val="superscript"/>
        </w:rPr>
        <w:t>6</w:t>
      </w:r>
      <w:r>
        <w:rPr>
          <w:color w:val="000000"/>
          <w:kern w:val="0"/>
          <w:sz w:val="22"/>
          <w:szCs w:val="22"/>
        </w:rPr>
        <w:tab/>
      </w:r>
      <w:r>
        <w:rPr>
          <w:color w:val="000000"/>
          <w:kern w:val="0"/>
          <w:sz w:val="22"/>
          <w:szCs w:val="22"/>
        </w:rPr>
        <w:t>B.</w:t>
      </w:r>
      <w:r>
        <w:rPr>
          <w:i/>
          <w:color w:val="000000"/>
          <w:kern w:val="0"/>
          <w:sz w:val="22"/>
          <w:szCs w:val="22"/>
        </w:rPr>
        <w:t>b</w:t>
      </w:r>
      <w:r>
        <w:rPr>
          <w:color w:val="000000"/>
          <w:kern w:val="0"/>
          <w:sz w:val="22"/>
          <w:szCs w:val="22"/>
          <w:vertAlign w:val="superscript"/>
        </w:rPr>
        <w:t>6</w:t>
      </w:r>
      <w:r>
        <w:rPr>
          <w:color w:val="000000"/>
          <w:kern w:val="0"/>
          <w:sz w:val="22"/>
          <w:szCs w:val="22"/>
        </w:rPr>
        <w:t>+</w:t>
      </w:r>
      <w:r>
        <w:rPr>
          <w:i/>
          <w:color w:val="000000"/>
          <w:kern w:val="0"/>
          <w:sz w:val="22"/>
          <w:szCs w:val="22"/>
        </w:rPr>
        <w:t>a</w:t>
      </w:r>
      <w:r>
        <w:rPr>
          <w:color w:val="000000"/>
          <w:kern w:val="0"/>
          <w:sz w:val="22"/>
          <w:szCs w:val="22"/>
          <w:vertAlign w:val="superscript"/>
        </w:rPr>
        <w:t>6</w:t>
      </w:r>
      <w:r>
        <w:rPr>
          <w:color w:val="000000"/>
          <w:kern w:val="0"/>
          <w:sz w:val="22"/>
          <w:szCs w:val="22"/>
        </w:rPr>
        <w:tab/>
      </w:r>
      <w:r>
        <w:rPr>
          <w:color w:val="000000"/>
          <w:kern w:val="0"/>
          <w:sz w:val="22"/>
          <w:szCs w:val="22"/>
        </w:rPr>
        <w:t>C.</w:t>
      </w:r>
      <w:r>
        <w:rPr>
          <w:i/>
          <w:color w:val="000000"/>
          <w:kern w:val="0"/>
          <w:sz w:val="22"/>
          <w:szCs w:val="22"/>
        </w:rPr>
        <w:t>a</w:t>
      </w:r>
      <w:r>
        <w:rPr>
          <w:color w:val="000000"/>
          <w:kern w:val="0"/>
          <w:sz w:val="22"/>
          <w:szCs w:val="22"/>
          <w:vertAlign w:val="superscript"/>
        </w:rPr>
        <w:t>12</w:t>
      </w:r>
      <w:r>
        <w:rPr>
          <w:i/>
          <w:color w:val="000000"/>
          <w:kern w:val="0"/>
          <w:sz w:val="22"/>
          <w:szCs w:val="22"/>
        </w:rPr>
        <w:t>b</w:t>
      </w:r>
      <w:r>
        <w:rPr>
          <w:color w:val="000000"/>
          <w:kern w:val="0"/>
          <w:sz w:val="22"/>
          <w:szCs w:val="22"/>
        </w:rPr>
        <w:tab/>
      </w:r>
      <w:r>
        <w:rPr>
          <w:color w:val="000000"/>
          <w:kern w:val="0"/>
          <w:sz w:val="22"/>
          <w:szCs w:val="22"/>
        </w:rPr>
        <w:t>D.</w:t>
      </w:r>
      <w:r>
        <w:rPr>
          <w:i/>
          <w:color w:val="000000"/>
          <w:kern w:val="0"/>
          <w:sz w:val="22"/>
          <w:szCs w:val="22"/>
        </w:rPr>
        <w:t>ab</w:t>
      </w:r>
      <w:r>
        <w:rPr>
          <w:color w:val="000000"/>
          <w:kern w:val="0"/>
          <w:sz w:val="22"/>
          <w:szCs w:val="22"/>
          <w:vertAlign w:val="superscript"/>
        </w:rPr>
        <w:t>12</w:t>
      </w:r>
    </w:p>
    <w:p>
      <w:pPr>
        <w:widowControl/>
        <w:tabs>
          <w:tab w:val="left" w:pos="1621"/>
          <w:tab w:val="left" w:pos="2914"/>
          <w:tab w:val="left" w:pos="3997"/>
          <w:tab w:val="left" w:pos="5074"/>
        </w:tabs>
        <w:adjustRightInd w:val="0"/>
        <w:snapToGrid w:val="0"/>
        <w:spacing w:line="312" w:lineRule="auto"/>
        <w:jc w:val="left"/>
        <w:rPr>
          <w:color w:val="000000"/>
          <w:kern w:val="0"/>
          <w:sz w:val="22"/>
          <w:szCs w:val="22"/>
        </w:rPr>
      </w:pPr>
      <w:r>
        <w:rPr>
          <w:color w:val="000000"/>
          <w:kern w:val="0"/>
          <w:sz w:val="22"/>
          <w:szCs w:val="22"/>
        </w:rPr>
        <w:t>10</w:t>
      </w:r>
      <w:r>
        <w:rPr>
          <w:i/>
          <w:color w:val="000000"/>
          <w:kern w:val="0"/>
          <w:sz w:val="22"/>
          <w:szCs w:val="22"/>
        </w:rPr>
        <w:t>.</w:t>
      </w:r>
      <w:r>
        <w:rPr>
          <w:color w:val="000000"/>
          <w:kern w:val="0"/>
          <w:sz w:val="22"/>
          <w:szCs w:val="22"/>
        </w:rPr>
        <w:t>一个含有多个字母的整式,如果把其中任意两个字母互换位置,所得的结果与原式相同,那么称此整式是对称整式</w:t>
      </w:r>
      <w:r>
        <w:rPr>
          <w:i/>
          <w:color w:val="000000"/>
          <w:kern w:val="0"/>
          <w:sz w:val="22"/>
          <w:szCs w:val="22"/>
        </w:rPr>
        <w:t>.</w:t>
      </w:r>
      <w:r>
        <w:rPr>
          <w:color w:val="000000"/>
          <w:kern w:val="0"/>
          <w:sz w:val="22"/>
          <w:szCs w:val="22"/>
        </w:rPr>
        <w:t>例如,</w:t>
      </w:r>
      <w:r>
        <w:rPr>
          <w:i/>
          <w:color w:val="000000"/>
          <w:kern w:val="0"/>
          <w:sz w:val="22"/>
          <w:szCs w:val="22"/>
        </w:rPr>
        <w:t>x</w:t>
      </w:r>
      <w:r>
        <w:rPr>
          <w:color w:val="000000"/>
          <w:kern w:val="0"/>
          <w:sz w:val="22"/>
          <w:szCs w:val="22"/>
          <w:vertAlign w:val="superscript"/>
        </w:rPr>
        <w:t>2</w:t>
      </w:r>
      <w:r>
        <w:rPr>
          <w:color w:val="000000"/>
          <w:kern w:val="0"/>
          <w:sz w:val="22"/>
          <w:szCs w:val="22"/>
        </w:rPr>
        <w:t>+</w:t>
      </w:r>
      <w:r>
        <w:rPr>
          <w:i/>
          <w:color w:val="000000"/>
          <w:kern w:val="0"/>
          <w:sz w:val="22"/>
          <w:szCs w:val="22"/>
        </w:rPr>
        <w:t>y</w:t>
      </w:r>
      <w:r>
        <w:rPr>
          <w:color w:val="000000"/>
          <w:kern w:val="0"/>
          <w:sz w:val="22"/>
          <w:szCs w:val="22"/>
          <w:vertAlign w:val="superscript"/>
        </w:rPr>
        <w:t>2</w:t>
      </w:r>
      <w:r>
        <w:rPr>
          <w:color w:val="000000"/>
          <w:kern w:val="0"/>
          <w:sz w:val="22"/>
          <w:szCs w:val="22"/>
        </w:rPr>
        <w:t>+</w:t>
      </w:r>
      <w:r>
        <w:rPr>
          <w:i/>
          <w:color w:val="000000"/>
          <w:kern w:val="0"/>
          <w:sz w:val="22"/>
          <w:szCs w:val="22"/>
        </w:rPr>
        <w:t>z</w:t>
      </w:r>
      <w:r>
        <w:rPr>
          <w:color w:val="000000"/>
          <w:kern w:val="0"/>
          <w:sz w:val="22"/>
          <w:szCs w:val="22"/>
          <w:vertAlign w:val="superscript"/>
        </w:rPr>
        <w:t>2</w:t>
      </w:r>
      <w:r>
        <w:rPr>
          <w:color w:val="000000"/>
          <w:kern w:val="0"/>
          <w:sz w:val="22"/>
          <w:szCs w:val="22"/>
        </w:rPr>
        <w:t>是对称整式,</w:t>
      </w:r>
      <w:r>
        <w:rPr>
          <w:i/>
          <w:color w:val="000000"/>
          <w:kern w:val="0"/>
          <w:sz w:val="22"/>
          <w:szCs w:val="22"/>
        </w:rPr>
        <w:t>x</w:t>
      </w:r>
      <w:r>
        <w:rPr>
          <w:color w:val="000000"/>
          <w:kern w:val="0"/>
          <w:sz w:val="22"/>
          <w:szCs w:val="22"/>
          <w:vertAlign w:val="superscript"/>
        </w:rPr>
        <w:t>2</w:t>
      </w:r>
      <w:r>
        <w:rPr>
          <w:color w:val="000000"/>
          <w:kern w:val="0"/>
          <w:sz w:val="22"/>
          <w:szCs w:val="22"/>
        </w:rPr>
        <w:t>－2</w:t>
      </w:r>
      <w:r>
        <w:rPr>
          <w:i/>
          <w:color w:val="000000"/>
          <w:kern w:val="0"/>
          <w:sz w:val="22"/>
          <w:szCs w:val="22"/>
        </w:rPr>
        <w:t>y</w:t>
      </w:r>
      <w:r>
        <w:rPr>
          <w:color w:val="000000"/>
          <w:kern w:val="0"/>
          <w:sz w:val="22"/>
          <w:szCs w:val="22"/>
          <w:vertAlign w:val="superscript"/>
        </w:rPr>
        <w:t>2</w:t>
      </w:r>
      <w:r>
        <w:rPr>
          <w:color w:val="000000"/>
          <w:kern w:val="0"/>
          <w:sz w:val="22"/>
          <w:szCs w:val="22"/>
        </w:rPr>
        <w:t>+3</w:t>
      </w:r>
      <w:r>
        <w:rPr>
          <w:i/>
          <w:color w:val="000000"/>
          <w:kern w:val="0"/>
          <w:sz w:val="22"/>
          <w:szCs w:val="22"/>
        </w:rPr>
        <w:t>z</w:t>
      </w:r>
      <w:r>
        <w:rPr>
          <w:color w:val="000000"/>
          <w:kern w:val="0"/>
          <w:sz w:val="22"/>
          <w:szCs w:val="22"/>
          <w:vertAlign w:val="superscript"/>
        </w:rPr>
        <w:t>2</w:t>
      </w:r>
      <w:r>
        <w:rPr>
          <w:color w:val="000000"/>
          <w:kern w:val="0"/>
          <w:sz w:val="22"/>
          <w:szCs w:val="22"/>
        </w:rPr>
        <w:t>不是对称整式</w:t>
      </w:r>
      <w:r>
        <w:rPr>
          <w:i/>
          <w:color w:val="000000"/>
          <w:kern w:val="0"/>
          <w:sz w:val="22"/>
          <w:szCs w:val="22"/>
        </w:rPr>
        <w:t>.</w:t>
      </w:r>
    </w:p>
    <w:p>
      <w:pPr>
        <w:widowControl/>
        <w:tabs>
          <w:tab w:val="left" w:pos="1621"/>
          <w:tab w:val="left" w:pos="2914"/>
          <w:tab w:val="left" w:pos="3997"/>
          <w:tab w:val="left" w:pos="5074"/>
        </w:tabs>
        <w:adjustRightInd w:val="0"/>
        <w:snapToGrid w:val="0"/>
        <w:spacing w:line="312" w:lineRule="auto"/>
        <w:jc w:val="left"/>
        <w:rPr>
          <w:color w:val="000000"/>
          <w:kern w:val="0"/>
          <w:sz w:val="22"/>
          <w:szCs w:val="22"/>
        </w:rPr>
      </w:pPr>
      <w:r>
        <w:rPr>
          <w:rFonts w:hint="eastAsia" w:ascii="宋体" w:hAnsi="宋体" w:cs="宋体"/>
          <w:color w:val="000000"/>
          <w:kern w:val="0"/>
          <w:sz w:val="22"/>
          <w:szCs w:val="22"/>
        </w:rPr>
        <w:t>①</w:t>
      </w:r>
      <w:r>
        <w:rPr>
          <w:color w:val="000000"/>
          <w:kern w:val="0"/>
          <w:sz w:val="22"/>
          <w:szCs w:val="22"/>
        </w:rPr>
        <w:t>所含字母相同的两个对称整式求和,若结果中仍含有多个字母,则该和仍为对称整式;</w:t>
      </w:r>
    </w:p>
    <w:p>
      <w:pPr>
        <w:widowControl/>
        <w:tabs>
          <w:tab w:val="left" w:pos="1621"/>
          <w:tab w:val="left" w:pos="2914"/>
          <w:tab w:val="left" w:pos="3997"/>
          <w:tab w:val="left" w:pos="5074"/>
        </w:tabs>
        <w:adjustRightInd w:val="0"/>
        <w:snapToGrid w:val="0"/>
        <w:spacing w:line="312" w:lineRule="auto"/>
        <w:jc w:val="left"/>
        <w:rPr>
          <w:color w:val="000000"/>
          <w:kern w:val="0"/>
          <w:sz w:val="22"/>
          <w:szCs w:val="22"/>
        </w:rPr>
      </w:pPr>
      <w:r>
        <w:rPr>
          <w:rFonts w:hint="eastAsia" w:ascii="宋体" w:hAnsi="宋体" w:cs="宋体"/>
          <w:color w:val="000000"/>
          <w:kern w:val="0"/>
          <w:sz w:val="22"/>
          <w:szCs w:val="22"/>
        </w:rPr>
        <w:t>②</w:t>
      </w:r>
      <w:r>
        <w:rPr>
          <w:color w:val="000000"/>
          <w:kern w:val="0"/>
          <w:sz w:val="22"/>
          <w:szCs w:val="22"/>
        </w:rPr>
        <w:t>一个多项式是对称整式,那么该多项式中各项的次数必相同;</w:t>
      </w:r>
    </w:p>
    <w:p>
      <w:pPr>
        <w:widowControl/>
        <w:tabs>
          <w:tab w:val="left" w:pos="1621"/>
          <w:tab w:val="left" w:pos="2914"/>
          <w:tab w:val="left" w:pos="3997"/>
          <w:tab w:val="left" w:pos="5074"/>
        </w:tabs>
        <w:adjustRightInd w:val="0"/>
        <w:snapToGrid w:val="0"/>
        <w:spacing w:line="312" w:lineRule="auto"/>
        <w:jc w:val="left"/>
        <w:rPr>
          <w:color w:val="000000"/>
          <w:kern w:val="0"/>
          <w:sz w:val="22"/>
          <w:szCs w:val="22"/>
        </w:rPr>
      </w:pPr>
      <w:r>
        <w:rPr>
          <w:rFonts w:hint="eastAsia" w:ascii="宋体" w:hAnsi="宋体" w:cs="宋体"/>
          <w:color w:val="000000"/>
          <w:kern w:val="0"/>
          <w:sz w:val="22"/>
          <w:szCs w:val="22"/>
        </w:rPr>
        <w:t>③</w:t>
      </w:r>
      <w:r>
        <w:rPr>
          <w:color w:val="000000"/>
          <w:kern w:val="0"/>
          <w:sz w:val="22"/>
          <w:szCs w:val="22"/>
        </w:rPr>
        <w:t>单项式不可能是对称整式;</w:t>
      </w:r>
    </w:p>
    <w:p>
      <w:pPr>
        <w:widowControl/>
        <w:tabs>
          <w:tab w:val="left" w:pos="1621"/>
          <w:tab w:val="left" w:pos="2914"/>
          <w:tab w:val="left" w:pos="3997"/>
          <w:tab w:val="left" w:pos="5074"/>
        </w:tabs>
        <w:adjustRightInd w:val="0"/>
        <w:snapToGrid w:val="0"/>
        <w:spacing w:line="312" w:lineRule="auto"/>
        <w:jc w:val="left"/>
        <w:rPr>
          <w:color w:val="000000"/>
          <w:kern w:val="0"/>
          <w:sz w:val="22"/>
          <w:szCs w:val="22"/>
        </w:rPr>
      </w:pPr>
      <w:r>
        <w:rPr>
          <w:rFonts w:hint="eastAsia" w:ascii="宋体" w:hAnsi="宋体" w:cs="宋体"/>
          <w:color w:val="000000"/>
          <w:kern w:val="0"/>
          <w:sz w:val="22"/>
          <w:szCs w:val="22"/>
        </w:rPr>
        <w:t>④</w:t>
      </w:r>
      <w:r>
        <w:rPr>
          <w:color w:val="000000"/>
          <w:kern w:val="0"/>
          <w:sz w:val="22"/>
          <w:szCs w:val="22"/>
        </w:rPr>
        <w:t>若某对称整式只含字母</w:t>
      </w:r>
      <w:r>
        <w:rPr>
          <w:i/>
          <w:color w:val="000000"/>
          <w:kern w:val="0"/>
          <w:sz w:val="22"/>
          <w:szCs w:val="22"/>
        </w:rPr>
        <w:t>x</w:t>
      </w:r>
      <w:r>
        <w:rPr>
          <w:color w:val="000000"/>
          <w:kern w:val="0"/>
          <w:sz w:val="22"/>
          <w:szCs w:val="22"/>
        </w:rPr>
        <w:t>,</w:t>
      </w:r>
      <w:r>
        <w:rPr>
          <w:i/>
          <w:color w:val="000000"/>
          <w:kern w:val="0"/>
          <w:sz w:val="22"/>
          <w:szCs w:val="22"/>
        </w:rPr>
        <w:t>y</w:t>
      </w:r>
      <w:r>
        <w:rPr>
          <w:color w:val="000000"/>
          <w:kern w:val="0"/>
          <w:sz w:val="22"/>
          <w:szCs w:val="22"/>
        </w:rPr>
        <w:t>,</w:t>
      </w:r>
      <w:r>
        <w:rPr>
          <w:i/>
          <w:color w:val="000000"/>
          <w:kern w:val="0"/>
          <w:sz w:val="22"/>
          <w:szCs w:val="22"/>
        </w:rPr>
        <w:t>z</w:t>
      </w:r>
      <w:r>
        <w:rPr>
          <w:color w:val="000000"/>
          <w:kern w:val="0"/>
          <w:sz w:val="22"/>
          <w:szCs w:val="22"/>
        </w:rPr>
        <w:t>,且其中有一项为</w:t>
      </w:r>
      <w:r>
        <w:rPr>
          <w:i/>
          <w:color w:val="000000"/>
          <w:kern w:val="0"/>
          <w:sz w:val="22"/>
          <w:szCs w:val="22"/>
        </w:rPr>
        <w:t>x</w:t>
      </w:r>
      <w:r>
        <w:rPr>
          <w:color w:val="000000"/>
          <w:kern w:val="0"/>
          <w:sz w:val="22"/>
          <w:szCs w:val="22"/>
          <w:vertAlign w:val="superscript"/>
        </w:rPr>
        <w:t>2</w:t>
      </w:r>
      <w:r>
        <w:rPr>
          <w:i/>
          <w:color w:val="000000"/>
          <w:kern w:val="0"/>
          <w:sz w:val="22"/>
          <w:szCs w:val="22"/>
        </w:rPr>
        <w:t>y</w:t>
      </w:r>
      <w:r>
        <w:rPr>
          <w:color w:val="000000"/>
          <w:kern w:val="0"/>
          <w:sz w:val="22"/>
          <w:szCs w:val="22"/>
        </w:rPr>
        <w:t>,则该多项式的项数至少为3</w:t>
      </w:r>
      <w:r>
        <w:rPr>
          <w:i/>
          <w:color w:val="000000"/>
          <w:kern w:val="0"/>
          <w:sz w:val="22"/>
          <w:szCs w:val="22"/>
        </w:rPr>
        <w:t>.</w:t>
      </w:r>
    </w:p>
    <w:p>
      <w:pPr>
        <w:widowControl/>
        <w:tabs>
          <w:tab w:val="left" w:pos="1621"/>
          <w:tab w:val="left" w:pos="2914"/>
          <w:tab w:val="left" w:pos="3997"/>
          <w:tab w:val="left" w:pos="5074"/>
        </w:tabs>
        <w:adjustRightInd w:val="0"/>
        <w:snapToGrid w:val="0"/>
        <w:spacing w:line="312" w:lineRule="auto"/>
        <w:jc w:val="left"/>
        <w:rPr>
          <w:color w:val="000000"/>
          <w:kern w:val="0"/>
          <w:sz w:val="22"/>
          <w:szCs w:val="22"/>
        </w:rPr>
      </w:pPr>
      <w:r>
        <w:rPr>
          <w:color w:val="000000"/>
          <w:kern w:val="0"/>
          <w:sz w:val="22"/>
          <w:szCs w:val="22"/>
        </w:rPr>
        <w:t>以上结论中错误的个数是</w:t>
      </w:r>
    </w:p>
    <w:p>
      <w:pPr>
        <w:widowControl/>
        <w:tabs>
          <w:tab w:val="left" w:pos="1621"/>
          <w:tab w:val="left" w:pos="2914"/>
          <w:tab w:val="left" w:pos="3997"/>
          <w:tab w:val="left" w:pos="5074"/>
        </w:tabs>
        <w:adjustRightInd w:val="0"/>
        <w:snapToGrid w:val="0"/>
        <w:spacing w:line="312" w:lineRule="auto"/>
        <w:jc w:val="left"/>
        <w:rPr>
          <w:color w:val="000000"/>
          <w:kern w:val="0"/>
          <w:sz w:val="22"/>
          <w:szCs w:val="22"/>
        </w:rPr>
      </w:pPr>
      <w:r>
        <w:rPr>
          <w:color w:val="000000"/>
          <w:kern w:val="0"/>
          <w:sz w:val="22"/>
          <w:szCs w:val="22"/>
        </w:rPr>
        <w:t>A.4</w:t>
      </w:r>
      <w:r>
        <w:rPr>
          <w:color w:val="000000"/>
          <w:kern w:val="0"/>
          <w:sz w:val="22"/>
          <w:szCs w:val="22"/>
        </w:rPr>
        <w:tab/>
      </w:r>
      <w:r>
        <w:rPr>
          <w:color w:val="000000"/>
          <w:kern w:val="0"/>
          <w:sz w:val="22"/>
          <w:szCs w:val="22"/>
        </w:rPr>
        <w:t>B.3</w:t>
      </w:r>
      <w:r>
        <w:rPr>
          <w:color w:val="000000"/>
          <w:kern w:val="0"/>
          <w:sz w:val="22"/>
          <w:szCs w:val="22"/>
        </w:rPr>
        <w:tab/>
      </w:r>
      <w:r>
        <w:rPr>
          <w:color w:val="000000"/>
          <w:kern w:val="0"/>
          <w:sz w:val="22"/>
          <w:szCs w:val="22"/>
        </w:rPr>
        <w:t>C.2</w:t>
      </w:r>
      <w:r>
        <w:rPr>
          <w:color w:val="000000"/>
          <w:kern w:val="0"/>
          <w:sz w:val="22"/>
          <w:szCs w:val="22"/>
        </w:rPr>
        <w:tab/>
      </w:r>
      <w:r>
        <w:rPr>
          <w:color w:val="000000"/>
          <w:kern w:val="0"/>
          <w:sz w:val="22"/>
          <w:szCs w:val="22"/>
        </w:rPr>
        <w:t>D.1</w:t>
      </w:r>
    </w:p>
    <w:p>
      <w:pPr>
        <w:widowControl/>
        <w:tabs>
          <w:tab w:val="left" w:pos="1621"/>
          <w:tab w:val="left" w:pos="2914"/>
          <w:tab w:val="left" w:pos="3997"/>
          <w:tab w:val="left" w:pos="5074"/>
        </w:tabs>
        <w:spacing w:line="312" w:lineRule="auto"/>
        <w:jc w:val="left"/>
        <w:rPr>
          <w:rFonts w:ascii="Calibri" w:hAnsi="NEU-BZ"/>
          <w:color w:val="000000"/>
          <w:kern w:val="0"/>
          <w:sz w:val="22"/>
          <w:szCs w:val="22"/>
        </w:rPr>
      </w:pPr>
      <w:r>
        <w:rPr>
          <w:rFonts w:ascii="Arial" w:hAnsi="黑体" w:eastAsia="黑体"/>
          <w:color w:val="000000"/>
          <w:kern w:val="0"/>
          <w:sz w:val="22"/>
          <w:szCs w:val="22"/>
        </w:rPr>
        <w:t>二、填空题</w:t>
      </w:r>
      <w:r>
        <w:rPr>
          <w:rFonts w:ascii="方正黑体_GBK" w:hAnsi="方正黑体_GBK"/>
          <w:color w:val="000000"/>
          <w:kern w:val="0"/>
          <w:sz w:val="22"/>
          <w:szCs w:val="22"/>
        </w:rPr>
        <w:t>(</w:t>
      </w:r>
      <w:r>
        <w:rPr>
          <w:rFonts w:ascii="Arial" w:hAnsi="黑体" w:eastAsia="黑体"/>
          <w:color w:val="000000"/>
          <w:kern w:val="0"/>
          <w:sz w:val="22"/>
          <w:szCs w:val="22"/>
        </w:rPr>
        <w:t>本大题共</w:t>
      </w:r>
      <w:r>
        <w:rPr>
          <w:rFonts w:hint="eastAsia"/>
          <w:color w:val="000000"/>
          <w:kern w:val="0"/>
          <w:sz w:val="22"/>
          <w:szCs w:val="22"/>
        </w:rPr>
        <w:t>6</w:t>
      </w:r>
      <w:r>
        <w:rPr>
          <w:rFonts w:ascii="Arial" w:hAnsi="黑体" w:eastAsia="黑体"/>
          <w:color w:val="000000"/>
          <w:kern w:val="0"/>
          <w:sz w:val="22"/>
          <w:szCs w:val="22"/>
        </w:rPr>
        <w:t>小题</w:t>
      </w:r>
      <w:r>
        <w:rPr>
          <w:rFonts w:ascii="方正黑体_GBK" w:hAnsi="方正黑体_GBK"/>
          <w:color w:val="000000"/>
          <w:kern w:val="0"/>
          <w:sz w:val="22"/>
          <w:szCs w:val="22"/>
        </w:rPr>
        <w:t>,</w:t>
      </w:r>
      <w:r>
        <w:rPr>
          <w:rFonts w:ascii="Arial" w:hAnsi="黑体" w:eastAsia="黑体"/>
          <w:color w:val="000000"/>
          <w:kern w:val="0"/>
          <w:sz w:val="22"/>
          <w:szCs w:val="22"/>
        </w:rPr>
        <w:t>每小题</w:t>
      </w:r>
      <w:r>
        <w:rPr>
          <w:rFonts w:hint="eastAsia"/>
          <w:color w:val="000000"/>
          <w:kern w:val="0"/>
          <w:sz w:val="22"/>
          <w:szCs w:val="22"/>
        </w:rPr>
        <w:t>3</w:t>
      </w:r>
      <w:r>
        <w:rPr>
          <w:rFonts w:ascii="Arial" w:hAnsi="黑体" w:eastAsia="黑体"/>
          <w:color w:val="000000"/>
          <w:kern w:val="0"/>
          <w:sz w:val="22"/>
          <w:szCs w:val="22"/>
        </w:rPr>
        <w:t>分</w:t>
      </w:r>
      <w:r>
        <w:rPr>
          <w:rFonts w:ascii="方正黑体_GBK" w:hAnsi="方正黑体_GBK"/>
          <w:color w:val="000000"/>
          <w:kern w:val="0"/>
          <w:sz w:val="22"/>
          <w:szCs w:val="22"/>
        </w:rPr>
        <w:t>,</w:t>
      </w:r>
      <w:r>
        <w:rPr>
          <w:rFonts w:ascii="Arial" w:hAnsi="黑体" w:eastAsia="黑体"/>
          <w:color w:val="000000"/>
          <w:kern w:val="0"/>
          <w:sz w:val="22"/>
          <w:szCs w:val="22"/>
        </w:rPr>
        <w:t>满分</w:t>
      </w:r>
      <w:r>
        <w:rPr>
          <w:rFonts w:hint="eastAsia"/>
          <w:color w:val="000000"/>
          <w:kern w:val="0"/>
          <w:sz w:val="22"/>
          <w:szCs w:val="22"/>
        </w:rPr>
        <w:t>18</w:t>
      </w:r>
      <w:r>
        <w:rPr>
          <w:rFonts w:ascii="Arial" w:hAnsi="黑体" w:eastAsia="黑体"/>
          <w:color w:val="000000"/>
          <w:kern w:val="0"/>
          <w:sz w:val="22"/>
          <w:szCs w:val="22"/>
        </w:rPr>
        <w:t>分</w:t>
      </w:r>
      <w:r>
        <w:rPr>
          <w:rFonts w:ascii="方正黑体_GBK" w:hAnsi="方正黑体_GBK"/>
          <w:color w:val="000000"/>
          <w:kern w:val="0"/>
          <w:sz w:val="22"/>
          <w:szCs w:val="22"/>
        </w:rPr>
        <w:t>)</w:t>
      </w:r>
    </w:p>
    <w:p>
      <w:pPr>
        <w:widowControl/>
        <w:tabs>
          <w:tab w:val="left" w:pos="1621"/>
          <w:tab w:val="left" w:pos="2914"/>
          <w:tab w:val="left" w:pos="3997"/>
          <w:tab w:val="left" w:pos="5074"/>
        </w:tabs>
        <w:kinsoku w:val="0"/>
        <w:overflowPunct w:val="0"/>
        <w:adjustRightInd w:val="0"/>
        <w:snapToGrid w:val="0"/>
        <w:spacing w:line="312" w:lineRule="auto"/>
        <w:jc w:val="left"/>
        <w:textAlignment w:val="baseline"/>
        <w:rPr>
          <w:color w:val="000000"/>
          <w:kern w:val="24"/>
          <w:sz w:val="22"/>
          <w:szCs w:val="22"/>
        </w:rPr>
      </w:pPr>
      <w:r>
        <w:rPr>
          <w:color w:val="000000"/>
          <w:kern w:val="24"/>
          <w:sz w:val="22"/>
          <w:szCs w:val="22"/>
        </w:rPr>
        <w:t>11</w:t>
      </w:r>
      <w:r>
        <w:rPr>
          <w:i/>
          <w:color w:val="000000"/>
          <w:kern w:val="24"/>
          <w:sz w:val="22"/>
          <w:szCs w:val="22"/>
        </w:rPr>
        <w:t>.</w:t>
      </w:r>
      <w:r>
        <w:rPr>
          <w:color w:val="000000"/>
          <w:kern w:val="24"/>
          <w:sz w:val="22"/>
          <w:szCs w:val="22"/>
        </w:rPr>
        <w:t>如果在数轴上表示</w:t>
      </w:r>
      <w:r>
        <w:rPr>
          <w:i/>
          <w:color w:val="000000"/>
          <w:kern w:val="24"/>
          <w:sz w:val="22"/>
          <w:szCs w:val="22"/>
        </w:rPr>
        <w:t>a</w:t>
      </w:r>
      <w:r>
        <w:rPr>
          <w:color w:val="000000"/>
          <w:kern w:val="24"/>
          <w:sz w:val="22"/>
          <w:szCs w:val="22"/>
        </w:rPr>
        <w:t>,</w:t>
      </w:r>
      <w:r>
        <w:rPr>
          <w:i/>
          <w:color w:val="000000"/>
          <w:kern w:val="24"/>
          <w:sz w:val="22"/>
          <w:szCs w:val="22"/>
        </w:rPr>
        <w:t>b</w:t>
      </w:r>
      <w:r>
        <w:rPr>
          <w:color w:val="000000"/>
          <w:kern w:val="24"/>
          <w:sz w:val="22"/>
          <w:szCs w:val="22"/>
        </w:rPr>
        <w:t>两个实数的点的位置如图所示,那么|</w:t>
      </w:r>
      <w:r>
        <w:rPr>
          <w:i/>
          <w:color w:val="000000"/>
          <w:kern w:val="24"/>
          <w:sz w:val="22"/>
          <w:szCs w:val="22"/>
        </w:rPr>
        <w:t>a</w:t>
      </w:r>
      <w:r>
        <w:rPr>
          <w:color w:val="000000"/>
          <w:kern w:val="24"/>
          <w:sz w:val="22"/>
          <w:szCs w:val="22"/>
        </w:rPr>
        <w:t>－</w:t>
      </w:r>
      <w:r>
        <w:rPr>
          <w:i/>
          <w:color w:val="000000"/>
          <w:kern w:val="24"/>
          <w:sz w:val="22"/>
          <w:szCs w:val="22"/>
        </w:rPr>
        <w:t>b</w:t>
      </w:r>
      <w:r>
        <w:rPr>
          <w:color w:val="000000"/>
          <w:kern w:val="24"/>
          <w:sz w:val="22"/>
          <w:szCs w:val="22"/>
        </w:rPr>
        <w:t>|+|</w:t>
      </w:r>
      <w:r>
        <w:rPr>
          <w:i/>
          <w:color w:val="000000"/>
          <w:kern w:val="24"/>
          <w:sz w:val="22"/>
          <w:szCs w:val="22"/>
        </w:rPr>
        <w:t>a</w:t>
      </w:r>
      <w:r>
        <w:rPr>
          <w:color w:val="000000"/>
          <w:kern w:val="24"/>
          <w:sz w:val="22"/>
          <w:szCs w:val="22"/>
        </w:rPr>
        <w:t>+</w:t>
      </w:r>
      <w:r>
        <w:rPr>
          <w:i/>
          <w:color w:val="000000"/>
          <w:kern w:val="24"/>
          <w:sz w:val="22"/>
          <w:szCs w:val="22"/>
        </w:rPr>
        <w:t>b</w:t>
      </w:r>
      <w:r>
        <w:rPr>
          <w:color w:val="000000"/>
          <w:kern w:val="24"/>
          <w:sz w:val="22"/>
          <w:szCs w:val="22"/>
        </w:rPr>
        <w:t>|化简的结果为</w:t>
      </w:r>
      <w:r>
        <w:rPr>
          <w:i/>
          <w:color w:val="000000"/>
          <w:kern w:val="24"/>
          <w:sz w:val="22"/>
          <w:szCs w:val="22"/>
          <w:u w:val="single"/>
        </w:rPr>
        <w:t>　　　</w:t>
      </w:r>
      <w:r>
        <w:rPr>
          <w:i/>
          <w:color w:val="000000"/>
          <w:kern w:val="24"/>
          <w:sz w:val="22"/>
          <w:szCs w:val="22"/>
        </w:rPr>
        <w:t>. </w:t>
      </w:r>
    </w:p>
    <w:p>
      <w:pPr>
        <w:widowControl/>
        <w:tabs>
          <w:tab w:val="left" w:pos="1621"/>
          <w:tab w:val="left" w:pos="2914"/>
          <w:tab w:val="left" w:pos="3997"/>
          <w:tab w:val="left" w:pos="5074"/>
        </w:tabs>
        <w:kinsoku w:val="0"/>
        <w:overflowPunct w:val="0"/>
        <w:adjustRightInd w:val="0"/>
        <w:snapToGrid w:val="0"/>
        <w:spacing w:line="312" w:lineRule="auto"/>
        <w:jc w:val="left"/>
        <w:textAlignment w:val="baseline"/>
        <w:rPr>
          <w:color w:val="000000"/>
          <w:kern w:val="24"/>
          <w:sz w:val="22"/>
          <w:szCs w:val="22"/>
        </w:rPr>
      </w:pPr>
      <w:r>
        <w:rPr>
          <w:color w:val="000000"/>
          <w:kern w:val="24"/>
          <w:sz w:val="22"/>
          <w:szCs w:val="22"/>
        </w:rPr>
        <w:drawing>
          <wp:inline distT="0" distB="0" distL="0" distR="0">
            <wp:extent cx="1331595" cy="143510"/>
            <wp:effectExtent l="0" t="0" r="1905" b="8890"/>
            <wp:docPr id="26" name="image14.jpe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4.jpeg" descr=" 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2000" cy="14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tabs>
          <w:tab w:val="left" w:pos="1621"/>
          <w:tab w:val="left" w:pos="2914"/>
          <w:tab w:val="left" w:pos="3997"/>
          <w:tab w:val="left" w:pos="5074"/>
        </w:tabs>
        <w:kinsoku w:val="0"/>
        <w:overflowPunct w:val="0"/>
        <w:adjustRightInd w:val="0"/>
        <w:snapToGrid w:val="0"/>
        <w:spacing w:line="312" w:lineRule="auto"/>
        <w:jc w:val="left"/>
        <w:textAlignment w:val="baseline"/>
        <w:rPr>
          <w:color w:val="000000"/>
          <w:kern w:val="24"/>
          <w:sz w:val="22"/>
          <w:szCs w:val="22"/>
        </w:rPr>
      </w:pPr>
      <w:r>
        <w:rPr>
          <w:color w:val="000000"/>
          <w:kern w:val="24"/>
          <w:sz w:val="22"/>
          <w:szCs w:val="22"/>
        </w:rPr>
        <w:t>12</w:t>
      </w:r>
      <w:r>
        <w:rPr>
          <w:i/>
          <w:color w:val="000000"/>
          <w:kern w:val="24"/>
          <w:sz w:val="22"/>
          <w:szCs w:val="22"/>
        </w:rPr>
        <w:t>.</w:t>
      </w:r>
      <w:r>
        <w:rPr>
          <w:color w:val="000000"/>
          <w:kern w:val="24"/>
          <w:sz w:val="22"/>
          <w:szCs w:val="22"/>
        </w:rPr>
        <w:t>七年级(1)班有学生</w:t>
      </w:r>
      <w:r>
        <w:rPr>
          <w:i/>
          <w:color w:val="000000"/>
          <w:kern w:val="24"/>
          <w:sz w:val="22"/>
          <w:szCs w:val="22"/>
        </w:rPr>
        <w:t>a</w:t>
      </w:r>
      <w:r>
        <w:rPr>
          <w:color w:val="000000"/>
          <w:kern w:val="24"/>
          <w:sz w:val="22"/>
          <w:szCs w:val="22"/>
        </w:rPr>
        <w:t>人,七年级(2)班的人数比七年级(1)班的人数的一半多25人,那么七年级(2)班有</w:t>
      </w:r>
      <w:r>
        <w:rPr>
          <w:i/>
          <w:color w:val="000000"/>
          <w:kern w:val="24"/>
          <w:sz w:val="22"/>
          <w:szCs w:val="22"/>
          <w:u w:val="single"/>
        </w:rPr>
        <w:t>　　　</w:t>
      </w:r>
      <w:r>
        <w:rPr>
          <w:color w:val="000000"/>
          <w:kern w:val="24"/>
          <w:sz w:val="22"/>
          <w:szCs w:val="22"/>
        </w:rPr>
        <w:t>人</w:t>
      </w:r>
      <w:r>
        <w:rPr>
          <w:i/>
          <w:color w:val="000000"/>
          <w:kern w:val="24"/>
          <w:sz w:val="22"/>
          <w:szCs w:val="22"/>
        </w:rPr>
        <w:t>. </w:t>
      </w:r>
    </w:p>
    <w:p>
      <w:pPr>
        <w:widowControl/>
        <w:tabs>
          <w:tab w:val="left" w:pos="1621"/>
          <w:tab w:val="left" w:pos="2914"/>
          <w:tab w:val="left" w:pos="3997"/>
          <w:tab w:val="left" w:pos="5074"/>
        </w:tabs>
        <w:kinsoku w:val="0"/>
        <w:overflowPunct w:val="0"/>
        <w:adjustRightInd w:val="0"/>
        <w:snapToGrid w:val="0"/>
        <w:spacing w:line="312" w:lineRule="auto"/>
        <w:jc w:val="left"/>
        <w:textAlignment w:val="baseline"/>
        <w:rPr>
          <w:color w:val="000000"/>
          <w:kern w:val="24"/>
          <w:sz w:val="22"/>
          <w:szCs w:val="22"/>
        </w:rPr>
      </w:pPr>
      <w:r>
        <w:rPr>
          <w:color w:val="000000"/>
          <w:kern w:val="24"/>
          <w:sz w:val="22"/>
          <w:szCs w:val="22"/>
        </w:rPr>
        <w:t>13</w:t>
      </w:r>
      <w:r>
        <w:rPr>
          <w:i/>
          <w:color w:val="000000"/>
          <w:kern w:val="24"/>
          <w:sz w:val="22"/>
          <w:szCs w:val="22"/>
        </w:rPr>
        <w:t>.</w:t>
      </w:r>
      <w:r>
        <w:rPr>
          <w:color w:val="000000"/>
          <w:kern w:val="24"/>
          <w:sz w:val="22"/>
          <w:szCs w:val="22"/>
        </w:rPr>
        <w:t>把四张形状、大小完全相同的小长方形卡片(如图1,卡片长为</w:t>
      </w:r>
      <w:r>
        <w:rPr>
          <w:i/>
          <w:color w:val="000000"/>
          <w:kern w:val="24"/>
          <w:sz w:val="22"/>
          <w:szCs w:val="22"/>
        </w:rPr>
        <w:t>x</w:t>
      </w:r>
      <w:r>
        <w:rPr>
          <w:color w:val="000000"/>
          <w:kern w:val="24"/>
          <w:sz w:val="22"/>
          <w:szCs w:val="22"/>
        </w:rPr>
        <w:t>、宽为</w:t>
      </w:r>
      <w:r>
        <w:rPr>
          <w:i/>
          <w:color w:val="000000"/>
          <w:kern w:val="24"/>
          <w:sz w:val="22"/>
          <w:szCs w:val="22"/>
        </w:rPr>
        <w:t>y</w:t>
      </w:r>
      <w:r>
        <w:rPr>
          <w:color w:val="000000"/>
          <w:kern w:val="24"/>
          <w:sz w:val="22"/>
          <w:szCs w:val="22"/>
        </w:rPr>
        <w:t>,且</w:t>
      </w:r>
      <w:r>
        <w:rPr>
          <w:i/>
          <w:color w:val="000000"/>
          <w:kern w:val="24"/>
          <w:sz w:val="22"/>
          <w:szCs w:val="22"/>
        </w:rPr>
        <w:t>x</w:t>
      </w:r>
      <w:r>
        <w:rPr>
          <w:color w:val="000000"/>
          <w:kern w:val="24"/>
          <w:sz w:val="22"/>
          <w:szCs w:val="22"/>
        </w:rPr>
        <w:t>&gt;</w:t>
      </w:r>
      <w:r>
        <w:rPr>
          <w:i/>
          <w:color w:val="000000"/>
          <w:kern w:val="24"/>
          <w:sz w:val="22"/>
          <w:szCs w:val="22"/>
        </w:rPr>
        <w:t>y</w:t>
      </w:r>
      <w:r>
        <w:rPr>
          <w:color w:val="000000"/>
          <w:kern w:val="24"/>
          <w:sz w:val="22"/>
          <w:szCs w:val="22"/>
        </w:rPr>
        <w:t>)不重叠地放在一个底面为长方形(长为</w:t>
      </w:r>
      <w:r>
        <w:rPr>
          <w:i/>
          <w:color w:val="000000"/>
          <w:kern w:val="24"/>
          <w:sz w:val="22"/>
          <w:szCs w:val="22"/>
        </w:rPr>
        <w:t>a</w:t>
      </w:r>
      <w:r>
        <w:rPr>
          <w:color w:val="000000"/>
          <w:kern w:val="24"/>
          <w:sz w:val="22"/>
          <w:szCs w:val="22"/>
        </w:rPr>
        <w:t>、宽为</w:t>
      </w:r>
      <w:r>
        <w:rPr>
          <w:i/>
          <w:color w:val="000000"/>
          <w:kern w:val="24"/>
          <w:sz w:val="22"/>
          <w:szCs w:val="22"/>
        </w:rPr>
        <w:t>b</w:t>
      </w:r>
      <w:r>
        <w:rPr>
          <w:color w:val="000000"/>
          <w:kern w:val="24"/>
          <w:sz w:val="22"/>
          <w:szCs w:val="22"/>
        </w:rPr>
        <w:t>)的盒子底部(如图2),盒底面未被卡片覆盖的部分用阴影表示,则图2中两块阴影部分周长的和是</w:t>
      </w:r>
      <w:r>
        <w:rPr>
          <w:i/>
          <w:color w:val="000000"/>
          <w:kern w:val="24"/>
          <w:sz w:val="22"/>
          <w:szCs w:val="22"/>
          <w:u w:val="single"/>
        </w:rPr>
        <w:t>　　　　</w:t>
      </w:r>
      <w:r>
        <w:rPr>
          <w:i/>
          <w:color w:val="000000"/>
          <w:kern w:val="24"/>
          <w:sz w:val="22"/>
          <w:szCs w:val="22"/>
        </w:rPr>
        <w:t>.</w:t>
      </w:r>
      <w:r>
        <w:rPr>
          <w:color w:val="000000"/>
          <w:kern w:val="24"/>
          <w:sz w:val="22"/>
          <w:szCs w:val="22"/>
        </w:rPr>
        <w:t>(用只含</w:t>
      </w:r>
      <w:r>
        <w:rPr>
          <w:i/>
          <w:color w:val="000000"/>
          <w:kern w:val="24"/>
          <w:sz w:val="22"/>
          <w:szCs w:val="22"/>
        </w:rPr>
        <w:t>b</w:t>
      </w:r>
      <w:r>
        <w:rPr>
          <w:color w:val="000000"/>
          <w:kern w:val="24"/>
          <w:sz w:val="22"/>
          <w:szCs w:val="22"/>
        </w:rPr>
        <w:t>的代数式表示) </w:t>
      </w:r>
    </w:p>
    <w:p>
      <w:pPr>
        <w:widowControl/>
        <w:tabs>
          <w:tab w:val="left" w:pos="1621"/>
          <w:tab w:val="left" w:pos="2914"/>
          <w:tab w:val="left" w:pos="3997"/>
          <w:tab w:val="left" w:pos="5074"/>
        </w:tabs>
        <w:kinsoku w:val="0"/>
        <w:overflowPunct w:val="0"/>
        <w:adjustRightInd w:val="0"/>
        <w:snapToGrid w:val="0"/>
        <w:spacing w:line="312" w:lineRule="auto"/>
        <w:jc w:val="left"/>
        <w:textAlignment w:val="baseline"/>
        <w:rPr>
          <w:color w:val="000000"/>
          <w:kern w:val="24"/>
          <w:sz w:val="22"/>
          <w:szCs w:val="22"/>
        </w:rPr>
      </w:pPr>
      <w:r>
        <w:rPr>
          <w:color w:val="000000"/>
          <w:kern w:val="24"/>
          <w:sz w:val="22"/>
          <w:szCs w:val="22"/>
        </w:rPr>
        <w:drawing>
          <wp:inline distT="0" distB="0" distL="0" distR="0">
            <wp:extent cx="1439545" cy="971550"/>
            <wp:effectExtent l="0" t="0" r="8255" b="0"/>
            <wp:docPr id="27" name="image15.jpe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image15.jpeg" descr=" 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40000" cy="97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tabs>
          <w:tab w:val="left" w:pos="1621"/>
          <w:tab w:val="left" w:pos="2914"/>
          <w:tab w:val="left" w:pos="3997"/>
          <w:tab w:val="left" w:pos="5074"/>
        </w:tabs>
        <w:kinsoku w:val="0"/>
        <w:overflowPunct w:val="0"/>
        <w:adjustRightInd w:val="0"/>
        <w:snapToGrid w:val="0"/>
        <w:spacing w:line="312" w:lineRule="auto"/>
        <w:jc w:val="left"/>
        <w:textAlignment w:val="baseline"/>
        <w:rPr>
          <w:color w:val="000000"/>
          <w:kern w:val="24"/>
          <w:sz w:val="22"/>
          <w:szCs w:val="22"/>
        </w:rPr>
      </w:pPr>
      <w:r>
        <w:rPr>
          <w:color w:val="000000"/>
          <w:kern w:val="24"/>
          <w:sz w:val="22"/>
          <w:szCs w:val="22"/>
        </w:rPr>
        <w:t>14.已知有理数</w:t>
      </w:r>
      <w:r>
        <w:rPr>
          <w:i/>
          <w:color w:val="000000"/>
          <w:kern w:val="24"/>
          <w:sz w:val="22"/>
          <w:szCs w:val="22"/>
        </w:rPr>
        <w:t>a</w:t>
      </w:r>
      <w:r>
        <w:rPr>
          <w:color w:val="000000"/>
          <w:kern w:val="24"/>
          <w:sz w:val="22"/>
          <w:szCs w:val="22"/>
        </w:rPr>
        <w:t>，</w:t>
      </w:r>
      <w:r>
        <w:rPr>
          <w:i/>
          <w:color w:val="000000"/>
          <w:kern w:val="24"/>
          <w:sz w:val="22"/>
          <w:szCs w:val="22"/>
        </w:rPr>
        <w:t>b</w:t>
      </w:r>
      <w:r>
        <w:rPr>
          <w:color w:val="000000"/>
          <w:kern w:val="24"/>
          <w:sz w:val="22"/>
          <w:szCs w:val="22"/>
        </w:rPr>
        <w:t>，</w:t>
      </w:r>
      <w:r>
        <w:rPr>
          <w:i/>
          <w:color w:val="000000"/>
          <w:kern w:val="24"/>
          <w:sz w:val="22"/>
          <w:szCs w:val="22"/>
        </w:rPr>
        <w:t>c</w:t>
      </w:r>
      <w:r>
        <w:rPr>
          <w:color w:val="000000"/>
          <w:kern w:val="24"/>
          <w:sz w:val="22"/>
          <w:szCs w:val="22"/>
        </w:rPr>
        <w:t>在数轴上的位置如图所示，化简</w:t>
      </w:r>
      <w:r>
        <w:rPr>
          <w:i/>
          <w:color w:val="000000"/>
          <w:kern w:val="24"/>
          <w:sz w:val="22"/>
          <w:szCs w:val="22"/>
        </w:rPr>
        <w:fldChar w:fldCharType="begin"/>
      </w:r>
      <w:r>
        <w:rPr>
          <w:i/>
          <w:color w:val="000000"/>
          <w:kern w:val="24"/>
          <w:sz w:val="22"/>
          <w:szCs w:val="22"/>
        </w:rPr>
        <w:instrText xml:space="preserve">eq \b</w:instrText>
      </w:r>
      <w:r>
        <w:rPr>
          <w:color w:val="000000"/>
          <w:kern w:val="24"/>
          <w:sz w:val="22"/>
          <w:szCs w:val="22"/>
        </w:rPr>
        <w:instrText xml:space="preserve">\</w:instrText>
      </w:r>
      <w:r>
        <w:rPr>
          <w:i/>
          <w:color w:val="000000"/>
          <w:kern w:val="24"/>
          <w:sz w:val="22"/>
          <w:szCs w:val="22"/>
        </w:rPr>
        <w:instrText xml:space="preserve">lc</w:instrText>
      </w:r>
      <w:r>
        <w:rPr>
          <w:color w:val="000000"/>
          <w:kern w:val="24"/>
          <w:sz w:val="22"/>
          <w:szCs w:val="22"/>
        </w:rPr>
        <w:instrText xml:space="preserve">\|\</w:instrText>
      </w:r>
      <w:r>
        <w:rPr>
          <w:i/>
          <w:color w:val="000000"/>
          <w:kern w:val="24"/>
          <w:sz w:val="22"/>
          <w:szCs w:val="22"/>
        </w:rPr>
        <w:instrText xml:space="preserve">rc</w:instrText>
      </w:r>
      <w:r>
        <w:rPr>
          <w:color w:val="000000"/>
          <w:kern w:val="24"/>
          <w:sz w:val="22"/>
          <w:szCs w:val="22"/>
        </w:rPr>
        <w:instrText xml:space="preserve">\|(\a\vs4\</w:instrText>
      </w:r>
      <w:r>
        <w:rPr>
          <w:i/>
          <w:color w:val="000000"/>
          <w:kern w:val="24"/>
          <w:sz w:val="22"/>
          <w:szCs w:val="22"/>
        </w:rPr>
        <w:instrText xml:space="preserve">al</w:instrText>
      </w:r>
      <w:r>
        <w:rPr>
          <w:color w:val="000000"/>
          <w:kern w:val="24"/>
          <w:sz w:val="22"/>
          <w:szCs w:val="22"/>
        </w:rPr>
        <w:instrText xml:space="preserve">\</w:instrText>
      </w:r>
      <w:r>
        <w:rPr>
          <w:i/>
          <w:color w:val="000000"/>
          <w:kern w:val="24"/>
          <w:sz w:val="22"/>
          <w:szCs w:val="22"/>
        </w:rPr>
        <w:instrText xml:space="preserve">co</w:instrText>
      </w:r>
      <w:r>
        <w:rPr>
          <w:color w:val="000000"/>
          <w:kern w:val="24"/>
          <w:sz w:val="22"/>
          <w:szCs w:val="22"/>
        </w:rPr>
        <w:instrText xml:space="preserve">1(</w:instrText>
      </w:r>
      <w:r>
        <w:rPr>
          <w:i/>
          <w:color w:val="000000"/>
          <w:kern w:val="24"/>
          <w:sz w:val="22"/>
          <w:szCs w:val="22"/>
        </w:rPr>
        <w:instrText xml:space="preserve">a</w:instrText>
      </w:r>
      <w:r>
        <w:rPr>
          <w:color w:val="000000"/>
          <w:kern w:val="24"/>
          <w:sz w:val="22"/>
          <w:szCs w:val="22"/>
        </w:rPr>
        <w:instrText xml:space="preserve">＋</w:instrText>
      </w:r>
      <w:r>
        <w:rPr>
          <w:i/>
          <w:color w:val="000000"/>
          <w:kern w:val="24"/>
          <w:sz w:val="22"/>
          <w:szCs w:val="22"/>
        </w:rPr>
        <w:instrText xml:space="preserve">b</w:instrText>
      </w:r>
      <w:r>
        <w:rPr>
          <w:color w:val="000000"/>
          <w:kern w:val="24"/>
          <w:sz w:val="22"/>
          <w:szCs w:val="22"/>
        </w:rPr>
        <w:instrText xml:space="preserve">))</w:instrText>
      </w:r>
      <w:r>
        <w:rPr>
          <w:color w:val="000000"/>
          <w:kern w:val="24"/>
          <w:sz w:val="22"/>
          <w:szCs w:val="22"/>
        </w:rPr>
        <w:fldChar w:fldCharType="end"/>
      </w:r>
      <w:r>
        <w:rPr>
          <w:color w:val="000000"/>
          <w:kern w:val="24"/>
          <w:sz w:val="22"/>
          <w:szCs w:val="22"/>
        </w:rPr>
        <w:t>－</w:t>
      </w:r>
      <w:r>
        <w:rPr>
          <w:i/>
          <w:color w:val="000000"/>
          <w:kern w:val="24"/>
          <w:sz w:val="22"/>
          <w:szCs w:val="22"/>
        </w:rPr>
        <w:fldChar w:fldCharType="begin"/>
      </w:r>
      <w:r>
        <w:rPr>
          <w:i/>
          <w:color w:val="000000"/>
          <w:kern w:val="24"/>
          <w:sz w:val="22"/>
          <w:szCs w:val="22"/>
        </w:rPr>
        <w:instrText xml:space="preserve">eq \b</w:instrText>
      </w:r>
      <w:r>
        <w:rPr>
          <w:color w:val="000000"/>
          <w:kern w:val="24"/>
          <w:sz w:val="22"/>
          <w:szCs w:val="22"/>
        </w:rPr>
        <w:instrText xml:space="preserve">\</w:instrText>
      </w:r>
      <w:r>
        <w:rPr>
          <w:i/>
          <w:color w:val="000000"/>
          <w:kern w:val="24"/>
          <w:sz w:val="22"/>
          <w:szCs w:val="22"/>
        </w:rPr>
        <w:instrText xml:space="preserve">lc</w:instrText>
      </w:r>
      <w:r>
        <w:rPr>
          <w:color w:val="000000"/>
          <w:kern w:val="24"/>
          <w:sz w:val="22"/>
          <w:szCs w:val="22"/>
        </w:rPr>
        <w:instrText xml:space="preserve">\|\</w:instrText>
      </w:r>
      <w:r>
        <w:rPr>
          <w:i/>
          <w:color w:val="000000"/>
          <w:kern w:val="24"/>
          <w:sz w:val="22"/>
          <w:szCs w:val="22"/>
        </w:rPr>
        <w:instrText xml:space="preserve">rc</w:instrText>
      </w:r>
      <w:r>
        <w:rPr>
          <w:color w:val="000000"/>
          <w:kern w:val="24"/>
          <w:sz w:val="22"/>
          <w:szCs w:val="22"/>
        </w:rPr>
        <w:instrText xml:space="preserve">\|(\a\vs4\</w:instrText>
      </w:r>
      <w:r>
        <w:rPr>
          <w:i/>
          <w:color w:val="000000"/>
          <w:kern w:val="24"/>
          <w:sz w:val="22"/>
          <w:szCs w:val="22"/>
        </w:rPr>
        <w:instrText xml:space="preserve">al</w:instrText>
      </w:r>
      <w:r>
        <w:rPr>
          <w:color w:val="000000"/>
          <w:kern w:val="24"/>
          <w:sz w:val="22"/>
          <w:szCs w:val="22"/>
        </w:rPr>
        <w:instrText xml:space="preserve">\</w:instrText>
      </w:r>
      <w:r>
        <w:rPr>
          <w:i/>
          <w:color w:val="000000"/>
          <w:kern w:val="24"/>
          <w:sz w:val="22"/>
          <w:szCs w:val="22"/>
        </w:rPr>
        <w:instrText xml:space="preserve">co</w:instrText>
      </w:r>
      <w:r>
        <w:rPr>
          <w:color w:val="000000"/>
          <w:kern w:val="24"/>
          <w:sz w:val="22"/>
          <w:szCs w:val="22"/>
        </w:rPr>
        <w:instrText xml:space="preserve">1(</w:instrText>
      </w:r>
      <w:r>
        <w:rPr>
          <w:i/>
          <w:color w:val="000000"/>
          <w:kern w:val="24"/>
          <w:sz w:val="22"/>
          <w:szCs w:val="22"/>
        </w:rPr>
        <w:instrText xml:space="preserve">b</w:instrText>
      </w:r>
      <w:r>
        <w:rPr>
          <w:color w:val="000000"/>
          <w:kern w:val="24"/>
          <w:sz w:val="22"/>
          <w:szCs w:val="22"/>
        </w:rPr>
        <w:instrText xml:space="preserve">－2))</w:instrText>
      </w:r>
      <w:r>
        <w:rPr>
          <w:color w:val="000000"/>
          <w:kern w:val="24"/>
          <w:sz w:val="22"/>
          <w:szCs w:val="22"/>
        </w:rPr>
        <w:fldChar w:fldCharType="end"/>
      </w:r>
      <w:r>
        <w:rPr>
          <w:color w:val="000000"/>
          <w:kern w:val="24"/>
          <w:sz w:val="22"/>
          <w:szCs w:val="22"/>
        </w:rPr>
        <w:t>－</w:t>
      </w:r>
      <w:r>
        <w:rPr>
          <w:i/>
          <w:color w:val="000000"/>
          <w:kern w:val="24"/>
          <w:sz w:val="22"/>
          <w:szCs w:val="22"/>
        </w:rPr>
        <w:fldChar w:fldCharType="begin"/>
      </w:r>
      <w:r>
        <w:rPr>
          <w:i/>
          <w:color w:val="000000"/>
          <w:kern w:val="24"/>
          <w:sz w:val="22"/>
          <w:szCs w:val="22"/>
        </w:rPr>
        <w:instrText xml:space="preserve">eq \b</w:instrText>
      </w:r>
      <w:r>
        <w:rPr>
          <w:color w:val="000000"/>
          <w:kern w:val="24"/>
          <w:sz w:val="22"/>
          <w:szCs w:val="22"/>
        </w:rPr>
        <w:instrText xml:space="preserve">\</w:instrText>
      </w:r>
      <w:r>
        <w:rPr>
          <w:i/>
          <w:color w:val="000000"/>
          <w:kern w:val="24"/>
          <w:sz w:val="22"/>
          <w:szCs w:val="22"/>
        </w:rPr>
        <w:instrText xml:space="preserve">lc</w:instrText>
      </w:r>
      <w:r>
        <w:rPr>
          <w:color w:val="000000"/>
          <w:kern w:val="24"/>
          <w:sz w:val="22"/>
          <w:szCs w:val="22"/>
        </w:rPr>
        <w:instrText xml:space="preserve">\|\</w:instrText>
      </w:r>
      <w:r>
        <w:rPr>
          <w:i/>
          <w:color w:val="000000"/>
          <w:kern w:val="24"/>
          <w:sz w:val="22"/>
          <w:szCs w:val="22"/>
        </w:rPr>
        <w:instrText xml:space="preserve">rc</w:instrText>
      </w:r>
      <w:r>
        <w:rPr>
          <w:color w:val="000000"/>
          <w:kern w:val="24"/>
          <w:sz w:val="22"/>
          <w:szCs w:val="22"/>
        </w:rPr>
        <w:instrText xml:space="preserve">\|(\a\vs4\</w:instrText>
      </w:r>
      <w:r>
        <w:rPr>
          <w:i/>
          <w:color w:val="000000"/>
          <w:kern w:val="24"/>
          <w:sz w:val="22"/>
          <w:szCs w:val="22"/>
        </w:rPr>
        <w:instrText xml:space="preserve">al</w:instrText>
      </w:r>
      <w:r>
        <w:rPr>
          <w:color w:val="000000"/>
          <w:kern w:val="24"/>
          <w:sz w:val="22"/>
          <w:szCs w:val="22"/>
        </w:rPr>
        <w:instrText xml:space="preserve">\</w:instrText>
      </w:r>
      <w:r>
        <w:rPr>
          <w:i/>
          <w:color w:val="000000"/>
          <w:kern w:val="24"/>
          <w:sz w:val="22"/>
          <w:szCs w:val="22"/>
        </w:rPr>
        <w:instrText xml:space="preserve">co</w:instrText>
      </w:r>
      <w:r>
        <w:rPr>
          <w:color w:val="000000"/>
          <w:kern w:val="24"/>
          <w:sz w:val="22"/>
          <w:szCs w:val="22"/>
        </w:rPr>
        <w:instrText xml:space="preserve">1(</w:instrText>
      </w:r>
      <w:r>
        <w:rPr>
          <w:i/>
          <w:color w:val="000000"/>
          <w:kern w:val="24"/>
          <w:sz w:val="22"/>
          <w:szCs w:val="22"/>
        </w:rPr>
        <w:instrText xml:space="preserve">c</w:instrText>
      </w:r>
      <w:r>
        <w:rPr>
          <w:color w:val="000000"/>
          <w:kern w:val="24"/>
          <w:sz w:val="22"/>
          <w:szCs w:val="22"/>
        </w:rPr>
        <w:instrText xml:space="preserve">－</w:instrText>
      </w:r>
      <w:r>
        <w:rPr>
          <w:i/>
          <w:color w:val="000000"/>
          <w:kern w:val="24"/>
          <w:sz w:val="22"/>
          <w:szCs w:val="22"/>
        </w:rPr>
        <w:instrText xml:space="preserve">a</w:instrText>
      </w:r>
      <w:r>
        <w:rPr>
          <w:color w:val="000000"/>
          <w:kern w:val="24"/>
          <w:sz w:val="22"/>
          <w:szCs w:val="22"/>
        </w:rPr>
        <w:instrText xml:space="preserve">))</w:instrText>
      </w:r>
      <w:r>
        <w:rPr>
          <w:color w:val="000000"/>
          <w:kern w:val="24"/>
          <w:sz w:val="22"/>
          <w:szCs w:val="22"/>
        </w:rPr>
        <w:fldChar w:fldCharType="end"/>
      </w:r>
      <w:r>
        <w:rPr>
          <w:color w:val="000000"/>
          <w:kern w:val="24"/>
          <w:sz w:val="22"/>
          <w:szCs w:val="22"/>
        </w:rPr>
        <w:t>－</w:t>
      </w:r>
      <w:r>
        <w:rPr>
          <w:i/>
          <w:color w:val="000000"/>
          <w:kern w:val="24"/>
          <w:sz w:val="22"/>
          <w:szCs w:val="22"/>
        </w:rPr>
        <w:fldChar w:fldCharType="begin"/>
      </w:r>
      <w:r>
        <w:rPr>
          <w:i/>
          <w:color w:val="000000"/>
          <w:kern w:val="24"/>
          <w:sz w:val="22"/>
          <w:szCs w:val="22"/>
        </w:rPr>
        <w:instrText xml:space="preserve">eq \b</w:instrText>
      </w:r>
      <w:r>
        <w:rPr>
          <w:color w:val="000000"/>
          <w:kern w:val="24"/>
          <w:sz w:val="22"/>
          <w:szCs w:val="22"/>
        </w:rPr>
        <w:instrText xml:space="preserve">\</w:instrText>
      </w:r>
      <w:r>
        <w:rPr>
          <w:i/>
          <w:color w:val="000000"/>
          <w:kern w:val="24"/>
          <w:sz w:val="22"/>
          <w:szCs w:val="22"/>
        </w:rPr>
        <w:instrText xml:space="preserve">lc</w:instrText>
      </w:r>
      <w:r>
        <w:rPr>
          <w:color w:val="000000"/>
          <w:kern w:val="24"/>
          <w:sz w:val="22"/>
          <w:szCs w:val="22"/>
        </w:rPr>
        <w:instrText xml:space="preserve">\|\</w:instrText>
      </w:r>
      <w:r>
        <w:rPr>
          <w:i/>
          <w:color w:val="000000"/>
          <w:kern w:val="24"/>
          <w:sz w:val="22"/>
          <w:szCs w:val="22"/>
        </w:rPr>
        <w:instrText xml:space="preserve">rc</w:instrText>
      </w:r>
      <w:r>
        <w:rPr>
          <w:color w:val="000000"/>
          <w:kern w:val="24"/>
          <w:sz w:val="22"/>
          <w:szCs w:val="22"/>
        </w:rPr>
        <w:instrText xml:space="preserve">\|(\a\vs4\</w:instrText>
      </w:r>
      <w:r>
        <w:rPr>
          <w:i/>
          <w:color w:val="000000"/>
          <w:kern w:val="24"/>
          <w:sz w:val="22"/>
          <w:szCs w:val="22"/>
        </w:rPr>
        <w:instrText xml:space="preserve">al</w:instrText>
      </w:r>
      <w:r>
        <w:rPr>
          <w:color w:val="000000"/>
          <w:kern w:val="24"/>
          <w:sz w:val="22"/>
          <w:szCs w:val="22"/>
        </w:rPr>
        <w:instrText xml:space="preserve">\</w:instrText>
      </w:r>
      <w:r>
        <w:rPr>
          <w:i/>
          <w:color w:val="000000"/>
          <w:kern w:val="24"/>
          <w:sz w:val="22"/>
          <w:szCs w:val="22"/>
        </w:rPr>
        <w:instrText xml:space="preserve">co</w:instrText>
      </w:r>
      <w:r>
        <w:rPr>
          <w:color w:val="000000"/>
          <w:kern w:val="24"/>
          <w:sz w:val="22"/>
          <w:szCs w:val="22"/>
        </w:rPr>
        <w:instrText xml:space="preserve">1(2－</w:instrText>
      </w:r>
      <w:r>
        <w:rPr>
          <w:i/>
          <w:color w:val="000000"/>
          <w:kern w:val="24"/>
          <w:sz w:val="22"/>
          <w:szCs w:val="22"/>
        </w:rPr>
        <w:instrText xml:space="preserve">c</w:instrText>
      </w:r>
      <w:r>
        <w:rPr>
          <w:color w:val="000000"/>
          <w:kern w:val="24"/>
          <w:sz w:val="22"/>
          <w:szCs w:val="22"/>
        </w:rPr>
        <w:instrText xml:space="preserve">))</w:instrText>
      </w:r>
      <w:r>
        <w:rPr>
          <w:color w:val="000000"/>
          <w:kern w:val="24"/>
          <w:sz w:val="22"/>
          <w:szCs w:val="22"/>
        </w:rPr>
        <w:fldChar w:fldCharType="end"/>
      </w:r>
      <w:r>
        <w:rPr>
          <w:color w:val="000000"/>
          <w:kern w:val="24"/>
          <w:sz w:val="22"/>
          <w:szCs w:val="22"/>
        </w:rPr>
        <w:t>＝</w:t>
      </w:r>
      <w:r>
        <w:rPr>
          <w:color w:val="000000"/>
          <w:kern w:val="24"/>
          <w:sz w:val="22"/>
          <w:szCs w:val="22"/>
          <w:u w:val="single"/>
        </w:rPr>
        <w:t xml:space="preserve"> </w:t>
      </w:r>
      <w:r>
        <w:rPr>
          <w:i/>
          <w:color w:val="000000"/>
          <w:kern w:val="24"/>
          <w:sz w:val="22"/>
          <w:szCs w:val="22"/>
          <w:u w:val="single"/>
        </w:rPr>
        <w:t>　</w:t>
      </w:r>
      <w:r>
        <w:rPr>
          <w:color w:val="000000"/>
          <w:kern w:val="24"/>
          <w:sz w:val="22"/>
          <w:szCs w:val="22"/>
          <w:u w:val="single"/>
        </w:rPr>
        <w:t xml:space="preserve"> </w:t>
      </w:r>
      <w:r>
        <w:rPr>
          <w:color w:val="000000"/>
          <w:kern w:val="24"/>
          <w:sz w:val="22"/>
          <w:szCs w:val="22"/>
        </w:rPr>
        <w:t>．</w:t>
      </w:r>
    </w:p>
    <w:p>
      <w:pPr>
        <w:widowControl/>
        <w:tabs>
          <w:tab w:val="left" w:pos="1621"/>
          <w:tab w:val="left" w:pos="2914"/>
          <w:tab w:val="left" w:pos="3997"/>
          <w:tab w:val="left" w:pos="5074"/>
        </w:tabs>
        <w:kinsoku w:val="0"/>
        <w:overflowPunct w:val="0"/>
        <w:adjustRightInd w:val="0"/>
        <w:snapToGrid w:val="0"/>
        <w:spacing w:line="312" w:lineRule="auto"/>
        <w:jc w:val="left"/>
        <w:textAlignment w:val="baseline"/>
        <w:rPr>
          <w:color w:val="000000"/>
          <w:kern w:val="24"/>
          <w:sz w:val="22"/>
          <w:szCs w:val="22"/>
        </w:rPr>
      </w:pPr>
      <w:r>
        <w:rPr>
          <w:color w:val="000000"/>
          <w:kern w:val="24"/>
          <w:sz w:val="22"/>
          <w:szCs w:val="22"/>
        </w:rPr>
        <w:pict>
          <v:shape id="_x0000_i1025" o:spt="75" alt=" " type="#_x0000_t75" style="height:12.75pt;width:199.5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</w:p>
    <w:p>
      <w:pPr>
        <w:widowControl/>
        <w:tabs>
          <w:tab w:val="left" w:pos="1621"/>
          <w:tab w:val="left" w:pos="2914"/>
          <w:tab w:val="left" w:pos="3997"/>
          <w:tab w:val="left" w:pos="5074"/>
        </w:tabs>
        <w:kinsoku w:val="0"/>
        <w:overflowPunct w:val="0"/>
        <w:adjustRightInd w:val="0"/>
        <w:snapToGrid w:val="0"/>
        <w:spacing w:line="312" w:lineRule="auto"/>
        <w:jc w:val="left"/>
        <w:textAlignment w:val="baseline"/>
        <w:rPr>
          <w:color w:val="000000"/>
          <w:kern w:val="24"/>
          <w:sz w:val="22"/>
          <w:szCs w:val="22"/>
        </w:rPr>
      </w:pPr>
      <w:r>
        <w:rPr>
          <w:color w:val="000000"/>
          <w:kern w:val="24"/>
          <w:sz w:val="22"/>
          <w:szCs w:val="22"/>
        </w:rPr>
        <w:t>15.现规定一种运算</w:t>
      </w:r>
      <w:r>
        <w:rPr>
          <w:i/>
          <w:color w:val="000000"/>
          <w:kern w:val="24"/>
          <w:sz w:val="22"/>
          <w:szCs w:val="22"/>
        </w:rPr>
        <w:t>a</w:t>
      </w:r>
      <w:r>
        <w:rPr>
          <w:color w:val="000000"/>
          <w:kern w:val="24"/>
          <w:sz w:val="22"/>
          <w:szCs w:val="22"/>
        </w:rPr>
        <w:t>*</w:t>
      </w:r>
      <w:r>
        <w:rPr>
          <w:i/>
          <w:color w:val="000000"/>
          <w:kern w:val="24"/>
          <w:sz w:val="22"/>
          <w:szCs w:val="22"/>
        </w:rPr>
        <w:t>b</w:t>
      </w:r>
      <w:r>
        <w:rPr>
          <w:color w:val="000000"/>
          <w:kern w:val="24"/>
          <w:sz w:val="22"/>
          <w:szCs w:val="22"/>
        </w:rPr>
        <w:t>＝</w:t>
      </w:r>
      <w:r>
        <w:rPr>
          <w:i/>
          <w:color w:val="000000"/>
          <w:kern w:val="24"/>
          <w:sz w:val="22"/>
          <w:szCs w:val="22"/>
        </w:rPr>
        <w:t>ab</w:t>
      </w:r>
      <w:r>
        <w:rPr>
          <w:color w:val="000000"/>
          <w:kern w:val="24"/>
          <w:sz w:val="22"/>
          <w:szCs w:val="22"/>
        </w:rPr>
        <w:t>＋</w:t>
      </w:r>
      <w:r>
        <w:rPr>
          <w:i/>
          <w:color w:val="000000"/>
          <w:kern w:val="24"/>
          <w:sz w:val="22"/>
          <w:szCs w:val="22"/>
        </w:rPr>
        <w:t>a</w:t>
      </w:r>
      <w:r>
        <w:rPr>
          <w:color w:val="000000"/>
          <w:kern w:val="24"/>
          <w:sz w:val="22"/>
          <w:szCs w:val="22"/>
        </w:rPr>
        <w:t>－</w:t>
      </w:r>
      <w:r>
        <w:rPr>
          <w:i/>
          <w:color w:val="000000"/>
          <w:kern w:val="24"/>
          <w:sz w:val="22"/>
          <w:szCs w:val="22"/>
        </w:rPr>
        <w:t>b</w:t>
      </w:r>
      <w:r>
        <w:rPr>
          <w:color w:val="000000"/>
          <w:kern w:val="24"/>
          <w:sz w:val="22"/>
          <w:szCs w:val="22"/>
        </w:rPr>
        <w:t>，其中</w:t>
      </w:r>
      <w:r>
        <w:rPr>
          <w:i/>
          <w:color w:val="000000"/>
          <w:kern w:val="24"/>
          <w:sz w:val="22"/>
          <w:szCs w:val="22"/>
        </w:rPr>
        <w:t>a</w:t>
      </w:r>
      <w:r>
        <w:rPr>
          <w:color w:val="000000"/>
          <w:kern w:val="24"/>
          <w:sz w:val="22"/>
          <w:szCs w:val="22"/>
        </w:rPr>
        <w:t>，</w:t>
      </w:r>
      <w:r>
        <w:rPr>
          <w:i/>
          <w:color w:val="000000"/>
          <w:kern w:val="24"/>
          <w:sz w:val="22"/>
          <w:szCs w:val="22"/>
        </w:rPr>
        <w:t>b</w:t>
      </w:r>
      <w:r>
        <w:rPr>
          <w:color w:val="000000"/>
          <w:kern w:val="24"/>
          <w:sz w:val="22"/>
          <w:szCs w:val="22"/>
        </w:rPr>
        <w:t>为实数，则</w:t>
      </w:r>
      <w:r>
        <w:rPr>
          <w:i/>
          <w:color w:val="000000"/>
          <w:kern w:val="24"/>
          <w:sz w:val="22"/>
          <w:szCs w:val="22"/>
        </w:rPr>
        <w:t>a</w:t>
      </w:r>
      <w:r>
        <w:rPr>
          <w:color w:val="000000"/>
          <w:kern w:val="24"/>
          <w:sz w:val="22"/>
          <w:szCs w:val="22"/>
        </w:rPr>
        <w:t>*</w:t>
      </w:r>
      <w:r>
        <w:rPr>
          <w:i/>
          <w:color w:val="000000"/>
          <w:kern w:val="24"/>
          <w:sz w:val="22"/>
          <w:szCs w:val="22"/>
        </w:rPr>
        <w:t>b</w:t>
      </w:r>
      <w:r>
        <w:rPr>
          <w:color w:val="000000"/>
          <w:kern w:val="24"/>
          <w:sz w:val="22"/>
          <w:szCs w:val="22"/>
        </w:rPr>
        <w:t>＋(</w:t>
      </w:r>
      <w:r>
        <w:rPr>
          <w:i/>
          <w:color w:val="000000"/>
          <w:kern w:val="24"/>
          <w:sz w:val="22"/>
          <w:szCs w:val="22"/>
        </w:rPr>
        <w:t>b</w:t>
      </w:r>
      <w:r>
        <w:rPr>
          <w:color w:val="000000"/>
          <w:kern w:val="24"/>
          <w:sz w:val="22"/>
          <w:szCs w:val="22"/>
        </w:rPr>
        <w:t>－</w:t>
      </w:r>
      <w:r>
        <w:rPr>
          <w:i/>
          <w:color w:val="000000"/>
          <w:kern w:val="24"/>
          <w:sz w:val="22"/>
          <w:szCs w:val="22"/>
        </w:rPr>
        <w:t>a</w:t>
      </w:r>
      <w:r>
        <w:rPr>
          <w:color w:val="000000"/>
          <w:kern w:val="24"/>
          <w:sz w:val="22"/>
          <w:szCs w:val="22"/>
        </w:rPr>
        <w:t>)*</w:t>
      </w:r>
      <w:r>
        <w:rPr>
          <w:i/>
          <w:color w:val="000000"/>
          <w:kern w:val="24"/>
          <w:sz w:val="22"/>
          <w:szCs w:val="22"/>
        </w:rPr>
        <w:t>b</w:t>
      </w:r>
      <w:r>
        <w:rPr>
          <w:color w:val="000000"/>
          <w:kern w:val="24"/>
          <w:sz w:val="22"/>
          <w:szCs w:val="22"/>
        </w:rPr>
        <w:t>＝</w:t>
      </w:r>
      <w:r>
        <w:rPr>
          <w:color w:val="000000"/>
          <w:kern w:val="24"/>
          <w:sz w:val="22"/>
          <w:szCs w:val="22"/>
          <w:u w:val="single"/>
        </w:rPr>
        <w:t xml:space="preserve"> </w:t>
      </w:r>
      <w:r>
        <w:rPr>
          <w:i/>
          <w:color w:val="000000"/>
          <w:kern w:val="24"/>
          <w:sz w:val="22"/>
          <w:szCs w:val="22"/>
          <w:u w:val="single"/>
        </w:rPr>
        <w:t xml:space="preserve">　　  </w:t>
      </w:r>
      <w:r>
        <w:rPr>
          <w:color w:val="000000"/>
          <w:kern w:val="24"/>
          <w:sz w:val="22"/>
          <w:szCs w:val="22"/>
        </w:rPr>
        <w:t>．</w:t>
      </w:r>
    </w:p>
    <w:p>
      <w:pPr>
        <w:widowControl/>
        <w:tabs>
          <w:tab w:val="left" w:pos="1621"/>
          <w:tab w:val="left" w:pos="2914"/>
          <w:tab w:val="left" w:pos="3997"/>
          <w:tab w:val="left" w:pos="5074"/>
        </w:tabs>
        <w:kinsoku w:val="0"/>
        <w:overflowPunct w:val="0"/>
        <w:adjustRightInd w:val="0"/>
        <w:snapToGrid w:val="0"/>
        <w:spacing w:line="312" w:lineRule="auto"/>
        <w:jc w:val="left"/>
        <w:textAlignment w:val="baseline"/>
        <w:rPr>
          <w:color w:val="000000"/>
          <w:kern w:val="24"/>
          <w:sz w:val="22"/>
          <w:szCs w:val="22"/>
        </w:rPr>
      </w:pPr>
      <w:r>
        <w:rPr>
          <w:color w:val="000000"/>
          <w:kern w:val="24"/>
          <w:sz w:val="22"/>
          <w:szCs w:val="22"/>
        </w:rPr>
        <w:t>16</w:t>
      </w:r>
      <w:r>
        <w:rPr>
          <w:i/>
          <w:color w:val="000000"/>
          <w:kern w:val="24"/>
          <w:sz w:val="22"/>
          <w:szCs w:val="22"/>
        </w:rPr>
        <w:t>.</w:t>
      </w:r>
      <w:r>
        <w:rPr>
          <w:color w:val="000000"/>
          <w:kern w:val="24"/>
          <w:sz w:val="22"/>
          <w:szCs w:val="22"/>
        </w:rPr>
        <w:t>已知代数式</w:t>
      </w:r>
      <w:r>
        <w:rPr>
          <w:i/>
          <w:color w:val="000000"/>
          <w:kern w:val="24"/>
          <w:sz w:val="22"/>
          <w:szCs w:val="22"/>
        </w:rPr>
        <w:t>ax</w:t>
      </w:r>
      <w:r>
        <w:rPr>
          <w:color w:val="000000"/>
          <w:kern w:val="24"/>
          <w:sz w:val="22"/>
          <w:szCs w:val="22"/>
          <w:vertAlign w:val="superscript"/>
        </w:rPr>
        <w:t>4</w:t>
      </w:r>
      <w:r>
        <w:rPr>
          <w:color w:val="000000"/>
          <w:kern w:val="24"/>
          <w:sz w:val="22"/>
          <w:szCs w:val="22"/>
        </w:rPr>
        <w:t>+</w:t>
      </w:r>
      <w:r>
        <w:rPr>
          <w:i/>
          <w:color w:val="000000"/>
          <w:kern w:val="24"/>
          <w:sz w:val="22"/>
          <w:szCs w:val="22"/>
        </w:rPr>
        <w:t>bx</w:t>
      </w:r>
      <w:r>
        <w:rPr>
          <w:color w:val="000000"/>
          <w:kern w:val="24"/>
          <w:sz w:val="22"/>
          <w:szCs w:val="22"/>
          <w:vertAlign w:val="superscript"/>
        </w:rPr>
        <w:t>3</w:t>
      </w:r>
      <w:r>
        <w:rPr>
          <w:color w:val="000000"/>
          <w:kern w:val="24"/>
          <w:sz w:val="22"/>
          <w:szCs w:val="22"/>
        </w:rPr>
        <w:t>+</w:t>
      </w:r>
      <w:r>
        <w:rPr>
          <w:i/>
          <w:color w:val="000000"/>
          <w:kern w:val="24"/>
          <w:sz w:val="22"/>
          <w:szCs w:val="22"/>
        </w:rPr>
        <w:t>cx</w:t>
      </w:r>
      <w:r>
        <w:rPr>
          <w:color w:val="000000"/>
          <w:kern w:val="24"/>
          <w:sz w:val="22"/>
          <w:szCs w:val="22"/>
          <w:vertAlign w:val="superscript"/>
        </w:rPr>
        <w:t>2</w:t>
      </w:r>
      <w:r>
        <w:rPr>
          <w:color w:val="000000"/>
          <w:kern w:val="24"/>
          <w:sz w:val="22"/>
          <w:szCs w:val="22"/>
        </w:rPr>
        <w:t>+</w:t>
      </w:r>
      <w:r>
        <w:rPr>
          <w:i/>
          <w:color w:val="000000"/>
          <w:kern w:val="24"/>
          <w:sz w:val="22"/>
          <w:szCs w:val="22"/>
        </w:rPr>
        <w:t>dx</w:t>
      </w:r>
      <w:r>
        <w:rPr>
          <w:color w:val="000000"/>
          <w:kern w:val="24"/>
          <w:sz w:val="22"/>
          <w:szCs w:val="22"/>
        </w:rPr>
        <w:t>+3</w:t>
      </w:r>
      <w:r>
        <w:rPr>
          <w:i/>
          <w:color w:val="000000"/>
          <w:kern w:val="24"/>
          <w:sz w:val="22"/>
          <w:szCs w:val="22"/>
        </w:rPr>
        <w:t>.</w:t>
      </w:r>
      <w:r>
        <w:rPr>
          <w:color w:val="000000"/>
          <w:kern w:val="24"/>
          <w:sz w:val="22"/>
          <w:szCs w:val="22"/>
        </w:rPr>
        <w:t>当</w:t>
      </w:r>
      <w:r>
        <w:rPr>
          <w:i/>
          <w:color w:val="000000"/>
          <w:kern w:val="24"/>
          <w:sz w:val="22"/>
          <w:szCs w:val="22"/>
        </w:rPr>
        <w:t>x</w:t>
      </w:r>
      <w:r>
        <w:rPr>
          <w:color w:val="000000"/>
          <w:kern w:val="24"/>
          <w:sz w:val="22"/>
          <w:szCs w:val="22"/>
        </w:rPr>
        <w:t>＝2时,代数式的值为20;当</w:t>
      </w:r>
      <w:r>
        <w:rPr>
          <w:i/>
          <w:color w:val="000000"/>
          <w:kern w:val="24"/>
          <w:sz w:val="22"/>
          <w:szCs w:val="22"/>
        </w:rPr>
        <w:t>x</w:t>
      </w:r>
      <w:r>
        <w:rPr>
          <w:color w:val="000000"/>
          <w:kern w:val="24"/>
          <w:sz w:val="22"/>
          <w:szCs w:val="22"/>
        </w:rPr>
        <w:t>＝－2时,代数式的值为16,则当</w:t>
      </w:r>
      <w:r>
        <w:rPr>
          <w:i/>
          <w:color w:val="000000"/>
          <w:kern w:val="24"/>
          <w:sz w:val="22"/>
          <w:szCs w:val="22"/>
        </w:rPr>
        <w:t>x</w:t>
      </w:r>
      <w:r>
        <w:rPr>
          <w:color w:val="000000"/>
          <w:kern w:val="24"/>
          <w:sz w:val="22"/>
          <w:szCs w:val="22"/>
        </w:rPr>
        <w:t>＝2时,代数式</w:t>
      </w:r>
      <w:r>
        <w:rPr>
          <w:i/>
          <w:color w:val="000000"/>
          <w:kern w:val="24"/>
          <w:sz w:val="22"/>
          <w:szCs w:val="22"/>
        </w:rPr>
        <w:t>ax</w:t>
      </w:r>
      <w:r>
        <w:rPr>
          <w:color w:val="000000"/>
          <w:kern w:val="24"/>
          <w:sz w:val="22"/>
          <w:szCs w:val="22"/>
          <w:vertAlign w:val="superscript"/>
        </w:rPr>
        <w:t>4</w:t>
      </w:r>
      <w:r>
        <w:rPr>
          <w:color w:val="000000"/>
          <w:kern w:val="24"/>
          <w:sz w:val="22"/>
          <w:szCs w:val="22"/>
        </w:rPr>
        <w:t>+</w:t>
      </w:r>
      <w:r>
        <w:rPr>
          <w:i/>
          <w:color w:val="000000"/>
          <w:kern w:val="24"/>
          <w:sz w:val="22"/>
          <w:szCs w:val="22"/>
        </w:rPr>
        <w:t>cx</w:t>
      </w:r>
      <w:r>
        <w:rPr>
          <w:color w:val="000000"/>
          <w:kern w:val="24"/>
          <w:sz w:val="22"/>
          <w:szCs w:val="22"/>
          <w:vertAlign w:val="superscript"/>
        </w:rPr>
        <w:t>2</w:t>
      </w:r>
      <w:r>
        <w:rPr>
          <w:color w:val="000000"/>
          <w:kern w:val="24"/>
          <w:sz w:val="22"/>
          <w:szCs w:val="22"/>
        </w:rPr>
        <w:t>+3的值为</w:t>
      </w:r>
      <w:r>
        <w:rPr>
          <w:i/>
          <w:color w:val="000000"/>
          <w:kern w:val="24"/>
          <w:sz w:val="22"/>
          <w:szCs w:val="22"/>
          <w:u w:val="single"/>
        </w:rPr>
        <w:t>　　　　</w:t>
      </w:r>
      <w:r>
        <w:rPr>
          <w:i/>
          <w:color w:val="000000"/>
          <w:kern w:val="24"/>
          <w:sz w:val="22"/>
          <w:szCs w:val="22"/>
        </w:rPr>
        <w:t>. </w:t>
      </w:r>
    </w:p>
    <w:p>
      <w:pPr>
        <w:widowControl/>
        <w:tabs>
          <w:tab w:val="left" w:pos="1621"/>
          <w:tab w:val="left" w:pos="2914"/>
          <w:tab w:val="left" w:pos="3997"/>
          <w:tab w:val="left" w:pos="5074"/>
        </w:tabs>
        <w:kinsoku w:val="0"/>
        <w:overflowPunct w:val="0"/>
        <w:spacing w:line="312" w:lineRule="auto"/>
        <w:jc w:val="left"/>
        <w:textAlignment w:val="baseline"/>
        <w:rPr>
          <w:rFonts w:ascii="Arial" w:hAnsi="黑体" w:eastAsia="黑体"/>
          <w:color w:val="000000"/>
          <w:kern w:val="24"/>
          <w:sz w:val="22"/>
          <w:szCs w:val="22"/>
        </w:rPr>
      </w:pPr>
      <w:r>
        <w:rPr>
          <w:rFonts w:hint="eastAsia" w:ascii="Arial" w:hAnsi="黑体" w:eastAsia="黑体"/>
          <w:color w:val="000000"/>
          <w:kern w:val="24"/>
          <w:sz w:val="22"/>
          <w:szCs w:val="22"/>
        </w:rPr>
        <w:t>三、解答题</w:t>
      </w:r>
      <w:r>
        <w:rPr>
          <w:rFonts w:hint="eastAsia" w:ascii="方正黑体_GBK" w:hAnsi="宋体"/>
          <w:color w:val="000000"/>
          <w:kern w:val="24"/>
          <w:sz w:val="22"/>
          <w:szCs w:val="22"/>
        </w:rPr>
        <w:t>(</w:t>
      </w:r>
      <w:r>
        <w:rPr>
          <w:rFonts w:hint="eastAsia" w:ascii="Arial" w:hAnsi="黑体" w:eastAsia="黑体"/>
          <w:color w:val="000000"/>
          <w:kern w:val="24"/>
          <w:sz w:val="22"/>
          <w:szCs w:val="22"/>
        </w:rPr>
        <w:t>第21</w:t>
      </w:r>
      <w:r>
        <w:rPr>
          <w:rFonts w:ascii="Arial" w:hAnsi="黑体" w:eastAsia="黑体"/>
          <w:color w:val="000000"/>
          <w:kern w:val="24"/>
          <w:sz w:val="22"/>
          <w:szCs w:val="22"/>
        </w:rPr>
        <w:t>题1</w:t>
      </w:r>
      <w:r>
        <w:rPr>
          <w:rFonts w:hint="eastAsia" w:ascii="Arial" w:hAnsi="黑体" w:eastAsia="黑体"/>
          <w:color w:val="000000"/>
          <w:kern w:val="24"/>
          <w:sz w:val="22"/>
          <w:szCs w:val="22"/>
        </w:rPr>
        <w:t>2</w:t>
      </w:r>
      <w:r>
        <w:rPr>
          <w:rFonts w:ascii="Arial" w:hAnsi="黑体" w:eastAsia="黑体"/>
          <w:color w:val="000000"/>
          <w:kern w:val="24"/>
          <w:sz w:val="22"/>
          <w:szCs w:val="22"/>
        </w:rPr>
        <w:t>分，其余每题</w:t>
      </w:r>
      <w:r>
        <w:rPr>
          <w:rFonts w:hint="eastAsia" w:ascii="Arial" w:hAnsi="黑体" w:eastAsia="黑体"/>
          <w:color w:val="000000"/>
          <w:kern w:val="24"/>
          <w:sz w:val="22"/>
          <w:szCs w:val="22"/>
        </w:rPr>
        <w:t>10</w:t>
      </w:r>
      <w:r>
        <w:rPr>
          <w:rFonts w:ascii="Arial" w:hAnsi="黑体" w:eastAsia="黑体"/>
          <w:color w:val="000000"/>
          <w:kern w:val="24"/>
          <w:sz w:val="22"/>
          <w:szCs w:val="22"/>
        </w:rPr>
        <w:t>分，共52分)</w:t>
      </w:r>
    </w:p>
    <w:p>
      <w:pPr>
        <w:widowControl/>
        <w:adjustRightInd w:val="0"/>
        <w:snapToGrid w:val="0"/>
        <w:spacing w:line="312" w:lineRule="auto"/>
        <w:jc w:val="left"/>
        <w:rPr>
          <w:kern w:val="0"/>
          <w:sz w:val="22"/>
          <w:szCs w:val="22"/>
        </w:rPr>
      </w:pPr>
      <w:r>
        <w:rPr>
          <w:kern w:val="0"/>
          <w:sz w:val="22"/>
          <w:szCs w:val="22"/>
        </w:rPr>
        <w:t>17</w:t>
      </w:r>
      <w:r>
        <w:rPr>
          <w:i/>
          <w:kern w:val="0"/>
          <w:sz w:val="22"/>
          <w:szCs w:val="22"/>
        </w:rPr>
        <w:t>.</w:t>
      </w:r>
      <w:r>
        <w:rPr>
          <w:kern w:val="0"/>
          <w:sz w:val="22"/>
          <w:szCs w:val="22"/>
        </w:rPr>
        <w:t>已知</w:t>
      </w:r>
      <w:r>
        <w:rPr>
          <w:i/>
          <w:kern w:val="0"/>
          <w:sz w:val="22"/>
          <w:szCs w:val="22"/>
        </w:rPr>
        <w:t>M</w:t>
      </w:r>
      <w:r>
        <w:rPr>
          <w:kern w:val="0"/>
          <w:sz w:val="22"/>
          <w:szCs w:val="22"/>
        </w:rPr>
        <w:t>＝2</w:t>
      </w:r>
      <w:r>
        <w:rPr>
          <w:i/>
          <w:kern w:val="0"/>
          <w:sz w:val="22"/>
          <w:szCs w:val="22"/>
        </w:rPr>
        <w:t>x</w:t>
      </w:r>
      <w:r>
        <w:rPr>
          <w:kern w:val="0"/>
          <w:sz w:val="22"/>
          <w:szCs w:val="22"/>
          <w:vertAlign w:val="superscript"/>
        </w:rPr>
        <w:t>2</w:t>
      </w:r>
      <w:r>
        <w:rPr>
          <w:kern w:val="0"/>
          <w:sz w:val="22"/>
          <w:szCs w:val="22"/>
        </w:rPr>
        <w:t>－2</w:t>
      </w:r>
      <w:r>
        <w:rPr>
          <w:i/>
          <w:kern w:val="0"/>
          <w:sz w:val="22"/>
          <w:szCs w:val="22"/>
        </w:rPr>
        <w:t>xy</w:t>
      </w:r>
      <w:r>
        <w:rPr>
          <w:kern w:val="0"/>
          <w:sz w:val="22"/>
          <w:szCs w:val="22"/>
        </w:rPr>
        <w:t>+</w:t>
      </w:r>
      <w:r>
        <w:rPr>
          <w:i/>
          <w:kern w:val="0"/>
          <w:sz w:val="22"/>
          <w:szCs w:val="22"/>
        </w:rPr>
        <w:t>y</w:t>
      </w:r>
      <w:r>
        <w:rPr>
          <w:kern w:val="0"/>
          <w:sz w:val="22"/>
          <w:szCs w:val="22"/>
          <w:vertAlign w:val="superscript"/>
        </w:rPr>
        <w:t>2</w:t>
      </w:r>
      <w:r>
        <w:rPr>
          <w:kern w:val="0"/>
          <w:sz w:val="22"/>
          <w:szCs w:val="22"/>
        </w:rPr>
        <w:t>,</w:t>
      </w:r>
      <w:r>
        <w:rPr>
          <w:i/>
          <w:kern w:val="0"/>
          <w:sz w:val="22"/>
          <w:szCs w:val="22"/>
        </w:rPr>
        <w:t>N</w:t>
      </w:r>
      <w:r>
        <w:rPr>
          <w:kern w:val="0"/>
          <w:sz w:val="22"/>
          <w:szCs w:val="22"/>
        </w:rPr>
        <w:t>＝3</w:t>
      </w:r>
      <w:r>
        <w:rPr>
          <w:i/>
          <w:kern w:val="0"/>
          <w:sz w:val="22"/>
          <w:szCs w:val="22"/>
        </w:rPr>
        <w:t>x</w:t>
      </w:r>
      <w:r>
        <w:rPr>
          <w:kern w:val="0"/>
          <w:sz w:val="22"/>
          <w:szCs w:val="22"/>
          <w:vertAlign w:val="superscript"/>
        </w:rPr>
        <w:t>2</w:t>
      </w:r>
      <w:r>
        <w:rPr>
          <w:kern w:val="0"/>
          <w:sz w:val="22"/>
          <w:szCs w:val="22"/>
        </w:rPr>
        <w:t>+</w:t>
      </w:r>
      <w:r>
        <w:rPr>
          <w:i/>
          <w:kern w:val="0"/>
          <w:sz w:val="22"/>
          <w:szCs w:val="22"/>
        </w:rPr>
        <w:t>xy</w:t>
      </w:r>
      <w:r>
        <w:rPr>
          <w:kern w:val="0"/>
          <w:sz w:val="22"/>
          <w:szCs w:val="22"/>
        </w:rPr>
        <w:t>－2</w:t>
      </w:r>
      <w:r>
        <w:rPr>
          <w:i/>
          <w:kern w:val="0"/>
          <w:sz w:val="22"/>
          <w:szCs w:val="22"/>
        </w:rPr>
        <w:t>y</w:t>
      </w:r>
      <w:r>
        <w:rPr>
          <w:kern w:val="0"/>
          <w:sz w:val="22"/>
          <w:szCs w:val="22"/>
          <w:vertAlign w:val="superscript"/>
        </w:rPr>
        <w:t>2</w:t>
      </w:r>
      <w:r>
        <w:rPr>
          <w:kern w:val="0"/>
          <w:sz w:val="22"/>
          <w:szCs w:val="22"/>
        </w:rPr>
        <w:t>,求2</w:t>
      </w:r>
      <w:r>
        <w:rPr>
          <w:i/>
          <w:kern w:val="0"/>
          <w:sz w:val="22"/>
          <w:szCs w:val="22"/>
        </w:rPr>
        <w:t>M</w:t>
      </w:r>
      <w:r>
        <w:rPr>
          <w:kern w:val="0"/>
          <w:sz w:val="22"/>
          <w:szCs w:val="22"/>
        </w:rPr>
        <w:t>－3</w:t>
      </w:r>
      <w:r>
        <w:rPr>
          <w:i/>
          <w:kern w:val="0"/>
          <w:sz w:val="22"/>
          <w:szCs w:val="22"/>
        </w:rPr>
        <w:t>N</w:t>
      </w:r>
      <w:r>
        <w:rPr>
          <w:kern w:val="0"/>
          <w:sz w:val="22"/>
          <w:szCs w:val="22"/>
        </w:rPr>
        <w:t>的值</w:t>
      </w:r>
      <w:r>
        <w:rPr>
          <w:i/>
          <w:kern w:val="0"/>
          <w:sz w:val="22"/>
          <w:szCs w:val="22"/>
        </w:rPr>
        <w:t>.</w:t>
      </w:r>
    </w:p>
    <w:p>
      <w:pPr>
        <w:widowControl/>
        <w:adjustRightInd w:val="0"/>
        <w:snapToGrid w:val="0"/>
        <w:spacing w:line="312" w:lineRule="auto"/>
        <w:jc w:val="left"/>
        <w:rPr>
          <w:color w:val="FF0000"/>
          <w:kern w:val="0"/>
          <w:sz w:val="22"/>
          <w:szCs w:val="22"/>
        </w:rPr>
      </w:pPr>
    </w:p>
    <w:p>
      <w:pPr>
        <w:widowControl/>
        <w:adjustRightInd w:val="0"/>
        <w:snapToGrid w:val="0"/>
        <w:spacing w:line="312" w:lineRule="auto"/>
        <w:jc w:val="left"/>
        <w:rPr>
          <w:kern w:val="0"/>
          <w:sz w:val="22"/>
          <w:szCs w:val="22"/>
        </w:rPr>
      </w:pPr>
    </w:p>
    <w:p>
      <w:pPr>
        <w:widowControl/>
        <w:adjustRightInd w:val="0"/>
        <w:snapToGrid w:val="0"/>
        <w:spacing w:line="312" w:lineRule="auto"/>
        <w:jc w:val="left"/>
        <w:rPr>
          <w:kern w:val="0"/>
          <w:sz w:val="22"/>
          <w:szCs w:val="22"/>
        </w:rPr>
      </w:pPr>
    </w:p>
    <w:p>
      <w:pPr>
        <w:widowControl/>
        <w:adjustRightInd w:val="0"/>
        <w:snapToGrid w:val="0"/>
        <w:spacing w:line="312" w:lineRule="auto"/>
        <w:jc w:val="left"/>
        <w:rPr>
          <w:kern w:val="0"/>
          <w:sz w:val="22"/>
          <w:szCs w:val="22"/>
        </w:rPr>
      </w:pPr>
    </w:p>
    <w:p>
      <w:pPr>
        <w:widowControl/>
        <w:adjustRightInd w:val="0"/>
        <w:snapToGrid w:val="0"/>
        <w:spacing w:line="312" w:lineRule="auto"/>
        <w:jc w:val="left"/>
        <w:rPr>
          <w:kern w:val="0"/>
          <w:sz w:val="22"/>
          <w:szCs w:val="22"/>
        </w:rPr>
      </w:pPr>
      <w:r>
        <w:rPr>
          <w:kern w:val="0"/>
          <w:sz w:val="22"/>
          <w:szCs w:val="22"/>
        </w:rPr>
        <w:t>18</w:t>
      </w:r>
      <w:r>
        <w:rPr>
          <w:i/>
          <w:kern w:val="0"/>
          <w:sz w:val="22"/>
          <w:szCs w:val="22"/>
        </w:rPr>
        <w:t>.</w:t>
      </w:r>
      <w:r>
        <w:rPr>
          <w:kern w:val="0"/>
          <w:sz w:val="22"/>
          <w:szCs w:val="22"/>
        </w:rPr>
        <w:t>一根绳长</w:t>
      </w:r>
      <w:r>
        <w:rPr>
          <w:i/>
          <w:kern w:val="0"/>
          <w:sz w:val="22"/>
          <w:szCs w:val="22"/>
        </w:rPr>
        <w:t>a</w:t>
      </w:r>
      <w:r>
        <w:rPr>
          <w:kern w:val="0"/>
          <w:sz w:val="22"/>
          <w:szCs w:val="22"/>
        </w:rPr>
        <w:t>米(</w:t>
      </w:r>
      <w:r>
        <w:rPr>
          <w:i/>
          <w:kern w:val="0"/>
          <w:sz w:val="22"/>
          <w:szCs w:val="22"/>
        </w:rPr>
        <w:t>a</w:t>
      </w:r>
      <w:r>
        <w:rPr>
          <w:kern w:val="0"/>
          <w:sz w:val="22"/>
          <w:szCs w:val="22"/>
        </w:rPr>
        <w:t>&gt;6),第一次用掉了全长的</w:t>
      </w:r>
      <m:oMath>
        <m:f>
          <m:fPr>
            <m:ctrlPr>
              <w:rPr>
                <w:rFonts w:ascii="Cambria Math" w:hAnsi="Cambria Math"/>
                <w:kern w:val="0"/>
                <w:sz w:val="22"/>
                <w:szCs w:val="22"/>
              </w:rPr>
            </m:ctrlPr>
          </m:fPr>
          <m:num>
            <m:r>
              <m:rPr>
                <m:nor/>
                <m:sty m:val="p"/>
              </m:rPr>
              <w:rPr>
                <w:kern w:val="0"/>
                <w:sz w:val="22"/>
                <w:szCs w:val="22"/>
              </w:rPr>
              <m:t>1</m:t>
            </m:r>
            <m:ctrlPr>
              <w:rPr>
                <w:rFonts w:ascii="Cambria Math" w:hAnsi="Cambria Math"/>
                <w:kern w:val="0"/>
                <w:sz w:val="22"/>
                <w:szCs w:val="22"/>
              </w:rPr>
            </m:ctrlPr>
          </m:num>
          <m:den>
            <m:r>
              <m:rPr>
                <m:nor/>
                <m:sty m:val="p"/>
              </m:rPr>
              <w:rPr>
                <w:kern w:val="0"/>
                <w:sz w:val="22"/>
                <w:szCs w:val="22"/>
              </w:rPr>
              <m:t>3</m:t>
            </m:r>
            <m:ctrlPr>
              <w:rPr>
                <w:rFonts w:ascii="Cambria Math" w:hAnsi="Cambria Math"/>
                <w:kern w:val="0"/>
                <w:sz w:val="22"/>
                <w:szCs w:val="22"/>
              </w:rPr>
            </m:ctrlPr>
          </m:den>
        </m:f>
      </m:oMath>
      <w:r>
        <w:rPr>
          <w:kern w:val="0"/>
          <w:sz w:val="22"/>
          <w:szCs w:val="22"/>
        </w:rPr>
        <w:t>多1米,第二次用掉了余下的</w:t>
      </w:r>
      <m:oMath>
        <m:f>
          <m:fPr>
            <m:ctrlPr>
              <w:rPr>
                <w:rFonts w:ascii="Cambria Math" w:hAnsi="Cambria Math"/>
                <w:kern w:val="0"/>
                <w:sz w:val="22"/>
                <w:szCs w:val="22"/>
              </w:rPr>
            </m:ctrlPr>
          </m:fPr>
          <m:num>
            <m:r>
              <m:rPr>
                <m:nor/>
                <m:sty m:val="p"/>
              </m:rPr>
              <w:rPr>
                <w:kern w:val="0"/>
                <w:sz w:val="22"/>
                <w:szCs w:val="22"/>
              </w:rPr>
              <m:t>2</m:t>
            </m:r>
            <m:ctrlPr>
              <w:rPr>
                <w:rFonts w:ascii="Cambria Math" w:hAnsi="Cambria Math"/>
                <w:kern w:val="0"/>
                <w:sz w:val="22"/>
                <w:szCs w:val="22"/>
              </w:rPr>
            </m:ctrlPr>
          </m:num>
          <m:den>
            <m:r>
              <m:rPr>
                <m:nor/>
                <m:sty m:val="p"/>
              </m:rPr>
              <w:rPr>
                <w:kern w:val="0"/>
                <w:sz w:val="22"/>
                <w:szCs w:val="22"/>
              </w:rPr>
              <m:t>3</m:t>
            </m:r>
            <m:ctrlPr>
              <w:rPr>
                <w:rFonts w:ascii="Cambria Math" w:hAnsi="Cambria Math"/>
                <w:kern w:val="0"/>
                <w:sz w:val="22"/>
                <w:szCs w:val="22"/>
              </w:rPr>
            </m:ctrlPr>
          </m:den>
        </m:f>
      </m:oMath>
      <w:r>
        <w:rPr>
          <w:kern w:val="0"/>
          <w:sz w:val="22"/>
          <w:szCs w:val="22"/>
        </w:rPr>
        <w:t>少2米,最后还剩多少米?</w:t>
      </w:r>
    </w:p>
    <w:p>
      <w:pPr>
        <w:widowControl/>
        <w:adjustRightInd w:val="0"/>
        <w:snapToGrid w:val="0"/>
        <w:spacing w:line="312" w:lineRule="auto"/>
        <w:jc w:val="left"/>
        <w:rPr>
          <w:color w:val="FF0000"/>
          <w:kern w:val="0"/>
          <w:sz w:val="22"/>
          <w:szCs w:val="22"/>
        </w:rPr>
      </w:pPr>
    </w:p>
    <w:p>
      <w:pPr>
        <w:widowControl/>
        <w:adjustRightInd w:val="0"/>
        <w:snapToGrid w:val="0"/>
        <w:spacing w:line="312" w:lineRule="auto"/>
        <w:jc w:val="left"/>
        <w:rPr>
          <w:kern w:val="0"/>
          <w:sz w:val="22"/>
          <w:szCs w:val="22"/>
        </w:rPr>
      </w:pPr>
    </w:p>
    <w:p>
      <w:pPr>
        <w:widowControl/>
        <w:adjustRightInd w:val="0"/>
        <w:snapToGrid w:val="0"/>
        <w:spacing w:line="312" w:lineRule="auto"/>
        <w:jc w:val="left"/>
        <w:rPr>
          <w:kern w:val="0"/>
          <w:sz w:val="22"/>
          <w:szCs w:val="22"/>
        </w:rPr>
      </w:pPr>
    </w:p>
    <w:p>
      <w:pPr>
        <w:widowControl/>
        <w:adjustRightInd w:val="0"/>
        <w:snapToGrid w:val="0"/>
        <w:spacing w:line="312" w:lineRule="auto"/>
        <w:jc w:val="left"/>
        <w:rPr>
          <w:kern w:val="0"/>
          <w:sz w:val="22"/>
          <w:szCs w:val="22"/>
        </w:rPr>
      </w:pPr>
      <w:r>
        <w:rPr>
          <w:kern w:val="0"/>
          <w:sz w:val="22"/>
          <w:szCs w:val="22"/>
        </w:rPr>
        <w:t>19</w:t>
      </w:r>
      <w:r>
        <w:rPr>
          <w:i/>
          <w:kern w:val="0"/>
          <w:sz w:val="22"/>
          <w:szCs w:val="22"/>
        </w:rPr>
        <w:t>.</w:t>
      </w:r>
      <w:r>
        <w:rPr>
          <w:kern w:val="0"/>
          <w:sz w:val="22"/>
          <w:szCs w:val="22"/>
        </w:rPr>
        <w:t>已知多项式－5</w:t>
      </w:r>
      <w:r>
        <w:rPr>
          <w:i/>
          <w:kern w:val="0"/>
          <w:sz w:val="22"/>
          <w:szCs w:val="22"/>
        </w:rPr>
        <w:t>x</w:t>
      </w:r>
      <w:r>
        <w:rPr>
          <w:kern w:val="0"/>
          <w:sz w:val="22"/>
          <w:szCs w:val="22"/>
          <w:vertAlign w:val="superscript"/>
        </w:rPr>
        <w:t>2</w:t>
      </w:r>
      <w:r>
        <w:rPr>
          <w:i/>
          <w:kern w:val="0"/>
          <w:sz w:val="22"/>
          <w:szCs w:val="22"/>
        </w:rPr>
        <w:t>y</w:t>
      </w:r>
      <w:r>
        <w:rPr>
          <w:i/>
          <w:kern w:val="0"/>
          <w:sz w:val="22"/>
          <w:szCs w:val="22"/>
          <w:vertAlign w:val="superscript"/>
        </w:rPr>
        <w:t>m</w:t>
      </w:r>
      <w:r>
        <w:rPr>
          <w:kern w:val="0"/>
          <w:sz w:val="22"/>
          <w:szCs w:val="22"/>
          <w:vertAlign w:val="superscript"/>
        </w:rPr>
        <w:t>+1</w:t>
      </w:r>
      <w:r>
        <w:rPr>
          <w:kern w:val="0"/>
          <w:sz w:val="22"/>
          <w:szCs w:val="22"/>
        </w:rPr>
        <w:t>+</w:t>
      </w:r>
      <w:r>
        <w:rPr>
          <w:i/>
          <w:kern w:val="0"/>
          <w:sz w:val="22"/>
          <w:szCs w:val="22"/>
        </w:rPr>
        <w:t>xy</w:t>
      </w:r>
      <w:r>
        <w:rPr>
          <w:kern w:val="0"/>
          <w:sz w:val="22"/>
          <w:szCs w:val="22"/>
          <w:vertAlign w:val="superscript"/>
        </w:rPr>
        <w:t>2</w:t>
      </w:r>
      <w:r>
        <w:rPr>
          <w:kern w:val="0"/>
          <w:sz w:val="22"/>
          <w:szCs w:val="22"/>
        </w:rPr>
        <w:t>－3</w:t>
      </w:r>
      <w:r>
        <w:rPr>
          <w:i/>
          <w:kern w:val="0"/>
          <w:sz w:val="22"/>
          <w:szCs w:val="22"/>
        </w:rPr>
        <w:t>x</w:t>
      </w:r>
      <w:r>
        <w:rPr>
          <w:kern w:val="0"/>
          <w:sz w:val="22"/>
          <w:szCs w:val="22"/>
          <w:vertAlign w:val="superscript"/>
        </w:rPr>
        <w:t>3</w:t>
      </w:r>
      <w:r>
        <w:rPr>
          <w:kern w:val="0"/>
          <w:sz w:val="22"/>
          <w:szCs w:val="22"/>
        </w:rPr>
        <w:t>－6是六次四项式,且单项式3</w:t>
      </w:r>
      <w:r>
        <w:rPr>
          <w:i/>
          <w:kern w:val="0"/>
          <w:sz w:val="22"/>
          <w:szCs w:val="22"/>
        </w:rPr>
        <w:t>x</w:t>
      </w:r>
      <w:r>
        <w:rPr>
          <w:kern w:val="0"/>
          <w:sz w:val="22"/>
          <w:szCs w:val="22"/>
          <w:vertAlign w:val="superscript"/>
        </w:rPr>
        <w:t>2</w:t>
      </w:r>
      <w:r>
        <w:rPr>
          <w:i/>
          <w:kern w:val="0"/>
          <w:sz w:val="22"/>
          <w:szCs w:val="22"/>
          <w:vertAlign w:val="superscript"/>
        </w:rPr>
        <w:t>n</w:t>
      </w:r>
      <w:r>
        <w:rPr>
          <w:i/>
          <w:kern w:val="0"/>
          <w:sz w:val="22"/>
          <w:szCs w:val="22"/>
        </w:rPr>
        <w:t>y</w:t>
      </w:r>
      <w:r>
        <w:rPr>
          <w:kern w:val="0"/>
          <w:sz w:val="22"/>
          <w:szCs w:val="22"/>
          <w:vertAlign w:val="superscript"/>
        </w:rPr>
        <w:t>5－</w:t>
      </w:r>
      <w:r>
        <w:rPr>
          <w:i/>
          <w:kern w:val="0"/>
          <w:sz w:val="22"/>
          <w:szCs w:val="22"/>
          <w:vertAlign w:val="superscript"/>
        </w:rPr>
        <w:t>m</w:t>
      </w:r>
      <w:r>
        <w:rPr>
          <w:kern w:val="0"/>
          <w:sz w:val="22"/>
          <w:szCs w:val="22"/>
        </w:rPr>
        <w:t>的次数与此多项式的次数相同</w:t>
      </w:r>
      <w:r>
        <w:rPr>
          <w:i/>
          <w:kern w:val="0"/>
          <w:sz w:val="22"/>
          <w:szCs w:val="22"/>
        </w:rPr>
        <w:t>.</w:t>
      </w:r>
    </w:p>
    <w:p>
      <w:pPr>
        <w:widowControl/>
        <w:adjustRightInd w:val="0"/>
        <w:snapToGrid w:val="0"/>
        <w:spacing w:line="312" w:lineRule="auto"/>
        <w:jc w:val="left"/>
        <w:rPr>
          <w:kern w:val="0"/>
          <w:sz w:val="22"/>
          <w:szCs w:val="22"/>
        </w:rPr>
      </w:pPr>
      <w:r>
        <w:rPr>
          <w:kern w:val="0"/>
          <w:sz w:val="22"/>
          <w:szCs w:val="22"/>
        </w:rPr>
        <w:t>(1)求</w:t>
      </w:r>
      <w:r>
        <w:rPr>
          <w:i/>
          <w:kern w:val="0"/>
          <w:sz w:val="22"/>
          <w:szCs w:val="22"/>
        </w:rPr>
        <w:t>m</w:t>
      </w:r>
      <w:r>
        <w:rPr>
          <w:kern w:val="0"/>
          <w:sz w:val="22"/>
          <w:szCs w:val="22"/>
        </w:rPr>
        <w:t>,</w:t>
      </w:r>
      <w:r>
        <w:rPr>
          <w:i/>
          <w:kern w:val="0"/>
          <w:sz w:val="22"/>
          <w:szCs w:val="22"/>
        </w:rPr>
        <w:t>n</w:t>
      </w:r>
      <w:r>
        <w:rPr>
          <w:kern w:val="0"/>
          <w:sz w:val="22"/>
          <w:szCs w:val="22"/>
        </w:rPr>
        <w:t>的值;</w:t>
      </w:r>
    </w:p>
    <w:p>
      <w:pPr>
        <w:widowControl/>
        <w:adjustRightInd w:val="0"/>
        <w:snapToGrid w:val="0"/>
        <w:spacing w:line="312" w:lineRule="auto"/>
        <w:jc w:val="left"/>
        <w:rPr>
          <w:kern w:val="0"/>
          <w:sz w:val="22"/>
          <w:szCs w:val="22"/>
        </w:rPr>
      </w:pPr>
      <w:r>
        <w:rPr>
          <w:kern w:val="0"/>
          <w:sz w:val="22"/>
          <w:szCs w:val="22"/>
        </w:rPr>
        <w:t>(2)求该多项式的常数项以及各项的系数和</w:t>
      </w:r>
      <w:r>
        <w:rPr>
          <w:i/>
          <w:kern w:val="0"/>
          <w:sz w:val="22"/>
          <w:szCs w:val="22"/>
        </w:rPr>
        <w:t>.</w:t>
      </w:r>
    </w:p>
    <w:p>
      <w:pPr>
        <w:widowControl/>
        <w:adjustRightInd w:val="0"/>
        <w:snapToGrid w:val="0"/>
        <w:spacing w:line="312" w:lineRule="auto"/>
        <w:jc w:val="left"/>
        <w:rPr>
          <w:color w:val="FF0000"/>
          <w:kern w:val="0"/>
          <w:sz w:val="22"/>
          <w:szCs w:val="22"/>
        </w:rPr>
      </w:pPr>
    </w:p>
    <w:p>
      <w:pPr>
        <w:widowControl/>
        <w:adjustRightInd w:val="0"/>
        <w:snapToGrid w:val="0"/>
        <w:spacing w:line="312" w:lineRule="auto"/>
        <w:jc w:val="left"/>
        <w:rPr>
          <w:kern w:val="0"/>
          <w:sz w:val="22"/>
          <w:szCs w:val="22"/>
        </w:rPr>
      </w:pPr>
    </w:p>
    <w:p>
      <w:pPr>
        <w:widowControl/>
        <w:adjustRightInd w:val="0"/>
        <w:snapToGrid w:val="0"/>
        <w:spacing w:line="312" w:lineRule="auto"/>
        <w:jc w:val="left"/>
        <w:rPr>
          <w:kern w:val="0"/>
          <w:sz w:val="22"/>
          <w:szCs w:val="22"/>
        </w:rPr>
      </w:pPr>
    </w:p>
    <w:p>
      <w:pPr>
        <w:widowControl/>
        <w:adjustRightInd w:val="0"/>
        <w:snapToGrid w:val="0"/>
        <w:spacing w:line="312" w:lineRule="auto"/>
        <w:jc w:val="left"/>
        <w:rPr>
          <w:kern w:val="0"/>
          <w:sz w:val="22"/>
          <w:szCs w:val="22"/>
        </w:rPr>
      </w:pPr>
    </w:p>
    <w:p>
      <w:pPr>
        <w:widowControl/>
        <w:adjustRightInd w:val="0"/>
        <w:snapToGrid w:val="0"/>
        <w:spacing w:line="312" w:lineRule="auto"/>
        <w:jc w:val="left"/>
        <w:rPr>
          <w:kern w:val="0"/>
          <w:sz w:val="22"/>
          <w:szCs w:val="22"/>
        </w:rPr>
      </w:pPr>
    </w:p>
    <w:p>
      <w:pPr>
        <w:widowControl/>
        <w:adjustRightInd w:val="0"/>
        <w:snapToGrid w:val="0"/>
        <w:spacing w:line="312" w:lineRule="auto"/>
        <w:jc w:val="left"/>
        <w:rPr>
          <w:kern w:val="0"/>
          <w:sz w:val="22"/>
          <w:szCs w:val="22"/>
        </w:rPr>
      </w:pPr>
      <w:r>
        <w:rPr>
          <w:kern w:val="0"/>
          <w:sz w:val="22"/>
          <w:szCs w:val="22"/>
        </w:rPr>
        <w:t>20</w:t>
      </w:r>
      <w:r>
        <w:rPr>
          <w:i/>
          <w:kern w:val="0"/>
          <w:sz w:val="22"/>
          <w:szCs w:val="22"/>
        </w:rPr>
        <w:t>.</w:t>
      </w:r>
      <w:r>
        <w:rPr>
          <w:kern w:val="0"/>
          <w:sz w:val="22"/>
          <w:szCs w:val="22"/>
        </w:rPr>
        <w:t>观察下列等式:</w:t>
      </w:r>
    </w:p>
    <w:p>
      <w:pPr>
        <w:widowControl/>
        <w:adjustRightInd w:val="0"/>
        <w:snapToGrid w:val="0"/>
        <w:spacing w:line="312" w:lineRule="auto"/>
        <w:jc w:val="left"/>
        <w:rPr>
          <w:kern w:val="0"/>
          <w:sz w:val="22"/>
          <w:szCs w:val="22"/>
        </w:rPr>
      </w:pPr>
      <w:r>
        <w:rPr>
          <w:kern w:val="0"/>
          <w:sz w:val="22"/>
          <w:szCs w:val="22"/>
        </w:rPr>
        <w:t>1</w:t>
      </w:r>
      <w:r>
        <w:rPr>
          <w:kern w:val="0"/>
          <w:sz w:val="22"/>
          <w:szCs w:val="22"/>
          <w:vertAlign w:val="superscript"/>
        </w:rPr>
        <w:t>3</w:t>
      </w:r>
      <w:r>
        <w:rPr>
          <w:kern w:val="0"/>
          <w:sz w:val="22"/>
          <w:szCs w:val="22"/>
        </w:rPr>
        <w:t>+2</w:t>
      </w:r>
      <w:r>
        <w:rPr>
          <w:kern w:val="0"/>
          <w:sz w:val="22"/>
          <w:szCs w:val="22"/>
          <w:vertAlign w:val="superscript"/>
        </w:rPr>
        <w:t>3</w:t>
      </w:r>
      <w:r>
        <w:rPr>
          <w:kern w:val="0"/>
          <w:sz w:val="22"/>
          <w:szCs w:val="22"/>
        </w:rPr>
        <w:t>＝</w:t>
      </w:r>
      <m:oMath>
        <m:f>
          <m:fPr>
            <m:ctrlPr>
              <w:rPr>
                <w:rFonts w:ascii="Cambria Math" w:hAnsi="Cambria Math"/>
                <w:kern w:val="0"/>
                <w:sz w:val="22"/>
                <w:szCs w:val="22"/>
              </w:rPr>
            </m:ctrlPr>
          </m:fPr>
          <m:num>
            <m:r>
              <m:rPr>
                <m:nor/>
                <m:sty m:val="p"/>
              </m:rPr>
              <w:rPr>
                <w:kern w:val="0"/>
                <w:sz w:val="22"/>
                <w:szCs w:val="22"/>
              </w:rPr>
              <m:t>1</m:t>
            </m:r>
            <m:ctrlPr>
              <w:rPr>
                <w:rFonts w:ascii="Cambria Math" w:hAnsi="Cambria Math"/>
                <w:kern w:val="0"/>
                <w:sz w:val="22"/>
                <w:szCs w:val="22"/>
              </w:rPr>
            </m:ctrlPr>
          </m:num>
          <m:den>
            <m:r>
              <m:rPr>
                <m:nor/>
                <m:sty m:val="p"/>
              </m:rPr>
              <w:rPr>
                <w:kern w:val="0"/>
                <w:sz w:val="22"/>
                <w:szCs w:val="22"/>
              </w:rPr>
              <m:t>4</m:t>
            </m:r>
            <m:ctrlPr>
              <w:rPr>
                <w:rFonts w:ascii="Cambria Math" w:hAnsi="Cambria Math"/>
                <w:kern w:val="0"/>
                <w:sz w:val="22"/>
                <w:szCs w:val="22"/>
              </w:rPr>
            </m:ctrlPr>
          </m:den>
        </m:f>
      </m:oMath>
      <w:r>
        <w:rPr>
          <w:kern w:val="0"/>
          <w:sz w:val="22"/>
          <w:szCs w:val="22"/>
        </w:rPr>
        <w:t>×2</w:t>
      </w:r>
      <w:r>
        <w:rPr>
          <w:kern w:val="0"/>
          <w:sz w:val="22"/>
          <w:szCs w:val="22"/>
          <w:vertAlign w:val="superscript"/>
        </w:rPr>
        <w:t>2</w:t>
      </w:r>
      <w:r>
        <w:rPr>
          <w:kern w:val="0"/>
          <w:sz w:val="22"/>
          <w:szCs w:val="22"/>
        </w:rPr>
        <w:t>×3</w:t>
      </w:r>
      <w:r>
        <w:rPr>
          <w:kern w:val="0"/>
          <w:sz w:val="22"/>
          <w:szCs w:val="22"/>
          <w:vertAlign w:val="superscript"/>
        </w:rPr>
        <w:t>2</w:t>
      </w:r>
      <w:r>
        <w:rPr>
          <w:kern w:val="0"/>
          <w:sz w:val="22"/>
          <w:szCs w:val="22"/>
        </w:rPr>
        <w:t>;</w:t>
      </w:r>
    </w:p>
    <w:p>
      <w:pPr>
        <w:widowControl/>
        <w:adjustRightInd w:val="0"/>
        <w:snapToGrid w:val="0"/>
        <w:spacing w:line="312" w:lineRule="auto"/>
        <w:jc w:val="left"/>
        <w:rPr>
          <w:kern w:val="0"/>
          <w:sz w:val="22"/>
          <w:szCs w:val="22"/>
        </w:rPr>
      </w:pPr>
      <w:r>
        <w:rPr>
          <w:kern w:val="0"/>
          <w:sz w:val="22"/>
          <w:szCs w:val="22"/>
        </w:rPr>
        <w:t>1</w:t>
      </w:r>
      <w:r>
        <w:rPr>
          <w:kern w:val="0"/>
          <w:sz w:val="22"/>
          <w:szCs w:val="22"/>
          <w:vertAlign w:val="superscript"/>
        </w:rPr>
        <w:t>3</w:t>
      </w:r>
      <w:r>
        <w:rPr>
          <w:kern w:val="0"/>
          <w:sz w:val="22"/>
          <w:szCs w:val="22"/>
        </w:rPr>
        <w:t>+2</w:t>
      </w:r>
      <w:r>
        <w:rPr>
          <w:kern w:val="0"/>
          <w:sz w:val="22"/>
          <w:szCs w:val="22"/>
          <w:vertAlign w:val="superscript"/>
        </w:rPr>
        <w:t>3</w:t>
      </w:r>
      <w:r>
        <w:rPr>
          <w:kern w:val="0"/>
          <w:sz w:val="22"/>
          <w:szCs w:val="22"/>
        </w:rPr>
        <w:t>+3</w:t>
      </w:r>
      <w:r>
        <w:rPr>
          <w:kern w:val="0"/>
          <w:sz w:val="22"/>
          <w:szCs w:val="22"/>
          <w:vertAlign w:val="superscript"/>
        </w:rPr>
        <w:t>3</w:t>
      </w:r>
      <w:r>
        <w:rPr>
          <w:kern w:val="0"/>
          <w:sz w:val="22"/>
          <w:szCs w:val="22"/>
        </w:rPr>
        <w:t>＝</w:t>
      </w:r>
      <m:oMath>
        <m:f>
          <m:fPr>
            <m:ctrlPr>
              <w:rPr>
                <w:rFonts w:ascii="Cambria Math" w:hAnsi="Cambria Math"/>
                <w:kern w:val="0"/>
                <w:sz w:val="22"/>
                <w:szCs w:val="22"/>
              </w:rPr>
            </m:ctrlPr>
          </m:fPr>
          <m:num>
            <m:r>
              <m:rPr>
                <m:nor/>
                <m:sty m:val="p"/>
              </m:rPr>
              <w:rPr>
                <w:kern w:val="0"/>
                <w:sz w:val="22"/>
                <w:szCs w:val="22"/>
              </w:rPr>
              <m:t>1</m:t>
            </m:r>
            <m:ctrlPr>
              <w:rPr>
                <w:rFonts w:ascii="Cambria Math" w:hAnsi="Cambria Math"/>
                <w:kern w:val="0"/>
                <w:sz w:val="22"/>
                <w:szCs w:val="22"/>
              </w:rPr>
            </m:ctrlPr>
          </m:num>
          <m:den>
            <m:r>
              <m:rPr>
                <m:nor/>
                <m:sty m:val="p"/>
              </m:rPr>
              <w:rPr>
                <w:kern w:val="0"/>
                <w:sz w:val="22"/>
                <w:szCs w:val="22"/>
              </w:rPr>
              <m:t>4</m:t>
            </m:r>
            <m:ctrlPr>
              <w:rPr>
                <w:rFonts w:ascii="Cambria Math" w:hAnsi="Cambria Math"/>
                <w:kern w:val="0"/>
                <w:sz w:val="22"/>
                <w:szCs w:val="22"/>
              </w:rPr>
            </m:ctrlPr>
          </m:den>
        </m:f>
      </m:oMath>
      <w:r>
        <w:rPr>
          <w:kern w:val="0"/>
          <w:sz w:val="22"/>
          <w:szCs w:val="22"/>
        </w:rPr>
        <w:t>×3</w:t>
      </w:r>
      <w:r>
        <w:rPr>
          <w:kern w:val="0"/>
          <w:sz w:val="22"/>
          <w:szCs w:val="22"/>
          <w:vertAlign w:val="superscript"/>
        </w:rPr>
        <w:t>2</w:t>
      </w:r>
      <w:r>
        <w:rPr>
          <w:kern w:val="0"/>
          <w:sz w:val="22"/>
          <w:szCs w:val="22"/>
        </w:rPr>
        <w:t>×4</w:t>
      </w:r>
      <w:r>
        <w:rPr>
          <w:kern w:val="0"/>
          <w:sz w:val="22"/>
          <w:szCs w:val="22"/>
          <w:vertAlign w:val="superscript"/>
        </w:rPr>
        <w:t>2</w:t>
      </w:r>
      <w:r>
        <w:rPr>
          <w:kern w:val="0"/>
          <w:sz w:val="22"/>
          <w:szCs w:val="22"/>
        </w:rPr>
        <w:t>;</w:t>
      </w:r>
    </w:p>
    <w:p>
      <w:pPr>
        <w:widowControl/>
        <w:adjustRightInd w:val="0"/>
        <w:snapToGrid w:val="0"/>
        <w:spacing w:line="312" w:lineRule="auto"/>
        <w:jc w:val="left"/>
        <w:rPr>
          <w:kern w:val="0"/>
          <w:sz w:val="22"/>
          <w:szCs w:val="22"/>
        </w:rPr>
      </w:pPr>
      <w:r>
        <w:rPr>
          <w:kern w:val="0"/>
          <w:sz w:val="22"/>
          <w:szCs w:val="22"/>
        </w:rPr>
        <w:t>1</w:t>
      </w:r>
      <w:r>
        <w:rPr>
          <w:kern w:val="0"/>
          <w:sz w:val="22"/>
          <w:szCs w:val="22"/>
          <w:vertAlign w:val="superscript"/>
        </w:rPr>
        <w:t>3</w:t>
      </w:r>
      <w:r>
        <w:rPr>
          <w:kern w:val="0"/>
          <w:sz w:val="22"/>
          <w:szCs w:val="22"/>
        </w:rPr>
        <w:t>+2</w:t>
      </w:r>
      <w:r>
        <w:rPr>
          <w:kern w:val="0"/>
          <w:sz w:val="22"/>
          <w:szCs w:val="22"/>
          <w:vertAlign w:val="superscript"/>
        </w:rPr>
        <w:t>3</w:t>
      </w:r>
      <w:r>
        <w:rPr>
          <w:kern w:val="0"/>
          <w:sz w:val="22"/>
          <w:szCs w:val="22"/>
        </w:rPr>
        <w:t>+3</w:t>
      </w:r>
      <w:r>
        <w:rPr>
          <w:kern w:val="0"/>
          <w:sz w:val="22"/>
          <w:szCs w:val="22"/>
          <w:vertAlign w:val="superscript"/>
        </w:rPr>
        <w:t>3</w:t>
      </w:r>
      <w:r>
        <w:rPr>
          <w:kern w:val="0"/>
          <w:sz w:val="22"/>
          <w:szCs w:val="22"/>
        </w:rPr>
        <w:t>+4</w:t>
      </w:r>
      <w:r>
        <w:rPr>
          <w:kern w:val="0"/>
          <w:sz w:val="22"/>
          <w:szCs w:val="22"/>
          <w:vertAlign w:val="superscript"/>
        </w:rPr>
        <w:t>3</w:t>
      </w:r>
      <w:r>
        <w:rPr>
          <w:kern w:val="0"/>
          <w:sz w:val="22"/>
          <w:szCs w:val="22"/>
        </w:rPr>
        <w:t>＝</w:t>
      </w:r>
      <m:oMath>
        <m:f>
          <m:fPr>
            <m:ctrlPr>
              <w:rPr>
                <w:rFonts w:ascii="Cambria Math" w:hAnsi="Cambria Math"/>
                <w:kern w:val="0"/>
                <w:sz w:val="22"/>
                <w:szCs w:val="22"/>
              </w:rPr>
            </m:ctrlPr>
          </m:fPr>
          <m:num>
            <m:r>
              <m:rPr>
                <m:nor/>
                <m:sty m:val="p"/>
              </m:rPr>
              <w:rPr>
                <w:kern w:val="0"/>
                <w:sz w:val="22"/>
                <w:szCs w:val="22"/>
              </w:rPr>
              <m:t>1</m:t>
            </m:r>
            <m:ctrlPr>
              <w:rPr>
                <w:rFonts w:ascii="Cambria Math" w:hAnsi="Cambria Math"/>
                <w:kern w:val="0"/>
                <w:sz w:val="22"/>
                <w:szCs w:val="22"/>
              </w:rPr>
            </m:ctrlPr>
          </m:num>
          <m:den>
            <m:r>
              <m:rPr>
                <m:nor/>
                <m:sty m:val="p"/>
              </m:rPr>
              <w:rPr>
                <w:kern w:val="0"/>
                <w:sz w:val="22"/>
                <w:szCs w:val="22"/>
              </w:rPr>
              <m:t>4</m:t>
            </m:r>
            <m:ctrlPr>
              <w:rPr>
                <w:rFonts w:ascii="Cambria Math" w:hAnsi="Cambria Math"/>
                <w:kern w:val="0"/>
                <w:sz w:val="22"/>
                <w:szCs w:val="22"/>
              </w:rPr>
            </m:ctrlPr>
          </m:den>
        </m:f>
      </m:oMath>
      <w:r>
        <w:rPr>
          <w:kern w:val="0"/>
          <w:sz w:val="22"/>
          <w:szCs w:val="22"/>
        </w:rPr>
        <w:t>×4</w:t>
      </w:r>
      <w:r>
        <w:rPr>
          <w:kern w:val="0"/>
          <w:sz w:val="22"/>
          <w:szCs w:val="22"/>
          <w:vertAlign w:val="superscript"/>
        </w:rPr>
        <w:t>2</w:t>
      </w:r>
      <w:r>
        <w:rPr>
          <w:kern w:val="0"/>
          <w:sz w:val="22"/>
          <w:szCs w:val="22"/>
        </w:rPr>
        <w:t>×5</w:t>
      </w:r>
      <w:r>
        <w:rPr>
          <w:kern w:val="0"/>
          <w:sz w:val="22"/>
          <w:szCs w:val="22"/>
          <w:vertAlign w:val="superscript"/>
        </w:rPr>
        <w:t>2</w:t>
      </w:r>
      <w:r>
        <w:rPr>
          <w:kern w:val="0"/>
          <w:sz w:val="22"/>
          <w:szCs w:val="22"/>
        </w:rPr>
        <w:t>;</w:t>
      </w:r>
    </w:p>
    <w:p>
      <w:pPr>
        <w:widowControl/>
        <w:adjustRightInd w:val="0"/>
        <w:snapToGrid w:val="0"/>
        <w:spacing w:line="312" w:lineRule="auto"/>
        <w:jc w:val="left"/>
        <w:rPr>
          <w:kern w:val="0"/>
          <w:sz w:val="22"/>
          <w:szCs w:val="22"/>
        </w:rPr>
      </w:pPr>
      <w:r>
        <w:rPr>
          <w:kern w:val="0"/>
          <w:sz w:val="22"/>
          <w:szCs w:val="22"/>
        </w:rPr>
        <w:t>…</w:t>
      </w:r>
    </w:p>
    <w:p>
      <w:pPr>
        <w:widowControl/>
        <w:adjustRightInd w:val="0"/>
        <w:snapToGrid w:val="0"/>
        <w:spacing w:line="312" w:lineRule="auto"/>
        <w:jc w:val="left"/>
        <w:rPr>
          <w:kern w:val="0"/>
          <w:sz w:val="22"/>
          <w:szCs w:val="22"/>
        </w:rPr>
      </w:pPr>
      <w:r>
        <w:rPr>
          <w:kern w:val="0"/>
          <w:sz w:val="22"/>
          <w:szCs w:val="22"/>
        </w:rPr>
        <w:t>根据上述规律,解决下列问题:</w:t>
      </w:r>
    </w:p>
    <w:p>
      <w:pPr>
        <w:widowControl/>
        <w:adjustRightInd w:val="0"/>
        <w:snapToGrid w:val="0"/>
        <w:spacing w:line="312" w:lineRule="auto"/>
        <w:jc w:val="left"/>
        <w:rPr>
          <w:kern w:val="0"/>
          <w:sz w:val="22"/>
          <w:szCs w:val="22"/>
        </w:rPr>
      </w:pPr>
      <w:r>
        <w:rPr>
          <w:kern w:val="0"/>
          <w:sz w:val="22"/>
          <w:szCs w:val="22"/>
        </w:rPr>
        <w:t>(1)若</w:t>
      </w:r>
      <w:r>
        <w:rPr>
          <w:i/>
          <w:kern w:val="0"/>
          <w:sz w:val="22"/>
          <w:szCs w:val="22"/>
        </w:rPr>
        <w:t>n</w:t>
      </w:r>
      <w:r>
        <w:rPr>
          <w:kern w:val="0"/>
          <w:sz w:val="22"/>
          <w:szCs w:val="22"/>
        </w:rPr>
        <w:t>为正整数,猜想:1</w:t>
      </w:r>
      <w:r>
        <w:rPr>
          <w:kern w:val="0"/>
          <w:sz w:val="22"/>
          <w:szCs w:val="22"/>
          <w:vertAlign w:val="superscript"/>
        </w:rPr>
        <w:t>3</w:t>
      </w:r>
      <w:r>
        <w:rPr>
          <w:kern w:val="0"/>
          <w:sz w:val="22"/>
          <w:szCs w:val="22"/>
        </w:rPr>
        <w:t>+2</w:t>
      </w:r>
      <w:r>
        <w:rPr>
          <w:kern w:val="0"/>
          <w:sz w:val="22"/>
          <w:szCs w:val="22"/>
          <w:vertAlign w:val="superscript"/>
        </w:rPr>
        <w:t>3</w:t>
      </w:r>
      <w:r>
        <w:rPr>
          <w:kern w:val="0"/>
          <w:sz w:val="22"/>
          <w:szCs w:val="22"/>
        </w:rPr>
        <w:t>+3</w:t>
      </w:r>
      <w:r>
        <w:rPr>
          <w:kern w:val="0"/>
          <w:sz w:val="22"/>
          <w:szCs w:val="22"/>
          <w:vertAlign w:val="superscript"/>
        </w:rPr>
        <w:t>3</w:t>
      </w:r>
      <w:r>
        <w:rPr>
          <w:kern w:val="0"/>
          <w:sz w:val="22"/>
          <w:szCs w:val="22"/>
        </w:rPr>
        <w:t>+…+</w:t>
      </w:r>
      <w:r>
        <w:rPr>
          <w:i/>
          <w:kern w:val="0"/>
          <w:sz w:val="22"/>
          <w:szCs w:val="22"/>
        </w:rPr>
        <w:t>n</w:t>
      </w:r>
      <w:r>
        <w:rPr>
          <w:kern w:val="0"/>
          <w:sz w:val="22"/>
          <w:szCs w:val="22"/>
          <w:vertAlign w:val="superscript"/>
        </w:rPr>
        <w:t>3</w:t>
      </w:r>
      <w:r>
        <w:rPr>
          <w:kern w:val="0"/>
          <w:sz w:val="22"/>
          <w:szCs w:val="22"/>
        </w:rPr>
        <w:t>＝</w:t>
      </w:r>
      <w:r>
        <w:rPr>
          <w:i/>
          <w:color w:val="000000"/>
          <w:kern w:val="24"/>
          <w:sz w:val="22"/>
          <w:szCs w:val="22"/>
          <w:u w:val="single"/>
        </w:rPr>
        <w:t>　　　　</w:t>
      </w:r>
      <w:r>
        <w:rPr>
          <w:kern w:val="0"/>
          <w:sz w:val="22"/>
          <w:szCs w:val="22"/>
        </w:rPr>
        <w:t>;</w:t>
      </w:r>
    </w:p>
    <w:p>
      <w:pPr>
        <w:widowControl/>
        <w:adjustRightInd w:val="0"/>
        <w:snapToGrid w:val="0"/>
        <w:spacing w:line="312" w:lineRule="auto"/>
        <w:jc w:val="left"/>
        <w:rPr>
          <w:kern w:val="0"/>
          <w:sz w:val="22"/>
          <w:szCs w:val="22"/>
        </w:rPr>
      </w:pPr>
      <w:r>
        <w:rPr>
          <w:kern w:val="0"/>
          <w:sz w:val="22"/>
          <w:szCs w:val="22"/>
        </w:rPr>
        <w:t>(2)利用(1)的结论,比较1</w:t>
      </w:r>
      <w:r>
        <w:rPr>
          <w:kern w:val="0"/>
          <w:sz w:val="22"/>
          <w:szCs w:val="22"/>
          <w:vertAlign w:val="superscript"/>
        </w:rPr>
        <w:t>3</w:t>
      </w:r>
      <w:r>
        <w:rPr>
          <w:kern w:val="0"/>
          <w:sz w:val="22"/>
          <w:szCs w:val="22"/>
        </w:rPr>
        <w:t>+2</w:t>
      </w:r>
      <w:r>
        <w:rPr>
          <w:kern w:val="0"/>
          <w:sz w:val="22"/>
          <w:szCs w:val="22"/>
          <w:vertAlign w:val="superscript"/>
        </w:rPr>
        <w:t>3</w:t>
      </w:r>
      <w:r>
        <w:rPr>
          <w:kern w:val="0"/>
          <w:sz w:val="22"/>
          <w:szCs w:val="22"/>
        </w:rPr>
        <w:t>+3</w:t>
      </w:r>
      <w:r>
        <w:rPr>
          <w:kern w:val="0"/>
          <w:sz w:val="22"/>
          <w:szCs w:val="22"/>
          <w:vertAlign w:val="superscript"/>
        </w:rPr>
        <w:t>3</w:t>
      </w:r>
      <w:r>
        <w:rPr>
          <w:kern w:val="0"/>
          <w:sz w:val="22"/>
          <w:szCs w:val="22"/>
        </w:rPr>
        <w:t>+…+100</w:t>
      </w:r>
      <w:r>
        <w:rPr>
          <w:kern w:val="0"/>
          <w:sz w:val="22"/>
          <w:szCs w:val="22"/>
          <w:vertAlign w:val="superscript"/>
        </w:rPr>
        <w:t>3</w:t>
      </w:r>
      <w:r>
        <w:rPr>
          <w:kern w:val="0"/>
          <w:sz w:val="22"/>
          <w:szCs w:val="22"/>
        </w:rPr>
        <w:t>与5055</w:t>
      </w:r>
      <w:r>
        <w:rPr>
          <w:kern w:val="0"/>
          <w:sz w:val="22"/>
          <w:szCs w:val="22"/>
          <w:vertAlign w:val="superscript"/>
        </w:rPr>
        <w:t>2</w:t>
      </w:r>
      <w:r>
        <w:rPr>
          <w:kern w:val="0"/>
          <w:sz w:val="22"/>
          <w:szCs w:val="22"/>
        </w:rPr>
        <w:t>的大小</w:t>
      </w:r>
      <w:r>
        <w:rPr>
          <w:i/>
          <w:kern w:val="0"/>
          <w:sz w:val="22"/>
          <w:szCs w:val="22"/>
        </w:rPr>
        <w:t>.</w:t>
      </w:r>
    </w:p>
    <w:p>
      <w:pPr>
        <w:widowControl/>
        <w:adjustRightInd w:val="0"/>
        <w:snapToGrid w:val="0"/>
        <w:spacing w:line="312" w:lineRule="auto"/>
        <w:jc w:val="left"/>
        <w:rPr>
          <w:color w:val="FF0000"/>
          <w:kern w:val="0"/>
          <w:sz w:val="22"/>
          <w:szCs w:val="22"/>
        </w:rPr>
      </w:pPr>
    </w:p>
    <w:p>
      <w:pPr>
        <w:widowControl/>
        <w:adjustRightInd w:val="0"/>
        <w:snapToGrid w:val="0"/>
        <w:spacing w:line="312" w:lineRule="auto"/>
        <w:jc w:val="left"/>
        <w:rPr>
          <w:kern w:val="0"/>
          <w:sz w:val="22"/>
          <w:szCs w:val="22"/>
        </w:rPr>
      </w:pPr>
    </w:p>
    <w:p>
      <w:pPr>
        <w:widowControl/>
        <w:adjustRightInd w:val="0"/>
        <w:snapToGrid w:val="0"/>
        <w:spacing w:line="312" w:lineRule="auto"/>
        <w:jc w:val="left"/>
        <w:rPr>
          <w:kern w:val="0"/>
          <w:sz w:val="22"/>
          <w:szCs w:val="22"/>
        </w:rPr>
      </w:pPr>
    </w:p>
    <w:p>
      <w:pPr>
        <w:widowControl/>
        <w:adjustRightInd w:val="0"/>
        <w:snapToGrid w:val="0"/>
        <w:spacing w:line="312" w:lineRule="auto"/>
        <w:jc w:val="left"/>
        <w:rPr>
          <w:kern w:val="0"/>
          <w:sz w:val="22"/>
          <w:szCs w:val="22"/>
        </w:rPr>
      </w:pPr>
    </w:p>
    <w:p>
      <w:pPr>
        <w:widowControl/>
        <w:adjustRightInd w:val="0"/>
        <w:snapToGrid w:val="0"/>
        <w:spacing w:line="312" w:lineRule="auto"/>
        <w:jc w:val="left"/>
        <w:rPr>
          <w:kern w:val="0"/>
          <w:sz w:val="22"/>
          <w:szCs w:val="22"/>
        </w:rPr>
      </w:pPr>
    </w:p>
    <w:p>
      <w:pPr>
        <w:widowControl/>
        <w:adjustRightInd w:val="0"/>
        <w:snapToGrid w:val="0"/>
        <w:spacing w:line="312" w:lineRule="auto"/>
        <w:jc w:val="left"/>
        <w:rPr>
          <w:kern w:val="0"/>
          <w:sz w:val="22"/>
          <w:szCs w:val="22"/>
        </w:rPr>
      </w:pPr>
    </w:p>
    <w:p>
      <w:pPr>
        <w:widowControl/>
        <w:adjustRightInd w:val="0"/>
        <w:snapToGrid w:val="0"/>
        <w:spacing w:line="312" w:lineRule="auto"/>
        <w:jc w:val="left"/>
        <w:rPr>
          <w:kern w:val="0"/>
          <w:sz w:val="22"/>
          <w:szCs w:val="22"/>
        </w:rPr>
      </w:pPr>
    </w:p>
    <w:p>
      <w:pPr>
        <w:widowControl/>
        <w:adjustRightInd w:val="0"/>
        <w:snapToGrid w:val="0"/>
        <w:spacing w:line="312" w:lineRule="auto"/>
        <w:jc w:val="left"/>
        <w:rPr>
          <w:kern w:val="0"/>
          <w:sz w:val="22"/>
          <w:szCs w:val="22"/>
        </w:rPr>
      </w:pPr>
    </w:p>
    <w:p>
      <w:pPr>
        <w:widowControl/>
        <w:adjustRightInd w:val="0"/>
        <w:snapToGrid w:val="0"/>
        <w:spacing w:line="312" w:lineRule="auto"/>
        <w:jc w:val="left"/>
        <w:rPr>
          <w:kern w:val="0"/>
          <w:sz w:val="22"/>
          <w:szCs w:val="22"/>
        </w:rPr>
      </w:pPr>
      <w:r>
        <w:rPr>
          <w:kern w:val="0"/>
          <w:sz w:val="22"/>
          <w:szCs w:val="22"/>
        </w:rPr>
        <w:t>21</w:t>
      </w:r>
      <w:r>
        <w:rPr>
          <w:i/>
          <w:kern w:val="0"/>
          <w:sz w:val="22"/>
          <w:szCs w:val="22"/>
        </w:rPr>
        <w:t>.</w:t>
      </w:r>
      <w:r>
        <w:rPr>
          <w:kern w:val="0"/>
          <w:sz w:val="22"/>
          <w:szCs w:val="22"/>
        </w:rPr>
        <w:t>将7张完全相同的小长方形纸片(如图1)按图2所示的方式不重叠地放在长方形</w:t>
      </w:r>
      <w:r>
        <w:rPr>
          <w:i/>
          <w:kern w:val="0"/>
          <w:sz w:val="22"/>
          <w:szCs w:val="22"/>
        </w:rPr>
        <w:t>ABCD</w:t>
      </w:r>
      <w:r>
        <w:rPr>
          <w:kern w:val="0"/>
          <w:sz w:val="22"/>
          <w:szCs w:val="22"/>
        </w:rPr>
        <w:t>内,未被覆盖的部分恰好被分割成两个长方形,面积分别为</w:t>
      </w:r>
      <w:r>
        <w:rPr>
          <w:i/>
          <w:kern w:val="0"/>
          <w:sz w:val="22"/>
          <w:szCs w:val="22"/>
        </w:rPr>
        <w:t>S</w:t>
      </w:r>
      <w:r>
        <w:rPr>
          <w:kern w:val="0"/>
          <w:sz w:val="22"/>
          <w:szCs w:val="22"/>
          <w:vertAlign w:val="subscript"/>
        </w:rPr>
        <w:t>1</w:t>
      </w:r>
      <w:r>
        <w:rPr>
          <w:kern w:val="0"/>
          <w:sz w:val="22"/>
          <w:szCs w:val="22"/>
        </w:rPr>
        <w:t>和</w:t>
      </w:r>
      <w:r>
        <w:rPr>
          <w:i/>
          <w:kern w:val="0"/>
          <w:sz w:val="22"/>
          <w:szCs w:val="22"/>
        </w:rPr>
        <w:t>S</w:t>
      </w:r>
      <w:r>
        <w:rPr>
          <w:kern w:val="0"/>
          <w:sz w:val="22"/>
          <w:szCs w:val="22"/>
          <w:vertAlign w:val="subscript"/>
        </w:rPr>
        <w:t>2</w:t>
      </w:r>
      <w:r>
        <w:rPr>
          <w:i/>
          <w:kern w:val="0"/>
          <w:sz w:val="22"/>
          <w:szCs w:val="22"/>
        </w:rPr>
        <w:t>.</w:t>
      </w:r>
      <w:r>
        <w:rPr>
          <w:kern w:val="0"/>
          <w:sz w:val="22"/>
          <w:szCs w:val="22"/>
        </w:rPr>
        <w:t>已知小长方形纸片的长为</w:t>
      </w:r>
      <w:r>
        <w:rPr>
          <w:i/>
          <w:kern w:val="0"/>
          <w:sz w:val="22"/>
          <w:szCs w:val="22"/>
        </w:rPr>
        <w:t>a</w:t>
      </w:r>
      <w:r>
        <w:rPr>
          <w:kern w:val="0"/>
          <w:sz w:val="22"/>
          <w:szCs w:val="22"/>
        </w:rPr>
        <w:t>、宽为</w:t>
      </w:r>
      <w:r>
        <w:rPr>
          <w:i/>
          <w:kern w:val="0"/>
          <w:sz w:val="22"/>
          <w:szCs w:val="22"/>
        </w:rPr>
        <w:t>b</w:t>
      </w:r>
      <w:r>
        <w:rPr>
          <w:kern w:val="0"/>
          <w:sz w:val="22"/>
          <w:szCs w:val="22"/>
        </w:rPr>
        <w:t>,且</w:t>
      </w:r>
      <w:r>
        <w:rPr>
          <w:i/>
          <w:kern w:val="0"/>
          <w:sz w:val="22"/>
          <w:szCs w:val="22"/>
        </w:rPr>
        <w:t>a</w:t>
      </w:r>
      <w:r>
        <w:rPr>
          <w:kern w:val="0"/>
          <w:sz w:val="22"/>
          <w:szCs w:val="22"/>
        </w:rPr>
        <w:t>&gt;</w:t>
      </w:r>
      <w:r>
        <w:rPr>
          <w:i/>
          <w:kern w:val="0"/>
          <w:sz w:val="22"/>
          <w:szCs w:val="22"/>
        </w:rPr>
        <w:t>b.</w:t>
      </w:r>
    </w:p>
    <w:p>
      <w:pPr>
        <w:widowControl/>
        <w:adjustRightInd w:val="0"/>
        <w:snapToGrid w:val="0"/>
        <w:spacing w:line="312" w:lineRule="auto"/>
        <w:jc w:val="left"/>
        <w:rPr>
          <w:kern w:val="0"/>
          <w:sz w:val="22"/>
          <w:szCs w:val="22"/>
        </w:rPr>
      </w:pPr>
      <w:r>
        <w:rPr>
          <w:kern w:val="0"/>
          <w:sz w:val="22"/>
          <w:szCs w:val="22"/>
        </w:rPr>
        <w:drawing>
          <wp:inline distT="0" distB="0" distL="0" distR="0">
            <wp:extent cx="2015490" cy="1043940"/>
            <wp:effectExtent l="0" t="0" r="3810" b="3810"/>
            <wp:docPr id="29" name="image17.jpe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image17.jpeg" descr=" 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16000" cy="104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adjustRightInd w:val="0"/>
        <w:snapToGrid w:val="0"/>
        <w:spacing w:line="312" w:lineRule="auto"/>
        <w:jc w:val="left"/>
        <w:rPr>
          <w:kern w:val="0"/>
          <w:sz w:val="22"/>
          <w:szCs w:val="22"/>
        </w:rPr>
      </w:pPr>
      <w:r>
        <w:rPr>
          <w:kern w:val="0"/>
          <w:sz w:val="22"/>
          <w:szCs w:val="22"/>
        </w:rPr>
        <w:t>(1)当</w:t>
      </w:r>
      <w:r>
        <w:rPr>
          <w:i/>
          <w:kern w:val="0"/>
          <w:sz w:val="22"/>
          <w:szCs w:val="22"/>
        </w:rPr>
        <w:t>a</w:t>
      </w:r>
      <w:r>
        <w:rPr>
          <w:kern w:val="0"/>
          <w:sz w:val="22"/>
          <w:szCs w:val="22"/>
        </w:rPr>
        <w:t>＝9,</w:t>
      </w:r>
      <w:r>
        <w:rPr>
          <w:i/>
          <w:kern w:val="0"/>
          <w:sz w:val="22"/>
          <w:szCs w:val="22"/>
        </w:rPr>
        <w:t>b</w:t>
      </w:r>
      <w:r>
        <w:rPr>
          <w:kern w:val="0"/>
          <w:sz w:val="22"/>
          <w:szCs w:val="22"/>
        </w:rPr>
        <w:t>＝3,</w:t>
      </w:r>
      <w:r>
        <w:rPr>
          <w:i/>
          <w:kern w:val="0"/>
          <w:sz w:val="22"/>
          <w:szCs w:val="22"/>
        </w:rPr>
        <w:t>AD</w:t>
      </w:r>
      <w:r>
        <w:rPr>
          <w:kern w:val="0"/>
          <w:sz w:val="22"/>
          <w:szCs w:val="22"/>
        </w:rPr>
        <w:t>＝30时,长方形</w:t>
      </w:r>
      <w:r>
        <w:rPr>
          <w:i/>
          <w:kern w:val="0"/>
          <w:sz w:val="22"/>
          <w:szCs w:val="22"/>
        </w:rPr>
        <w:t>ABCD</w:t>
      </w:r>
      <w:r>
        <w:rPr>
          <w:kern w:val="0"/>
          <w:sz w:val="22"/>
          <w:szCs w:val="22"/>
        </w:rPr>
        <w:t>的面积是</w:t>
      </w:r>
      <w:r>
        <w:rPr>
          <w:i/>
          <w:kern w:val="0"/>
          <w:sz w:val="22"/>
          <w:szCs w:val="22"/>
          <w:u w:val="single"/>
        </w:rPr>
        <w:t>　</w:t>
      </w:r>
      <w:r>
        <w:rPr>
          <w:i/>
          <w:color w:val="000000"/>
          <w:kern w:val="24"/>
          <w:sz w:val="22"/>
          <w:szCs w:val="22"/>
          <w:u w:val="single"/>
        </w:rPr>
        <w:t>　　</w:t>
      </w:r>
      <w:r>
        <w:rPr>
          <w:i/>
          <w:kern w:val="0"/>
          <w:sz w:val="22"/>
          <w:szCs w:val="22"/>
          <w:u w:val="single"/>
        </w:rPr>
        <w:t>　</w:t>
      </w:r>
      <w:r>
        <w:rPr>
          <w:kern w:val="0"/>
          <w:sz w:val="22"/>
          <w:szCs w:val="22"/>
        </w:rPr>
        <w:t>,</w:t>
      </w:r>
      <w:r>
        <w:rPr>
          <w:i/>
          <w:kern w:val="0"/>
          <w:sz w:val="22"/>
          <w:szCs w:val="22"/>
        </w:rPr>
        <w:t>S</w:t>
      </w:r>
      <w:r>
        <w:rPr>
          <w:kern w:val="0"/>
          <w:sz w:val="22"/>
          <w:szCs w:val="22"/>
          <w:vertAlign w:val="subscript"/>
        </w:rPr>
        <w:t>2</w:t>
      </w:r>
      <w:r>
        <w:rPr>
          <w:kern w:val="0"/>
          <w:sz w:val="22"/>
          <w:szCs w:val="22"/>
        </w:rPr>
        <w:t>－</w:t>
      </w:r>
      <w:r>
        <w:rPr>
          <w:i/>
          <w:kern w:val="0"/>
          <w:sz w:val="22"/>
          <w:szCs w:val="22"/>
        </w:rPr>
        <w:t>S</w:t>
      </w:r>
      <w:r>
        <w:rPr>
          <w:kern w:val="0"/>
          <w:sz w:val="22"/>
          <w:szCs w:val="22"/>
          <w:vertAlign w:val="subscript"/>
        </w:rPr>
        <w:t>1</w:t>
      </w:r>
      <w:r>
        <w:rPr>
          <w:kern w:val="0"/>
          <w:sz w:val="22"/>
          <w:szCs w:val="22"/>
        </w:rPr>
        <w:t>的值为</w:t>
      </w:r>
      <w:r>
        <w:rPr>
          <w:i/>
          <w:kern w:val="0"/>
          <w:sz w:val="22"/>
          <w:szCs w:val="22"/>
          <w:u w:val="single"/>
        </w:rPr>
        <w:t>　</w:t>
      </w:r>
      <w:r>
        <w:rPr>
          <w:i/>
          <w:color w:val="000000"/>
          <w:kern w:val="24"/>
          <w:sz w:val="22"/>
          <w:szCs w:val="22"/>
          <w:u w:val="single"/>
        </w:rPr>
        <w:t>　　</w:t>
      </w:r>
      <w:r>
        <w:rPr>
          <w:i/>
          <w:kern w:val="0"/>
          <w:sz w:val="22"/>
          <w:szCs w:val="22"/>
          <w:u w:val="single"/>
        </w:rPr>
        <w:t>　</w:t>
      </w:r>
      <w:r>
        <w:rPr>
          <w:kern w:val="0"/>
          <w:sz w:val="22"/>
          <w:szCs w:val="22"/>
        </w:rPr>
        <w:t>; </w:t>
      </w:r>
    </w:p>
    <w:p>
      <w:pPr>
        <w:widowControl/>
        <w:adjustRightInd w:val="0"/>
        <w:snapToGrid w:val="0"/>
        <w:spacing w:line="312" w:lineRule="auto"/>
        <w:jc w:val="left"/>
        <w:rPr>
          <w:kern w:val="0"/>
          <w:sz w:val="22"/>
          <w:szCs w:val="22"/>
        </w:rPr>
      </w:pPr>
      <w:r>
        <w:rPr>
          <w:kern w:val="0"/>
          <w:sz w:val="22"/>
          <w:szCs w:val="22"/>
        </w:rPr>
        <w:t>(2)当</w:t>
      </w:r>
      <w:r>
        <w:rPr>
          <w:i/>
          <w:kern w:val="0"/>
          <w:sz w:val="22"/>
          <w:szCs w:val="22"/>
        </w:rPr>
        <w:t>AD</w:t>
      </w:r>
      <w:r>
        <w:rPr>
          <w:kern w:val="0"/>
          <w:sz w:val="22"/>
          <w:szCs w:val="22"/>
        </w:rPr>
        <w:t>＝40时,请用含</w:t>
      </w:r>
      <w:r>
        <w:rPr>
          <w:i/>
          <w:kern w:val="0"/>
          <w:sz w:val="22"/>
          <w:szCs w:val="22"/>
        </w:rPr>
        <w:t>a</w:t>
      </w:r>
      <w:r>
        <w:rPr>
          <w:kern w:val="0"/>
          <w:sz w:val="22"/>
          <w:szCs w:val="22"/>
        </w:rPr>
        <w:t>,</w:t>
      </w:r>
      <w:r>
        <w:rPr>
          <w:i/>
          <w:kern w:val="0"/>
          <w:sz w:val="22"/>
          <w:szCs w:val="22"/>
        </w:rPr>
        <w:t>b</w:t>
      </w:r>
      <w:r>
        <w:rPr>
          <w:kern w:val="0"/>
          <w:sz w:val="22"/>
          <w:szCs w:val="22"/>
        </w:rPr>
        <w:t>的式子表示</w:t>
      </w:r>
      <w:r>
        <w:rPr>
          <w:i/>
          <w:kern w:val="0"/>
          <w:sz w:val="22"/>
          <w:szCs w:val="22"/>
        </w:rPr>
        <w:t>S</w:t>
      </w:r>
      <w:r>
        <w:rPr>
          <w:kern w:val="0"/>
          <w:sz w:val="22"/>
          <w:szCs w:val="22"/>
          <w:vertAlign w:val="subscript"/>
        </w:rPr>
        <w:t>2</w:t>
      </w:r>
      <w:r>
        <w:rPr>
          <w:kern w:val="0"/>
          <w:sz w:val="22"/>
          <w:szCs w:val="22"/>
        </w:rPr>
        <w:t>－</w:t>
      </w:r>
      <w:r>
        <w:rPr>
          <w:i/>
          <w:kern w:val="0"/>
          <w:sz w:val="22"/>
          <w:szCs w:val="22"/>
        </w:rPr>
        <w:t>S</w:t>
      </w:r>
      <w:r>
        <w:rPr>
          <w:kern w:val="0"/>
          <w:sz w:val="22"/>
          <w:szCs w:val="22"/>
          <w:vertAlign w:val="subscript"/>
        </w:rPr>
        <w:t>1</w:t>
      </w:r>
      <w:r>
        <w:rPr>
          <w:kern w:val="0"/>
          <w:sz w:val="22"/>
          <w:szCs w:val="22"/>
        </w:rPr>
        <w:t>的值;</w:t>
      </w:r>
    </w:p>
    <w:p>
      <w:pPr>
        <w:widowControl/>
        <w:adjustRightInd w:val="0"/>
        <w:snapToGrid w:val="0"/>
        <w:spacing w:line="312" w:lineRule="auto"/>
        <w:jc w:val="left"/>
        <w:rPr>
          <w:kern w:val="0"/>
          <w:sz w:val="22"/>
          <w:szCs w:val="22"/>
        </w:rPr>
      </w:pPr>
      <w:r>
        <w:rPr>
          <w:kern w:val="0"/>
          <w:sz w:val="22"/>
          <w:szCs w:val="22"/>
        </w:rPr>
        <w:t>(3)若</w:t>
      </w:r>
      <w:r>
        <w:rPr>
          <w:i/>
          <w:kern w:val="0"/>
          <w:sz w:val="22"/>
          <w:szCs w:val="22"/>
        </w:rPr>
        <w:t>AB</w:t>
      </w:r>
      <w:r>
        <w:rPr>
          <w:kern w:val="0"/>
          <w:sz w:val="22"/>
          <w:szCs w:val="22"/>
        </w:rPr>
        <w:t>的长度为定值,</w:t>
      </w:r>
      <w:r>
        <w:rPr>
          <w:i/>
          <w:kern w:val="0"/>
          <w:sz w:val="22"/>
          <w:szCs w:val="22"/>
        </w:rPr>
        <w:t>AD</w:t>
      </w:r>
      <w:r>
        <w:rPr>
          <w:kern w:val="0"/>
          <w:sz w:val="22"/>
          <w:szCs w:val="22"/>
        </w:rPr>
        <w:t>变长,将这7张小长方形纸片还按照同样的方式放在新的长方形</w:t>
      </w:r>
      <w:r>
        <w:rPr>
          <w:i/>
          <w:kern w:val="0"/>
          <w:sz w:val="22"/>
          <w:szCs w:val="22"/>
        </w:rPr>
        <w:t>ABCD</w:t>
      </w:r>
      <w:r>
        <w:rPr>
          <w:kern w:val="0"/>
          <w:sz w:val="22"/>
          <w:szCs w:val="22"/>
        </w:rPr>
        <w:t>内,而</w:t>
      </w:r>
      <w:r>
        <w:rPr>
          <w:i/>
          <w:kern w:val="0"/>
          <w:sz w:val="22"/>
          <w:szCs w:val="22"/>
        </w:rPr>
        <w:t>S</w:t>
      </w:r>
      <w:r>
        <w:rPr>
          <w:kern w:val="0"/>
          <w:sz w:val="22"/>
          <w:szCs w:val="22"/>
          <w:vertAlign w:val="subscript"/>
        </w:rPr>
        <w:t>2</w:t>
      </w:r>
      <w:r>
        <w:rPr>
          <w:kern w:val="0"/>
          <w:sz w:val="22"/>
          <w:szCs w:val="22"/>
        </w:rPr>
        <w:t>－</w:t>
      </w:r>
      <w:r>
        <w:rPr>
          <w:i/>
          <w:kern w:val="0"/>
          <w:sz w:val="22"/>
          <w:szCs w:val="22"/>
        </w:rPr>
        <w:t>S</w:t>
      </w:r>
      <w:r>
        <w:rPr>
          <w:kern w:val="0"/>
          <w:sz w:val="22"/>
          <w:szCs w:val="22"/>
          <w:vertAlign w:val="subscript"/>
        </w:rPr>
        <w:t>1</w:t>
      </w:r>
      <w:r>
        <w:rPr>
          <w:kern w:val="0"/>
          <w:sz w:val="22"/>
          <w:szCs w:val="22"/>
        </w:rPr>
        <w:t>的值总保持不变,求</w:t>
      </w:r>
      <w:r>
        <w:rPr>
          <w:i/>
          <w:kern w:val="0"/>
          <w:sz w:val="22"/>
          <w:szCs w:val="22"/>
        </w:rPr>
        <w:t>a</w:t>
      </w:r>
      <w:r>
        <w:rPr>
          <w:kern w:val="0"/>
          <w:sz w:val="22"/>
          <w:szCs w:val="22"/>
        </w:rPr>
        <w:t>,</w:t>
      </w:r>
      <w:r>
        <w:rPr>
          <w:i/>
          <w:kern w:val="0"/>
          <w:sz w:val="22"/>
          <w:szCs w:val="22"/>
        </w:rPr>
        <w:t>b</w:t>
      </w:r>
      <w:r>
        <w:rPr>
          <w:kern w:val="0"/>
          <w:sz w:val="22"/>
          <w:szCs w:val="22"/>
        </w:rPr>
        <w:t>满足的关系</w:t>
      </w:r>
      <w:r>
        <w:rPr>
          <w:i/>
          <w:kern w:val="0"/>
          <w:sz w:val="22"/>
          <w:szCs w:val="22"/>
        </w:rPr>
        <w:t>.</w:t>
      </w:r>
    </w:p>
    <w:p>
      <w:pPr>
        <w:widowControl/>
        <w:jc w:val="center"/>
        <w:rPr>
          <w:rFonts w:ascii="NEU-BZ-S92" w:hAnsi="NEU-BZ-S92" w:eastAsia="方正书宋_GBK"/>
          <w:color w:val="000000"/>
          <w:kern w:val="0"/>
          <w:szCs w:val="22"/>
        </w:rPr>
        <w:sectPr>
          <w:headerReference r:id="rId4" w:type="first"/>
          <w:headerReference r:id="rId3" w:type="even"/>
          <w:footerReference r:id="rId5" w:type="even"/>
          <w:pgSz w:w="11907" w:h="16839"/>
          <w:pgMar w:top="1134" w:right="1372" w:bottom="851" w:left="1372" w:header="340" w:footer="283" w:gutter="0"/>
          <w:cols w:space="720" w:num="1"/>
          <w:docGrid w:type="lines" w:linePitch="312" w:charSpace="0"/>
        </w:sectPr>
      </w:pPr>
    </w:p>
    <w:p>
      <w:pPr>
        <w:widowControl/>
        <w:jc w:val="center"/>
        <w:rPr>
          <w:rFonts w:ascii="NEU-BZ-S92" w:hAnsi="NEU-BZ-S92" w:eastAsia="方正书宋_GBK"/>
          <w:color w:val="000000"/>
          <w:kern w:val="0"/>
          <w:szCs w:val="22"/>
        </w:rPr>
      </w:pPr>
      <w:r>
        <w:rPr>
          <w:rFonts w:hint="eastAsia" w:ascii="NEU-BZ-S92" w:hAnsi="NEU-BZ-S92" w:eastAsia="方正书宋_GBK"/>
          <w:color w:val="000000"/>
          <w:kern w:val="0"/>
          <w:szCs w:val="22"/>
        </w:rPr>
        <w:t>参考答案</w:t>
      </w:r>
    </w:p>
    <w:p>
      <w:pPr>
        <w:widowControl/>
        <w:tabs>
          <w:tab w:val="left" w:pos="1621"/>
          <w:tab w:val="left" w:pos="2914"/>
          <w:tab w:val="left" w:pos="3997"/>
          <w:tab w:val="left" w:pos="5074"/>
        </w:tabs>
        <w:spacing w:line="312" w:lineRule="auto"/>
        <w:jc w:val="left"/>
        <w:rPr>
          <w:rFonts w:ascii="Arial" w:hAnsi="黑体" w:eastAsia="黑体"/>
          <w:color w:val="000000"/>
          <w:kern w:val="0"/>
          <w:sz w:val="22"/>
          <w:szCs w:val="22"/>
        </w:rPr>
      </w:pPr>
      <w:r>
        <w:rPr>
          <w:rFonts w:hint="eastAsia" w:ascii="Arial" w:hAnsi="黑体" w:eastAsia="黑体"/>
          <w:color w:val="000000"/>
          <w:kern w:val="0"/>
          <w:sz w:val="22"/>
          <w:szCs w:val="22"/>
        </w:rPr>
        <w:t>一、选择题(本大题共</w:t>
      </w:r>
      <w:r>
        <w:rPr>
          <w:rFonts w:ascii="Arial" w:hAnsi="黑体" w:eastAsia="黑体"/>
          <w:color w:val="000000"/>
          <w:kern w:val="0"/>
          <w:sz w:val="22"/>
          <w:szCs w:val="22"/>
        </w:rPr>
        <w:t>10</w:t>
      </w:r>
      <w:r>
        <w:rPr>
          <w:rFonts w:hint="eastAsia" w:ascii="Arial" w:hAnsi="黑体" w:eastAsia="黑体"/>
          <w:color w:val="000000"/>
          <w:kern w:val="0"/>
          <w:sz w:val="22"/>
          <w:szCs w:val="22"/>
        </w:rPr>
        <w:t>小题,每小题3分,满分3</w:t>
      </w:r>
      <w:r>
        <w:rPr>
          <w:rFonts w:ascii="Arial" w:hAnsi="黑体" w:eastAsia="黑体"/>
          <w:color w:val="000000"/>
          <w:kern w:val="0"/>
          <w:sz w:val="22"/>
          <w:szCs w:val="22"/>
        </w:rPr>
        <w:t>0</w:t>
      </w:r>
      <w:r>
        <w:rPr>
          <w:rFonts w:hint="eastAsia" w:ascii="Arial" w:hAnsi="黑体" w:eastAsia="黑体"/>
          <w:color w:val="000000"/>
          <w:kern w:val="0"/>
          <w:sz w:val="22"/>
          <w:szCs w:val="22"/>
        </w:rPr>
        <w:t>分)</w:t>
      </w:r>
    </w:p>
    <w:tbl>
      <w:tblPr>
        <w:tblStyle w:val="19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488"/>
        <w:gridCol w:w="488"/>
        <w:gridCol w:w="488"/>
        <w:gridCol w:w="488"/>
        <w:gridCol w:w="488"/>
        <w:gridCol w:w="488"/>
        <w:gridCol w:w="488"/>
        <w:gridCol w:w="488"/>
        <w:gridCol w:w="488"/>
        <w:gridCol w:w="488"/>
      </w:tblGrid>
      <w:tr>
        <w:trPr>
          <w:trHeight w:val="180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Calibri" w:hAnsi="NEU-BZ"/>
                <w:kern w:val="0"/>
                <w:sz w:val="22"/>
                <w:szCs w:val="22"/>
              </w:rPr>
            </w:pPr>
            <w:r>
              <w:rPr>
                <w:rFonts w:hAnsi="宋体"/>
                <w:kern w:val="0"/>
                <w:sz w:val="22"/>
                <w:szCs w:val="22"/>
              </w:rPr>
              <w:t>题</w:t>
            </w:r>
            <w:r>
              <w:rPr>
                <w:rFonts w:hAnsi="宋体"/>
                <w:i/>
                <w:kern w:val="0"/>
                <w:sz w:val="22"/>
                <w:szCs w:val="22"/>
              </w:rPr>
              <w:t>　</w:t>
            </w:r>
            <w:r>
              <w:rPr>
                <w:rFonts w:hAnsi="宋体"/>
                <w:kern w:val="0"/>
                <w:sz w:val="22"/>
                <w:szCs w:val="22"/>
              </w:rPr>
              <w:t>号</w:t>
            </w:r>
          </w:p>
        </w:tc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Calibri" w:hAnsi="NEU-BZ"/>
                <w:kern w:val="0"/>
                <w:sz w:val="22"/>
                <w:szCs w:val="22"/>
              </w:rPr>
            </w:pPr>
            <w:r>
              <w:rPr>
                <w:rFonts w:hAnsi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Calibri" w:hAnsi="NEU-BZ"/>
                <w:kern w:val="0"/>
                <w:sz w:val="22"/>
                <w:szCs w:val="22"/>
              </w:rPr>
            </w:pPr>
            <w:r>
              <w:rPr>
                <w:rFonts w:hAnsi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Calibri" w:hAnsi="NEU-BZ"/>
                <w:kern w:val="0"/>
                <w:sz w:val="22"/>
                <w:szCs w:val="22"/>
              </w:rPr>
            </w:pPr>
            <w:r>
              <w:rPr>
                <w:rFonts w:hAnsi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Calibri" w:hAnsi="NEU-BZ"/>
                <w:kern w:val="0"/>
                <w:sz w:val="22"/>
                <w:szCs w:val="22"/>
              </w:rPr>
            </w:pPr>
            <w:r>
              <w:rPr>
                <w:rFonts w:hAnsi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Calibri" w:hAnsi="NEU-BZ"/>
                <w:kern w:val="0"/>
                <w:sz w:val="22"/>
                <w:szCs w:val="22"/>
              </w:rPr>
            </w:pPr>
            <w:r>
              <w:rPr>
                <w:rFonts w:hAnsi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Calibri" w:hAnsi="NEU-BZ"/>
                <w:kern w:val="0"/>
                <w:sz w:val="22"/>
                <w:szCs w:val="22"/>
              </w:rPr>
            </w:pPr>
            <w:r>
              <w:rPr>
                <w:rFonts w:hAnsi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Calibri" w:hAnsi="NEU-BZ"/>
                <w:kern w:val="0"/>
                <w:sz w:val="22"/>
                <w:szCs w:val="22"/>
              </w:rPr>
            </w:pPr>
            <w:r>
              <w:rPr>
                <w:rFonts w:hAnsi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Calibri" w:hAnsi="NEU-BZ"/>
                <w:kern w:val="0"/>
                <w:sz w:val="22"/>
                <w:szCs w:val="22"/>
              </w:rPr>
            </w:pPr>
            <w:r>
              <w:rPr>
                <w:rFonts w:hAnsi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Calibri" w:hAnsi="NEU-BZ"/>
                <w:kern w:val="0"/>
                <w:sz w:val="22"/>
                <w:szCs w:val="22"/>
              </w:rPr>
            </w:pPr>
            <w:r>
              <w:rPr>
                <w:rFonts w:hAnsi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Calibri" w:hAnsi="NEU-BZ"/>
                <w:kern w:val="0"/>
                <w:sz w:val="22"/>
                <w:szCs w:val="22"/>
              </w:rPr>
            </w:pPr>
            <w:r>
              <w:rPr>
                <w:rFonts w:hAnsi="宋体"/>
                <w:kern w:val="0"/>
                <w:sz w:val="22"/>
                <w:szCs w:val="22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Calibri" w:hAnsi="NEU-BZ"/>
                <w:kern w:val="0"/>
                <w:sz w:val="22"/>
                <w:szCs w:val="22"/>
              </w:rPr>
            </w:pPr>
            <w:r>
              <w:rPr>
                <w:rFonts w:hAnsi="宋体"/>
                <w:kern w:val="0"/>
                <w:sz w:val="22"/>
                <w:szCs w:val="22"/>
              </w:rPr>
              <w:t>答</w:t>
            </w:r>
            <w:r>
              <w:rPr>
                <w:rFonts w:hAnsi="宋体"/>
                <w:i/>
                <w:kern w:val="0"/>
                <w:sz w:val="22"/>
                <w:szCs w:val="22"/>
              </w:rPr>
              <w:t>　</w:t>
            </w:r>
            <w:r>
              <w:rPr>
                <w:rFonts w:hAnsi="宋体"/>
                <w:kern w:val="0"/>
                <w:sz w:val="22"/>
                <w:szCs w:val="22"/>
              </w:rPr>
              <w:t>案</w:t>
            </w:r>
          </w:p>
        </w:tc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Calibri" w:hAnsi="NEU-BZ"/>
                <w:color w:val="FF0000"/>
                <w:kern w:val="0"/>
                <w:sz w:val="22"/>
                <w:szCs w:val="22"/>
              </w:rPr>
            </w:pPr>
            <w:r>
              <w:rPr>
                <w:rFonts w:hAnsi="宋体"/>
                <w:color w:val="FF0000"/>
              </w:rPr>
              <w:t>C</w:t>
            </w:r>
          </w:p>
        </w:tc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Calibri" w:hAnsi="NEU-BZ"/>
                <w:color w:val="FF0000"/>
                <w:kern w:val="0"/>
                <w:sz w:val="22"/>
                <w:szCs w:val="22"/>
              </w:rPr>
            </w:pPr>
            <w:r>
              <w:rPr>
                <w:rFonts w:hAnsi="宋体"/>
                <w:color w:val="FF0000"/>
              </w:rPr>
              <w:t>B</w:t>
            </w:r>
          </w:p>
        </w:tc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Calibri" w:hAnsi="NEU-BZ"/>
                <w:color w:val="FF0000"/>
                <w:kern w:val="0"/>
                <w:sz w:val="22"/>
                <w:szCs w:val="22"/>
              </w:rPr>
            </w:pPr>
            <w:r>
              <w:rPr>
                <w:rFonts w:hAnsi="宋体"/>
                <w:color w:val="FF0000"/>
              </w:rPr>
              <w:t>A</w:t>
            </w:r>
          </w:p>
        </w:tc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Calibri" w:hAnsi="NEU-BZ"/>
                <w:color w:val="FF0000"/>
                <w:kern w:val="0"/>
                <w:sz w:val="22"/>
                <w:szCs w:val="22"/>
              </w:rPr>
            </w:pPr>
            <w:r>
              <w:rPr>
                <w:rFonts w:hAnsi="宋体"/>
                <w:color w:val="FF0000"/>
              </w:rPr>
              <w:t>D</w:t>
            </w:r>
          </w:p>
        </w:tc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Calibri" w:hAnsi="NEU-BZ"/>
                <w:color w:val="FF0000"/>
                <w:kern w:val="0"/>
                <w:sz w:val="22"/>
                <w:szCs w:val="22"/>
              </w:rPr>
            </w:pPr>
            <w:r>
              <w:rPr>
                <w:rFonts w:hAnsi="宋体"/>
                <w:color w:val="FF0000"/>
              </w:rPr>
              <w:t>B</w:t>
            </w:r>
          </w:p>
        </w:tc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Calibri" w:hAnsi="NEU-BZ"/>
                <w:color w:val="FF0000"/>
                <w:kern w:val="0"/>
                <w:sz w:val="22"/>
                <w:szCs w:val="22"/>
              </w:rPr>
            </w:pPr>
            <w:r>
              <w:rPr>
                <w:rFonts w:hAnsi="宋体"/>
                <w:color w:val="FF0000"/>
              </w:rPr>
              <w:t>C</w:t>
            </w:r>
          </w:p>
        </w:tc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Calibri" w:hAnsi="NEU-BZ"/>
                <w:color w:val="FF0000"/>
                <w:kern w:val="0"/>
                <w:sz w:val="22"/>
                <w:szCs w:val="22"/>
              </w:rPr>
            </w:pPr>
            <w:r>
              <w:rPr>
                <w:rFonts w:hAnsi="宋体"/>
                <w:color w:val="FF0000"/>
              </w:rPr>
              <w:t>C</w:t>
            </w:r>
          </w:p>
        </w:tc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Calibri" w:hAnsi="NEU-BZ"/>
                <w:color w:val="FF0000"/>
                <w:kern w:val="0"/>
                <w:sz w:val="22"/>
                <w:szCs w:val="22"/>
              </w:rPr>
            </w:pPr>
            <w:r>
              <w:rPr>
                <w:rFonts w:hAnsi="宋体"/>
                <w:color w:val="FF0000"/>
              </w:rPr>
              <w:t>A</w:t>
            </w:r>
          </w:p>
        </w:tc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Calibri" w:hAnsi="NEU-BZ"/>
                <w:color w:val="FF0000"/>
                <w:kern w:val="0"/>
                <w:sz w:val="22"/>
                <w:szCs w:val="22"/>
              </w:rPr>
            </w:pPr>
            <w:r>
              <w:rPr>
                <w:rFonts w:hAnsi="宋体"/>
                <w:color w:val="FF0000"/>
              </w:rPr>
              <w:t>D</w:t>
            </w:r>
          </w:p>
        </w:tc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Calibri" w:hAnsi="NEU-BZ"/>
                <w:color w:val="FF0000"/>
                <w:kern w:val="0"/>
                <w:sz w:val="22"/>
                <w:szCs w:val="22"/>
              </w:rPr>
            </w:pPr>
            <w:r>
              <w:rPr>
                <w:rFonts w:hAnsi="宋体"/>
                <w:color w:val="FF0000"/>
              </w:rPr>
              <w:t>B</w:t>
            </w:r>
          </w:p>
        </w:tc>
      </w:tr>
    </w:tbl>
    <w:p>
      <w:pPr>
        <w:widowControl/>
        <w:tabs>
          <w:tab w:val="left" w:pos="1621"/>
          <w:tab w:val="left" w:pos="2914"/>
          <w:tab w:val="left" w:pos="3997"/>
          <w:tab w:val="left" w:pos="5074"/>
        </w:tabs>
        <w:adjustRightInd w:val="0"/>
        <w:snapToGrid w:val="0"/>
        <w:spacing w:line="312" w:lineRule="auto"/>
        <w:jc w:val="left"/>
        <w:rPr>
          <w:color w:val="000000"/>
          <w:kern w:val="0"/>
          <w:sz w:val="22"/>
          <w:szCs w:val="22"/>
        </w:rPr>
      </w:pPr>
      <w:r>
        <w:rPr>
          <w:color w:val="000000"/>
          <w:kern w:val="0"/>
          <w:sz w:val="22"/>
          <w:szCs w:val="22"/>
        </w:rPr>
        <w:t>1</w:t>
      </w:r>
      <w:r>
        <w:rPr>
          <w:i/>
          <w:color w:val="000000"/>
          <w:kern w:val="0"/>
          <w:sz w:val="22"/>
          <w:szCs w:val="22"/>
        </w:rPr>
        <w:t>.</w:t>
      </w:r>
      <w:r>
        <w:rPr>
          <w:color w:val="000000"/>
          <w:kern w:val="0"/>
          <w:sz w:val="22"/>
          <w:szCs w:val="22"/>
        </w:rPr>
        <w:t>下列四个式子:</w:t>
      </w:r>
      <w:r>
        <w:rPr>
          <w:rFonts w:hint="eastAsia" w:ascii="宋体" w:hAnsi="宋体" w:cs="宋体"/>
          <w:color w:val="000000"/>
          <w:kern w:val="0"/>
          <w:sz w:val="22"/>
          <w:szCs w:val="22"/>
        </w:rPr>
        <w:t>①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 w:val="22"/>
                <w:szCs w:val="22"/>
              </w:rPr>
            </m:ctrlPr>
          </m:fPr>
          <m:num>
            <m:r>
              <m:rPr>
                <m:nor/>
                <m:sty m:val="p"/>
              </m:rPr>
              <w:rPr>
                <w:color w:val="000000"/>
                <w:kern w:val="0"/>
                <w:sz w:val="22"/>
                <w:szCs w:val="22"/>
              </w:rPr>
              <m:t>3</m:t>
            </m:r>
            <m:ctrlPr>
              <w:rPr>
                <w:rFonts w:ascii="Cambria Math" w:hAnsi="Cambria Math"/>
                <w:color w:val="000000"/>
                <w:kern w:val="0"/>
                <w:sz w:val="22"/>
                <w:szCs w:val="22"/>
              </w:rPr>
            </m:ctrlPr>
          </m:num>
          <m:den>
            <m:r>
              <m:rPr>
                <m:nor/>
                <m:sty m:val="p"/>
              </m:rPr>
              <w:rPr>
                <w:color w:val="000000"/>
                <w:kern w:val="0"/>
                <w:sz w:val="22"/>
                <w:szCs w:val="22"/>
              </w:rPr>
              <m:t>π</m:t>
            </m:r>
            <m:ctrlPr>
              <w:rPr>
                <w:rFonts w:ascii="Cambria Math" w:hAnsi="Cambria Math"/>
                <w:color w:val="000000"/>
                <w:kern w:val="0"/>
                <w:sz w:val="22"/>
                <w:szCs w:val="22"/>
              </w:rPr>
            </m:ctrlPr>
          </m:den>
        </m:f>
      </m:oMath>
      <w:r>
        <w:rPr>
          <w:color w:val="000000"/>
          <w:kern w:val="0"/>
          <w:sz w:val="22"/>
          <w:szCs w:val="22"/>
        </w:rPr>
        <w:t>;</w:t>
      </w:r>
      <w:r>
        <w:rPr>
          <w:rFonts w:hint="eastAsia" w:ascii="宋体" w:hAnsi="宋体" w:cs="宋体"/>
          <w:color w:val="000000"/>
          <w:kern w:val="0"/>
          <w:sz w:val="22"/>
          <w:szCs w:val="22"/>
        </w:rPr>
        <w:t>②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 w:val="22"/>
                <w:szCs w:val="22"/>
              </w:rPr>
            </m:ctrlPr>
          </m:fPr>
          <m:num>
            <m:r>
              <m:rPr>
                <m:nor/>
              </m:rPr>
              <w:rPr>
                <w:i/>
                <w:color w:val="000000"/>
                <w:kern w:val="0"/>
                <w:sz w:val="22"/>
                <w:szCs w:val="22"/>
              </w:rPr>
              <m:t>a</m:t>
            </m:r>
            <m:r>
              <m:rPr>
                <m:nor/>
                <m:sty m:val="p"/>
              </m:rPr>
              <w:rPr>
                <w:color w:val="000000"/>
                <w:kern w:val="0"/>
                <w:sz w:val="22"/>
                <w:szCs w:val="22"/>
              </w:rPr>
              <m:t>+</m:t>
            </m:r>
            <m:r>
              <m:rPr>
                <m:nor/>
              </m:rPr>
              <w:rPr>
                <w:i/>
                <w:color w:val="000000"/>
                <w:kern w:val="0"/>
                <w:sz w:val="22"/>
                <w:szCs w:val="22"/>
              </w:rPr>
              <m:t>b</m:t>
            </m:r>
            <m:ctrlPr>
              <w:rPr>
                <w:rFonts w:ascii="Cambria Math" w:hAnsi="Cambria Math"/>
                <w:color w:val="000000"/>
                <w:kern w:val="0"/>
                <w:sz w:val="22"/>
                <w:szCs w:val="22"/>
              </w:rPr>
            </m:ctrlPr>
          </m:num>
          <m:den>
            <m:r>
              <m:rPr>
                <m:nor/>
                <m:sty m:val="p"/>
              </m:rPr>
              <w:rPr>
                <w:color w:val="000000"/>
                <w:kern w:val="0"/>
                <w:sz w:val="22"/>
                <w:szCs w:val="22"/>
              </w:rPr>
              <m:t>2</m:t>
            </m:r>
            <m:ctrlPr>
              <w:rPr>
                <w:rFonts w:ascii="Cambria Math" w:hAnsi="Cambria Math"/>
                <w:color w:val="000000"/>
                <w:kern w:val="0"/>
                <w:sz w:val="22"/>
                <w:szCs w:val="22"/>
              </w:rPr>
            </m:ctrlPr>
          </m:den>
        </m:f>
      </m:oMath>
      <w:r>
        <w:rPr>
          <w:color w:val="000000"/>
          <w:kern w:val="0"/>
          <w:sz w:val="22"/>
          <w:szCs w:val="22"/>
        </w:rPr>
        <w:t>;</w:t>
      </w:r>
      <w:r>
        <w:rPr>
          <w:rFonts w:hint="eastAsia" w:ascii="宋体" w:hAnsi="宋体" w:cs="宋体"/>
          <w:color w:val="000000"/>
          <w:kern w:val="0"/>
          <w:sz w:val="22"/>
          <w:szCs w:val="22"/>
        </w:rPr>
        <w:t>③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 w:val="22"/>
                <w:szCs w:val="22"/>
              </w:rPr>
            </m:ctrlPr>
          </m:fPr>
          <m:num>
            <m:r>
              <m:rPr>
                <m:nor/>
                <m:sty m:val="p"/>
              </m:rPr>
              <w:rPr>
                <w:color w:val="000000"/>
                <w:kern w:val="0"/>
                <w:sz w:val="22"/>
                <w:szCs w:val="22"/>
              </w:rPr>
              <m:t>2</m:t>
            </m:r>
            <m:ctrlPr>
              <w:rPr>
                <w:rFonts w:ascii="Cambria Math" w:hAnsi="Cambria Math"/>
                <w:color w:val="000000"/>
                <w:kern w:val="0"/>
                <w:sz w:val="22"/>
                <w:szCs w:val="22"/>
              </w:rPr>
            </m:ctrlPr>
          </m:num>
          <m:den>
            <m:r>
              <m:rPr>
                <m:nor/>
              </m:rPr>
              <w:rPr>
                <w:i/>
                <w:color w:val="000000"/>
                <w:kern w:val="0"/>
                <w:sz w:val="22"/>
                <w:szCs w:val="22"/>
              </w:rPr>
              <m:t>x</m:t>
            </m:r>
            <m:ctrlPr>
              <w:rPr>
                <w:rFonts w:ascii="Cambria Math" w:hAnsi="Cambria Math"/>
                <w:color w:val="000000"/>
                <w:kern w:val="0"/>
                <w:sz w:val="22"/>
                <w:szCs w:val="22"/>
              </w:rPr>
            </m:ctrlPr>
          </m:den>
        </m:f>
      </m:oMath>
      <w:r>
        <w:rPr>
          <w:color w:val="000000"/>
          <w:kern w:val="0"/>
          <w:sz w:val="22"/>
          <w:szCs w:val="22"/>
        </w:rPr>
        <w:t>;</w:t>
      </w:r>
      <w:r>
        <w:rPr>
          <w:rFonts w:hint="eastAsia" w:ascii="宋体" w:hAnsi="宋体" w:cs="宋体"/>
          <w:color w:val="000000"/>
          <w:kern w:val="0"/>
          <w:sz w:val="22"/>
          <w:szCs w:val="22"/>
        </w:rPr>
        <w:t>④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 w:val="22"/>
                <w:szCs w:val="22"/>
              </w:rPr>
            </m:ctrlPr>
          </m:fPr>
          <m:num>
            <m:r>
              <m:rPr>
                <m:nor/>
                <m:sty m:val="p"/>
              </m:rPr>
              <w:rPr>
                <w:color w:val="000000"/>
                <w:kern w:val="0"/>
                <w:sz w:val="22"/>
                <w:szCs w:val="22"/>
              </w:rPr>
              <m:t>1</m:t>
            </m:r>
            <m:ctrlPr>
              <w:rPr>
                <w:rFonts w:ascii="Cambria Math" w:hAnsi="Cambria Math"/>
                <w:color w:val="000000"/>
                <w:kern w:val="0"/>
                <w:sz w:val="22"/>
                <w:szCs w:val="22"/>
              </w:rPr>
            </m:ctrlPr>
          </m:num>
          <m:den>
            <m:r>
              <m:rPr>
                <m:nor/>
                <m:sty m:val="p"/>
              </m:rPr>
              <w:rPr>
                <w:color w:val="000000"/>
                <w:kern w:val="0"/>
                <w:sz w:val="22"/>
                <w:szCs w:val="22"/>
              </w:rPr>
              <m:t>5</m:t>
            </m:r>
            <m:ctrlPr>
              <w:rPr>
                <w:rFonts w:ascii="Cambria Math" w:hAnsi="Cambria Math"/>
                <w:color w:val="000000"/>
                <w:kern w:val="0"/>
                <w:sz w:val="22"/>
                <w:szCs w:val="22"/>
              </w:rPr>
            </m:ctrlPr>
          </m:den>
        </m:f>
      </m:oMath>
      <w:r>
        <w:rPr>
          <w:i/>
          <w:color w:val="000000"/>
          <w:kern w:val="0"/>
          <w:sz w:val="22"/>
          <w:szCs w:val="22"/>
        </w:rPr>
        <w:t>.</w:t>
      </w:r>
      <w:r>
        <w:rPr>
          <w:color w:val="000000"/>
          <w:kern w:val="0"/>
          <w:sz w:val="22"/>
          <w:szCs w:val="22"/>
        </w:rPr>
        <w:t>其中不是整式的是</w:t>
      </w:r>
    </w:p>
    <w:p>
      <w:pPr>
        <w:widowControl/>
        <w:tabs>
          <w:tab w:val="left" w:pos="1621"/>
          <w:tab w:val="left" w:pos="2914"/>
          <w:tab w:val="left" w:pos="3997"/>
          <w:tab w:val="left" w:pos="5074"/>
        </w:tabs>
        <w:adjustRightInd w:val="0"/>
        <w:snapToGrid w:val="0"/>
        <w:spacing w:line="312" w:lineRule="auto"/>
        <w:jc w:val="left"/>
        <w:rPr>
          <w:color w:val="000000"/>
          <w:kern w:val="0"/>
          <w:sz w:val="22"/>
          <w:szCs w:val="22"/>
        </w:rPr>
      </w:pPr>
      <w:r>
        <w:rPr>
          <w:color w:val="000000"/>
          <w:kern w:val="0"/>
          <w:sz w:val="22"/>
          <w:szCs w:val="22"/>
        </w:rPr>
        <w:t>A</w:t>
      </w:r>
      <w:r>
        <w:rPr>
          <w:i/>
          <w:color w:val="000000"/>
          <w:kern w:val="0"/>
          <w:sz w:val="22"/>
          <w:szCs w:val="22"/>
        </w:rPr>
        <w:t>.</w:t>
      </w:r>
      <w:r>
        <w:rPr>
          <w:rFonts w:hint="eastAsia" w:ascii="宋体" w:hAnsi="宋体" w:cs="宋体"/>
          <w:color w:val="000000"/>
          <w:kern w:val="0"/>
          <w:sz w:val="22"/>
          <w:szCs w:val="22"/>
        </w:rPr>
        <w:t>①</w:t>
      </w:r>
      <w:r>
        <w:rPr>
          <w:color w:val="000000"/>
          <w:kern w:val="0"/>
          <w:sz w:val="22"/>
          <w:szCs w:val="22"/>
        </w:rPr>
        <w:tab/>
      </w:r>
      <w:r>
        <w:rPr>
          <w:color w:val="000000"/>
          <w:kern w:val="0"/>
          <w:sz w:val="22"/>
          <w:szCs w:val="22"/>
        </w:rPr>
        <w:t>B</w:t>
      </w:r>
      <w:r>
        <w:rPr>
          <w:i/>
          <w:color w:val="000000"/>
          <w:kern w:val="0"/>
          <w:sz w:val="22"/>
          <w:szCs w:val="22"/>
        </w:rPr>
        <w:t>.</w:t>
      </w:r>
      <w:r>
        <w:rPr>
          <w:rFonts w:hint="eastAsia" w:ascii="宋体" w:hAnsi="宋体" w:cs="宋体"/>
          <w:color w:val="000000"/>
          <w:kern w:val="0"/>
          <w:sz w:val="22"/>
          <w:szCs w:val="22"/>
        </w:rPr>
        <w:t>②</w:t>
      </w:r>
      <w:r>
        <w:rPr>
          <w:color w:val="000000"/>
          <w:kern w:val="0"/>
          <w:sz w:val="22"/>
          <w:szCs w:val="22"/>
        </w:rPr>
        <w:tab/>
      </w:r>
      <w:r>
        <w:rPr>
          <w:color w:val="000000"/>
          <w:kern w:val="0"/>
          <w:sz w:val="22"/>
          <w:szCs w:val="22"/>
        </w:rPr>
        <w:t>C</w:t>
      </w:r>
      <w:r>
        <w:rPr>
          <w:i/>
          <w:color w:val="000000"/>
          <w:kern w:val="0"/>
          <w:sz w:val="22"/>
          <w:szCs w:val="22"/>
        </w:rPr>
        <w:t>.</w:t>
      </w:r>
      <w:r>
        <w:rPr>
          <w:rFonts w:hint="eastAsia" w:ascii="宋体" w:hAnsi="宋体" w:cs="宋体"/>
          <w:color w:val="000000"/>
          <w:kern w:val="0"/>
          <w:sz w:val="22"/>
          <w:szCs w:val="22"/>
        </w:rPr>
        <w:t>③</w:t>
      </w:r>
      <w:r>
        <w:rPr>
          <w:color w:val="000000"/>
          <w:kern w:val="0"/>
          <w:sz w:val="22"/>
          <w:szCs w:val="22"/>
        </w:rPr>
        <w:tab/>
      </w:r>
      <w:r>
        <w:rPr>
          <w:color w:val="000000"/>
          <w:kern w:val="0"/>
          <w:sz w:val="22"/>
          <w:szCs w:val="22"/>
        </w:rPr>
        <w:t>D</w:t>
      </w:r>
      <w:r>
        <w:rPr>
          <w:i/>
          <w:color w:val="000000"/>
          <w:kern w:val="0"/>
          <w:sz w:val="22"/>
          <w:szCs w:val="22"/>
        </w:rPr>
        <w:t>.</w:t>
      </w:r>
      <w:r>
        <w:rPr>
          <w:rFonts w:hint="eastAsia" w:ascii="宋体" w:hAnsi="宋体" w:cs="宋体"/>
          <w:color w:val="000000"/>
          <w:kern w:val="0"/>
          <w:sz w:val="22"/>
          <w:szCs w:val="22"/>
        </w:rPr>
        <w:t>④</w:t>
      </w:r>
    </w:p>
    <w:p>
      <w:pPr>
        <w:widowControl/>
        <w:tabs>
          <w:tab w:val="left" w:pos="1621"/>
          <w:tab w:val="left" w:pos="2914"/>
          <w:tab w:val="left" w:pos="3997"/>
          <w:tab w:val="left" w:pos="5074"/>
        </w:tabs>
        <w:adjustRightInd w:val="0"/>
        <w:snapToGrid w:val="0"/>
        <w:spacing w:line="312" w:lineRule="auto"/>
        <w:jc w:val="left"/>
        <w:rPr>
          <w:color w:val="000000"/>
          <w:kern w:val="0"/>
          <w:sz w:val="22"/>
          <w:szCs w:val="22"/>
        </w:rPr>
      </w:pPr>
      <w:r>
        <w:rPr>
          <w:color w:val="000000"/>
          <w:kern w:val="0"/>
          <w:sz w:val="22"/>
          <w:szCs w:val="22"/>
        </w:rPr>
        <w:t>2</w:t>
      </w:r>
      <w:r>
        <w:rPr>
          <w:i/>
          <w:color w:val="000000"/>
          <w:kern w:val="0"/>
          <w:sz w:val="22"/>
          <w:szCs w:val="22"/>
        </w:rPr>
        <w:t>.</w:t>
      </w:r>
      <w:r>
        <w:rPr>
          <w:color w:val="000000"/>
          <w:kern w:val="0"/>
          <w:sz w:val="22"/>
          <w:szCs w:val="22"/>
        </w:rPr>
        <w:t>下列语句错误的是</w:t>
      </w:r>
    </w:p>
    <w:p>
      <w:pPr>
        <w:widowControl/>
        <w:tabs>
          <w:tab w:val="left" w:pos="1621"/>
          <w:tab w:val="left" w:pos="2914"/>
          <w:tab w:val="left" w:pos="3997"/>
          <w:tab w:val="left" w:pos="5074"/>
        </w:tabs>
        <w:adjustRightInd w:val="0"/>
        <w:snapToGrid w:val="0"/>
        <w:spacing w:line="312" w:lineRule="auto"/>
        <w:jc w:val="left"/>
        <w:rPr>
          <w:color w:val="000000"/>
          <w:kern w:val="0"/>
          <w:sz w:val="22"/>
          <w:szCs w:val="22"/>
        </w:rPr>
      </w:pPr>
      <w:r>
        <w:rPr>
          <w:color w:val="000000"/>
          <w:kern w:val="0"/>
          <w:sz w:val="22"/>
          <w:szCs w:val="22"/>
        </w:rPr>
        <w:t>A.数字0是单项式</w:t>
      </w:r>
      <w:r>
        <w:rPr>
          <w:rFonts w:hint="eastAsia"/>
          <w:color w:val="000000"/>
          <w:kern w:val="0"/>
          <w:sz w:val="22"/>
          <w:szCs w:val="22"/>
        </w:rPr>
        <w:t xml:space="preserve"> </w:t>
      </w:r>
      <w:r>
        <w:rPr>
          <w:color w:val="000000"/>
          <w:kern w:val="0"/>
          <w:sz w:val="22"/>
          <w:szCs w:val="22"/>
        </w:rPr>
        <w:t xml:space="preserve">       B.单项式－</w:t>
      </w:r>
      <w:r>
        <w:rPr>
          <w:i/>
          <w:color w:val="000000"/>
          <w:kern w:val="0"/>
          <w:sz w:val="22"/>
          <w:szCs w:val="22"/>
        </w:rPr>
        <w:t>a</w:t>
      </w:r>
      <w:r>
        <w:rPr>
          <w:color w:val="000000"/>
          <w:kern w:val="0"/>
          <w:sz w:val="22"/>
          <w:szCs w:val="22"/>
        </w:rPr>
        <w:t>的系数与次数都是1</w:t>
      </w:r>
    </w:p>
    <w:p>
      <w:pPr>
        <w:widowControl/>
        <w:tabs>
          <w:tab w:val="left" w:pos="1621"/>
          <w:tab w:val="left" w:pos="2914"/>
          <w:tab w:val="left" w:pos="3997"/>
          <w:tab w:val="left" w:pos="5074"/>
        </w:tabs>
        <w:adjustRightInd w:val="0"/>
        <w:snapToGrid w:val="0"/>
        <w:spacing w:line="312" w:lineRule="auto"/>
        <w:jc w:val="left"/>
        <w:rPr>
          <w:color w:val="000000"/>
          <w:kern w:val="0"/>
          <w:sz w:val="22"/>
          <w:szCs w:val="22"/>
        </w:rPr>
      </w:pPr>
      <w:r>
        <w:rPr>
          <w:color w:val="000000"/>
          <w:kern w:val="0"/>
          <w:sz w:val="22"/>
          <w:szCs w:val="22"/>
        </w:rPr>
        <w:t>C.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 w:val="22"/>
                <w:szCs w:val="22"/>
              </w:rPr>
            </m:ctrlPr>
          </m:fPr>
          <m:num>
            <m:r>
              <m:rPr>
                <m:nor/>
                <m:sty m:val="p"/>
              </m:rPr>
              <w:rPr>
                <w:color w:val="000000"/>
                <w:kern w:val="0"/>
                <w:sz w:val="22"/>
                <w:szCs w:val="22"/>
              </w:rPr>
              <m:t>1</m:t>
            </m:r>
            <m:ctrlPr>
              <w:rPr>
                <w:rFonts w:ascii="Cambria Math" w:hAnsi="Cambria Math"/>
                <w:color w:val="000000"/>
                <w:kern w:val="0"/>
                <w:sz w:val="22"/>
                <w:szCs w:val="22"/>
              </w:rPr>
            </m:ctrlPr>
          </m:num>
          <m:den>
            <m:r>
              <m:rPr>
                <m:nor/>
                <m:sty m:val="p"/>
              </m:rPr>
              <w:rPr>
                <w:color w:val="000000"/>
                <w:kern w:val="0"/>
                <w:sz w:val="22"/>
                <w:szCs w:val="22"/>
              </w:rPr>
              <m:t>2</m:t>
            </m:r>
            <m:ctrlPr>
              <w:rPr>
                <w:rFonts w:ascii="Cambria Math" w:hAnsi="Cambria Math"/>
                <w:color w:val="000000"/>
                <w:kern w:val="0"/>
                <w:sz w:val="22"/>
                <w:szCs w:val="22"/>
              </w:rPr>
            </m:ctrlPr>
          </m:den>
        </m:f>
      </m:oMath>
      <w:r>
        <w:rPr>
          <w:i/>
          <w:color w:val="000000"/>
          <w:kern w:val="0"/>
          <w:sz w:val="22"/>
          <w:szCs w:val="22"/>
        </w:rPr>
        <w:t>xy</w:t>
      </w:r>
      <w:r>
        <w:rPr>
          <w:color w:val="000000"/>
          <w:kern w:val="0"/>
          <w:sz w:val="22"/>
          <w:szCs w:val="22"/>
        </w:rPr>
        <w:t>是二次单项式</w:t>
      </w:r>
      <w:r>
        <w:rPr>
          <w:rFonts w:hint="eastAsia"/>
          <w:color w:val="000000"/>
          <w:kern w:val="0"/>
          <w:sz w:val="22"/>
          <w:szCs w:val="22"/>
        </w:rPr>
        <w:t xml:space="preserve"> </w:t>
      </w:r>
      <w:r>
        <w:rPr>
          <w:color w:val="000000"/>
          <w:kern w:val="0"/>
          <w:sz w:val="22"/>
          <w:szCs w:val="22"/>
        </w:rPr>
        <w:t xml:space="preserve">      D.－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 w:val="22"/>
                <w:szCs w:val="22"/>
              </w:rPr>
            </m:ctrlPr>
          </m:fPr>
          <m:num>
            <m:r>
              <m:rPr>
                <m:nor/>
                <m:sty m:val="p"/>
              </m:rPr>
              <w:rPr>
                <w:color w:val="000000"/>
                <w:kern w:val="0"/>
                <w:sz w:val="22"/>
                <w:szCs w:val="22"/>
              </w:rPr>
              <m:t>2</m:t>
            </m:r>
            <m:r>
              <m:rPr>
                <m:nor/>
              </m:rPr>
              <w:rPr>
                <w:i/>
                <w:color w:val="000000"/>
                <w:kern w:val="0"/>
                <w:sz w:val="22"/>
                <w:szCs w:val="22"/>
              </w:rPr>
              <m:t>ab</m:t>
            </m:r>
            <m:ctrlPr>
              <w:rPr>
                <w:rFonts w:ascii="Cambria Math" w:hAnsi="Cambria Math"/>
                <w:color w:val="000000"/>
                <w:kern w:val="0"/>
                <w:sz w:val="22"/>
                <w:szCs w:val="22"/>
              </w:rPr>
            </m:ctrlPr>
          </m:num>
          <m:den>
            <m:r>
              <m:rPr>
                <m:nor/>
                <m:sty m:val="p"/>
              </m:rPr>
              <w:rPr>
                <w:color w:val="000000"/>
                <w:kern w:val="0"/>
                <w:sz w:val="22"/>
                <w:szCs w:val="22"/>
              </w:rPr>
              <m:t>3</m:t>
            </m:r>
            <m:ctrlPr>
              <w:rPr>
                <w:rFonts w:ascii="Cambria Math" w:hAnsi="Cambria Math"/>
                <w:color w:val="000000"/>
                <w:kern w:val="0"/>
                <w:sz w:val="22"/>
                <w:szCs w:val="22"/>
              </w:rPr>
            </m:ctrlPr>
          </m:den>
        </m:f>
      </m:oMath>
      <w:r>
        <w:rPr>
          <w:color w:val="000000"/>
          <w:kern w:val="0"/>
          <w:sz w:val="22"/>
          <w:szCs w:val="22"/>
        </w:rPr>
        <w:t>的系数是－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 w:val="22"/>
                <w:szCs w:val="22"/>
              </w:rPr>
            </m:ctrlPr>
          </m:fPr>
          <m:num>
            <m:r>
              <m:rPr>
                <m:nor/>
                <m:sty m:val="p"/>
              </m:rPr>
              <w:rPr>
                <w:color w:val="000000"/>
                <w:kern w:val="0"/>
                <w:sz w:val="22"/>
                <w:szCs w:val="22"/>
              </w:rPr>
              <m:t>2</m:t>
            </m:r>
            <m:ctrlPr>
              <w:rPr>
                <w:rFonts w:ascii="Cambria Math" w:hAnsi="Cambria Math"/>
                <w:color w:val="000000"/>
                <w:kern w:val="0"/>
                <w:sz w:val="22"/>
                <w:szCs w:val="22"/>
              </w:rPr>
            </m:ctrlPr>
          </m:num>
          <m:den>
            <m:r>
              <m:rPr>
                <m:nor/>
                <m:sty m:val="p"/>
              </m:rPr>
              <w:rPr>
                <w:color w:val="000000"/>
                <w:kern w:val="0"/>
                <w:sz w:val="22"/>
                <w:szCs w:val="22"/>
              </w:rPr>
              <m:t>3</m:t>
            </m:r>
            <m:ctrlPr>
              <w:rPr>
                <w:rFonts w:ascii="Cambria Math" w:hAnsi="Cambria Math"/>
                <w:color w:val="000000"/>
                <w:kern w:val="0"/>
                <w:sz w:val="22"/>
                <w:szCs w:val="22"/>
              </w:rPr>
            </m:ctrlPr>
          </m:den>
        </m:f>
      </m:oMath>
    </w:p>
    <w:p>
      <w:pPr>
        <w:widowControl/>
        <w:tabs>
          <w:tab w:val="left" w:pos="1621"/>
          <w:tab w:val="left" w:pos="2914"/>
          <w:tab w:val="left" w:pos="3997"/>
          <w:tab w:val="left" w:pos="5074"/>
        </w:tabs>
        <w:adjustRightInd w:val="0"/>
        <w:snapToGrid w:val="0"/>
        <w:spacing w:line="312" w:lineRule="auto"/>
        <w:jc w:val="left"/>
        <w:rPr>
          <w:color w:val="000000"/>
          <w:kern w:val="0"/>
          <w:sz w:val="22"/>
          <w:szCs w:val="22"/>
        </w:rPr>
      </w:pPr>
      <w:r>
        <w:rPr>
          <w:color w:val="000000"/>
          <w:kern w:val="0"/>
          <w:sz w:val="22"/>
          <w:szCs w:val="22"/>
        </w:rPr>
        <w:t>3</w:t>
      </w:r>
      <w:r>
        <w:rPr>
          <w:i/>
          <w:color w:val="000000"/>
          <w:kern w:val="0"/>
          <w:sz w:val="22"/>
          <w:szCs w:val="22"/>
        </w:rPr>
        <w:t>.</w:t>
      </w:r>
      <w:r>
        <w:rPr>
          <w:color w:val="000000"/>
          <w:kern w:val="0"/>
          <w:sz w:val="22"/>
          <w:szCs w:val="22"/>
        </w:rPr>
        <w:t>下列运算正确的是</w:t>
      </w:r>
    </w:p>
    <w:p>
      <w:pPr>
        <w:widowControl/>
        <w:tabs>
          <w:tab w:val="left" w:pos="1621"/>
          <w:tab w:val="left" w:pos="2914"/>
          <w:tab w:val="left" w:pos="3997"/>
          <w:tab w:val="left" w:pos="5074"/>
        </w:tabs>
        <w:adjustRightInd w:val="0"/>
        <w:snapToGrid w:val="0"/>
        <w:spacing w:line="312" w:lineRule="auto"/>
        <w:jc w:val="left"/>
        <w:rPr>
          <w:color w:val="000000"/>
          <w:kern w:val="0"/>
          <w:sz w:val="22"/>
          <w:szCs w:val="22"/>
        </w:rPr>
      </w:pPr>
      <w:r>
        <w:rPr>
          <w:color w:val="000000"/>
          <w:kern w:val="0"/>
          <w:sz w:val="22"/>
          <w:szCs w:val="22"/>
        </w:rPr>
        <w:t>A.3</w:t>
      </w:r>
      <w:r>
        <w:rPr>
          <w:i/>
          <w:color w:val="000000"/>
          <w:kern w:val="0"/>
          <w:sz w:val="22"/>
          <w:szCs w:val="22"/>
        </w:rPr>
        <w:t>a</w:t>
      </w:r>
      <w:r>
        <w:rPr>
          <w:color w:val="000000"/>
          <w:kern w:val="0"/>
          <w:sz w:val="22"/>
          <w:szCs w:val="22"/>
          <w:vertAlign w:val="superscript"/>
        </w:rPr>
        <w:t>2</w:t>
      </w:r>
      <w:r>
        <w:rPr>
          <w:i/>
          <w:color w:val="000000"/>
          <w:kern w:val="0"/>
          <w:sz w:val="22"/>
          <w:szCs w:val="22"/>
        </w:rPr>
        <w:t>b</w:t>
      </w:r>
      <w:r>
        <w:rPr>
          <w:color w:val="000000"/>
          <w:kern w:val="0"/>
          <w:sz w:val="22"/>
          <w:szCs w:val="22"/>
        </w:rPr>
        <w:t>－3</w:t>
      </w:r>
      <w:r>
        <w:rPr>
          <w:i/>
          <w:color w:val="000000"/>
          <w:kern w:val="0"/>
          <w:sz w:val="22"/>
          <w:szCs w:val="22"/>
        </w:rPr>
        <w:t>ba</w:t>
      </w:r>
      <w:r>
        <w:rPr>
          <w:color w:val="000000"/>
          <w:kern w:val="0"/>
          <w:sz w:val="22"/>
          <w:szCs w:val="22"/>
          <w:vertAlign w:val="superscript"/>
        </w:rPr>
        <w:t>2</w:t>
      </w:r>
      <w:r>
        <w:rPr>
          <w:color w:val="000000"/>
          <w:kern w:val="0"/>
          <w:sz w:val="22"/>
          <w:szCs w:val="22"/>
        </w:rPr>
        <w:t>＝0</w:t>
      </w:r>
      <w:r>
        <w:rPr>
          <w:color w:val="000000"/>
          <w:kern w:val="0"/>
          <w:sz w:val="22"/>
          <w:szCs w:val="22"/>
        </w:rPr>
        <w:tab/>
      </w:r>
      <w:r>
        <w:rPr>
          <w:color w:val="000000"/>
          <w:kern w:val="0"/>
          <w:sz w:val="22"/>
          <w:szCs w:val="22"/>
        </w:rPr>
        <w:tab/>
      </w:r>
      <w:r>
        <w:rPr>
          <w:color w:val="000000"/>
          <w:kern w:val="0"/>
          <w:sz w:val="22"/>
          <w:szCs w:val="22"/>
        </w:rPr>
        <w:t>B.5</w:t>
      </w:r>
      <w:r>
        <w:rPr>
          <w:i/>
          <w:color w:val="000000"/>
          <w:kern w:val="0"/>
          <w:sz w:val="22"/>
          <w:szCs w:val="22"/>
        </w:rPr>
        <w:t>a</w:t>
      </w:r>
      <w:r>
        <w:rPr>
          <w:color w:val="000000"/>
          <w:kern w:val="0"/>
          <w:sz w:val="22"/>
          <w:szCs w:val="22"/>
          <w:vertAlign w:val="superscript"/>
        </w:rPr>
        <w:t>2</w:t>
      </w:r>
      <w:r>
        <w:rPr>
          <w:color w:val="000000"/>
          <w:kern w:val="0"/>
          <w:sz w:val="22"/>
          <w:szCs w:val="22"/>
        </w:rPr>
        <w:t>－3</w:t>
      </w:r>
      <w:r>
        <w:rPr>
          <w:i/>
          <w:color w:val="000000"/>
          <w:kern w:val="0"/>
          <w:sz w:val="22"/>
          <w:szCs w:val="22"/>
        </w:rPr>
        <w:t>a</w:t>
      </w:r>
      <w:r>
        <w:rPr>
          <w:color w:val="000000"/>
          <w:kern w:val="0"/>
          <w:sz w:val="22"/>
          <w:szCs w:val="22"/>
          <w:vertAlign w:val="superscript"/>
        </w:rPr>
        <w:t>2</w:t>
      </w:r>
      <w:r>
        <w:rPr>
          <w:color w:val="000000"/>
          <w:kern w:val="0"/>
          <w:sz w:val="22"/>
          <w:szCs w:val="22"/>
        </w:rPr>
        <w:t>＝2</w:t>
      </w:r>
    </w:p>
    <w:p>
      <w:pPr>
        <w:widowControl/>
        <w:tabs>
          <w:tab w:val="left" w:pos="1621"/>
          <w:tab w:val="left" w:pos="2914"/>
          <w:tab w:val="left" w:pos="3997"/>
          <w:tab w:val="left" w:pos="5074"/>
        </w:tabs>
        <w:adjustRightInd w:val="0"/>
        <w:snapToGrid w:val="0"/>
        <w:spacing w:line="312" w:lineRule="auto"/>
        <w:jc w:val="left"/>
        <w:rPr>
          <w:color w:val="000000"/>
          <w:kern w:val="0"/>
          <w:sz w:val="22"/>
          <w:szCs w:val="22"/>
        </w:rPr>
      </w:pPr>
      <w:r>
        <w:rPr>
          <w:color w:val="000000"/>
          <w:kern w:val="0"/>
          <w:sz w:val="22"/>
          <w:szCs w:val="22"/>
        </w:rPr>
        <w:t>C.3</w:t>
      </w:r>
      <w:r>
        <w:rPr>
          <w:i/>
          <w:color w:val="000000"/>
          <w:kern w:val="0"/>
          <w:sz w:val="22"/>
          <w:szCs w:val="22"/>
        </w:rPr>
        <w:t>a</w:t>
      </w:r>
      <w:r>
        <w:rPr>
          <w:color w:val="000000"/>
          <w:kern w:val="0"/>
          <w:sz w:val="22"/>
          <w:szCs w:val="22"/>
          <w:vertAlign w:val="superscript"/>
        </w:rPr>
        <w:t>3</w:t>
      </w:r>
      <w:r>
        <w:rPr>
          <w:color w:val="000000"/>
          <w:kern w:val="0"/>
          <w:sz w:val="22"/>
          <w:szCs w:val="22"/>
        </w:rPr>
        <w:t>+2</w:t>
      </w:r>
      <w:r>
        <w:rPr>
          <w:i/>
          <w:color w:val="000000"/>
          <w:kern w:val="0"/>
          <w:sz w:val="22"/>
          <w:szCs w:val="22"/>
        </w:rPr>
        <w:t>a</w:t>
      </w:r>
      <w:r>
        <w:rPr>
          <w:color w:val="000000"/>
          <w:kern w:val="0"/>
          <w:sz w:val="22"/>
          <w:szCs w:val="22"/>
          <w:vertAlign w:val="superscript"/>
        </w:rPr>
        <w:t>3</w:t>
      </w:r>
      <w:r>
        <w:rPr>
          <w:color w:val="000000"/>
          <w:kern w:val="0"/>
          <w:sz w:val="22"/>
          <w:szCs w:val="22"/>
        </w:rPr>
        <w:t>＝5</w:t>
      </w:r>
      <w:r>
        <w:rPr>
          <w:i/>
          <w:color w:val="000000"/>
          <w:kern w:val="0"/>
          <w:sz w:val="22"/>
          <w:szCs w:val="22"/>
        </w:rPr>
        <w:t>a</w:t>
      </w:r>
      <w:r>
        <w:rPr>
          <w:color w:val="000000"/>
          <w:kern w:val="0"/>
          <w:sz w:val="22"/>
          <w:szCs w:val="22"/>
          <w:vertAlign w:val="superscript"/>
        </w:rPr>
        <w:t>6</w:t>
      </w:r>
      <w:r>
        <w:rPr>
          <w:color w:val="000000"/>
          <w:kern w:val="0"/>
          <w:sz w:val="22"/>
          <w:szCs w:val="22"/>
        </w:rPr>
        <w:tab/>
      </w:r>
      <w:r>
        <w:rPr>
          <w:color w:val="000000"/>
          <w:kern w:val="0"/>
          <w:sz w:val="22"/>
          <w:szCs w:val="22"/>
        </w:rPr>
        <w:tab/>
      </w:r>
      <w:r>
        <w:rPr>
          <w:color w:val="000000"/>
          <w:kern w:val="0"/>
          <w:sz w:val="22"/>
          <w:szCs w:val="22"/>
        </w:rPr>
        <w:t>D.3</w:t>
      </w:r>
      <w:r>
        <w:rPr>
          <w:i/>
          <w:color w:val="000000"/>
          <w:kern w:val="0"/>
          <w:sz w:val="22"/>
          <w:szCs w:val="22"/>
        </w:rPr>
        <w:t>a</w:t>
      </w:r>
      <w:r>
        <w:rPr>
          <w:color w:val="000000"/>
          <w:kern w:val="0"/>
          <w:sz w:val="22"/>
          <w:szCs w:val="22"/>
        </w:rPr>
        <w:t>+2</w:t>
      </w:r>
      <w:r>
        <w:rPr>
          <w:i/>
          <w:color w:val="000000"/>
          <w:kern w:val="0"/>
          <w:sz w:val="22"/>
          <w:szCs w:val="22"/>
        </w:rPr>
        <w:t>b</w:t>
      </w:r>
      <w:r>
        <w:rPr>
          <w:color w:val="000000"/>
          <w:kern w:val="0"/>
          <w:sz w:val="22"/>
          <w:szCs w:val="22"/>
        </w:rPr>
        <w:t>＝5</w:t>
      </w:r>
      <w:r>
        <w:rPr>
          <w:i/>
          <w:color w:val="000000"/>
          <w:kern w:val="0"/>
          <w:sz w:val="22"/>
          <w:szCs w:val="22"/>
        </w:rPr>
        <w:t>ab</w:t>
      </w:r>
    </w:p>
    <w:p>
      <w:pPr>
        <w:widowControl/>
        <w:tabs>
          <w:tab w:val="left" w:pos="1621"/>
          <w:tab w:val="left" w:pos="2914"/>
          <w:tab w:val="left" w:pos="3997"/>
          <w:tab w:val="left" w:pos="5074"/>
        </w:tabs>
        <w:adjustRightInd w:val="0"/>
        <w:snapToGrid w:val="0"/>
        <w:spacing w:line="312" w:lineRule="auto"/>
        <w:jc w:val="left"/>
        <w:rPr>
          <w:color w:val="000000"/>
          <w:kern w:val="0"/>
          <w:sz w:val="22"/>
          <w:szCs w:val="22"/>
        </w:rPr>
      </w:pPr>
      <w:r>
        <w:rPr>
          <w:color w:val="000000"/>
          <w:kern w:val="0"/>
          <w:sz w:val="22"/>
          <w:szCs w:val="22"/>
        </w:rPr>
        <w:t>4</w:t>
      </w:r>
      <w:r>
        <w:rPr>
          <w:i/>
          <w:color w:val="000000"/>
          <w:kern w:val="0"/>
          <w:sz w:val="22"/>
          <w:szCs w:val="22"/>
        </w:rPr>
        <w:t>.</w:t>
      </w:r>
      <w:r>
        <w:rPr>
          <w:color w:val="000000"/>
          <w:kern w:val="0"/>
          <w:sz w:val="22"/>
          <w:szCs w:val="22"/>
        </w:rPr>
        <w:t>若单项式</w:t>
      </w:r>
      <w:r>
        <w:rPr>
          <w:i/>
          <w:color w:val="000000"/>
          <w:kern w:val="0"/>
          <w:sz w:val="22"/>
          <w:szCs w:val="22"/>
        </w:rPr>
        <w:t>x</w:t>
      </w:r>
      <w:r>
        <w:rPr>
          <w:i/>
          <w:color w:val="000000"/>
          <w:kern w:val="0"/>
          <w:sz w:val="22"/>
          <w:szCs w:val="22"/>
          <w:vertAlign w:val="superscript"/>
        </w:rPr>
        <w:t>m</w:t>
      </w:r>
      <w:r>
        <w:rPr>
          <w:i/>
          <w:color w:val="000000"/>
          <w:kern w:val="0"/>
          <w:sz w:val="22"/>
          <w:szCs w:val="22"/>
        </w:rPr>
        <w:t>y</w:t>
      </w:r>
      <w:r>
        <w:rPr>
          <w:color w:val="000000"/>
          <w:kern w:val="0"/>
          <w:sz w:val="22"/>
          <w:szCs w:val="22"/>
          <w:vertAlign w:val="superscript"/>
        </w:rPr>
        <w:t>3</w:t>
      </w:r>
      <w:r>
        <w:rPr>
          <w:color w:val="000000"/>
          <w:kern w:val="0"/>
          <w:sz w:val="22"/>
          <w:szCs w:val="22"/>
        </w:rPr>
        <w:t>与4</w:t>
      </w:r>
      <w:r>
        <w:rPr>
          <w:i/>
          <w:color w:val="000000"/>
          <w:kern w:val="0"/>
          <w:sz w:val="22"/>
          <w:szCs w:val="22"/>
        </w:rPr>
        <w:t>x</w:t>
      </w:r>
      <w:r>
        <w:rPr>
          <w:color w:val="000000"/>
          <w:kern w:val="0"/>
          <w:sz w:val="22"/>
          <w:szCs w:val="22"/>
          <w:vertAlign w:val="superscript"/>
        </w:rPr>
        <w:t>2</w:t>
      </w:r>
      <w:r>
        <w:rPr>
          <w:i/>
          <w:color w:val="000000"/>
          <w:kern w:val="0"/>
          <w:sz w:val="22"/>
          <w:szCs w:val="22"/>
        </w:rPr>
        <w:t>y</w:t>
      </w:r>
      <w:r>
        <w:rPr>
          <w:i/>
          <w:color w:val="000000"/>
          <w:kern w:val="0"/>
          <w:sz w:val="22"/>
          <w:szCs w:val="22"/>
          <w:vertAlign w:val="superscript"/>
        </w:rPr>
        <w:t>n</w:t>
      </w:r>
      <w:r>
        <w:rPr>
          <w:color w:val="000000"/>
          <w:kern w:val="0"/>
          <w:sz w:val="22"/>
          <w:szCs w:val="22"/>
        </w:rPr>
        <w:t>的和仍是单项式,则</w:t>
      </w:r>
      <w:r>
        <w:rPr>
          <w:i/>
          <w:color w:val="000000"/>
          <w:kern w:val="0"/>
          <w:sz w:val="22"/>
          <w:szCs w:val="22"/>
        </w:rPr>
        <w:t>m</w:t>
      </w:r>
      <w:r>
        <w:rPr>
          <w:color w:val="000000"/>
          <w:kern w:val="0"/>
          <w:sz w:val="22"/>
          <w:szCs w:val="22"/>
        </w:rPr>
        <w:t>－</w:t>
      </w:r>
      <w:r>
        <w:rPr>
          <w:i/>
          <w:color w:val="000000"/>
          <w:kern w:val="0"/>
          <w:sz w:val="22"/>
          <w:szCs w:val="22"/>
        </w:rPr>
        <w:t>n</w:t>
      </w:r>
      <w:r>
        <w:rPr>
          <w:color w:val="000000"/>
          <w:kern w:val="0"/>
          <w:sz w:val="22"/>
          <w:szCs w:val="22"/>
        </w:rPr>
        <w:t>的值是</w:t>
      </w:r>
    </w:p>
    <w:p>
      <w:pPr>
        <w:widowControl/>
        <w:tabs>
          <w:tab w:val="left" w:pos="1621"/>
          <w:tab w:val="left" w:pos="2914"/>
          <w:tab w:val="left" w:pos="3997"/>
          <w:tab w:val="left" w:pos="5074"/>
        </w:tabs>
        <w:adjustRightInd w:val="0"/>
        <w:snapToGrid w:val="0"/>
        <w:spacing w:line="312" w:lineRule="auto"/>
        <w:jc w:val="left"/>
        <w:rPr>
          <w:color w:val="000000"/>
          <w:kern w:val="0"/>
          <w:sz w:val="22"/>
          <w:szCs w:val="22"/>
        </w:rPr>
      </w:pPr>
      <w:r>
        <w:rPr>
          <w:color w:val="000000"/>
          <w:kern w:val="0"/>
          <w:sz w:val="22"/>
          <w:szCs w:val="22"/>
        </w:rPr>
        <w:t>A</w:t>
      </w:r>
      <w:r>
        <w:rPr>
          <w:i/>
          <w:color w:val="000000"/>
          <w:kern w:val="0"/>
          <w:sz w:val="22"/>
          <w:szCs w:val="22"/>
        </w:rPr>
        <w:t>.</w:t>
      </w:r>
      <w:r>
        <w:rPr>
          <w:color w:val="000000"/>
          <w:kern w:val="0"/>
          <w:sz w:val="22"/>
          <w:szCs w:val="22"/>
        </w:rPr>
        <w:t>5</w:t>
      </w:r>
      <w:r>
        <w:rPr>
          <w:color w:val="000000"/>
          <w:kern w:val="0"/>
          <w:sz w:val="22"/>
          <w:szCs w:val="22"/>
        </w:rPr>
        <w:tab/>
      </w:r>
      <w:r>
        <w:rPr>
          <w:color w:val="000000"/>
          <w:kern w:val="0"/>
          <w:sz w:val="22"/>
          <w:szCs w:val="22"/>
        </w:rPr>
        <w:t>B</w:t>
      </w:r>
      <w:r>
        <w:rPr>
          <w:i/>
          <w:color w:val="000000"/>
          <w:kern w:val="0"/>
          <w:sz w:val="22"/>
          <w:szCs w:val="22"/>
        </w:rPr>
        <w:t>.</w:t>
      </w:r>
      <w:r>
        <w:rPr>
          <w:color w:val="000000"/>
          <w:kern w:val="0"/>
          <w:sz w:val="22"/>
          <w:szCs w:val="22"/>
        </w:rPr>
        <w:t>1</w:t>
      </w:r>
      <w:r>
        <w:rPr>
          <w:color w:val="000000"/>
          <w:kern w:val="0"/>
          <w:sz w:val="22"/>
          <w:szCs w:val="22"/>
        </w:rPr>
        <w:tab/>
      </w:r>
      <w:r>
        <w:rPr>
          <w:color w:val="000000"/>
          <w:kern w:val="0"/>
          <w:sz w:val="22"/>
          <w:szCs w:val="22"/>
        </w:rPr>
        <w:t>C</w:t>
      </w:r>
      <w:r>
        <w:rPr>
          <w:i/>
          <w:color w:val="000000"/>
          <w:kern w:val="0"/>
          <w:sz w:val="22"/>
          <w:szCs w:val="22"/>
        </w:rPr>
        <w:t>.</w:t>
      </w:r>
      <w:r>
        <w:rPr>
          <w:color w:val="000000"/>
          <w:kern w:val="0"/>
          <w:sz w:val="22"/>
          <w:szCs w:val="22"/>
        </w:rPr>
        <w:t>0</w:t>
      </w:r>
      <w:r>
        <w:rPr>
          <w:color w:val="000000"/>
          <w:kern w:val="0"/>
          <w:sz w:val="22"/>
          <w:szCs w:val="22"/>
        </w:rPr>
        <w:tab/>
      </w:r>
      <w:r>
        <w:rPr>
          <w:color w:val="000000"/>
          <w:kern w:val="0"/>
          <w:sz w:val="22"/>
          <w:szCs w:val="22"/>
        </w:rPr>
        <w:t>D</w:t>
      </w:r>
      <w:r>
        <w:rPr>
          <w:i/>
          <w:color w:val="000000"/>
          <w:kern w:val="0"/>
          <w:sz w:val="22"/>
          <w:szCs w:val="22"/>
        </w:rPr>
        <w:t>.</w:t>
      </w:r>
      <w:r>
        <w:rPr>
          <w:color w:val="000000"/>
          <w:kern w:val="0"/>
          <w:sz w:val="22"/>
          <w:szCs w:val="22"/>
        </w:rPr>
        <w:t>－1</w:t>
      </w:r>
    </w:p>
    <w:p>
      <w:pPr>
        <w:widowControl/>
        <w:tabs>
          <w:tab w:val="left" w:pos="1621"/>
          <w:tab w:val="left" w:pos="2914"/>
          <w:tab w:val="left" w:pos="3997"/>
          <w:tab w:val="left" w:pos="5074"/>
        </w:tabs>
        <w:adjustRightInd w:val="0"/>
        <w:snapToGrid w:val="0"/>
        <w:spacing w:line="312" w:lineRule="auto"/>
        <w:jc w:val="left"/>
        <w:rPr>
          <w:color w:val="000000"/>
          <w:kern w:val="0"/>
          <w:sz w:val="22"/>
          <w:szCs w:val="22"/>
        </w:rPr>
      </w:pPr>
      <w:r>
        <w:rPr>
          <w:color w:val="000000"/>
          <w:kern w:val="0"/>
          <w:sz w:val="22"/>
          <w:szCs w:val="22"/>
        </w:rPr>
        <w:t>5</w:t>
      </w:r>
      <w:r>
        <w:rPr>
          <w:i/>
          <w:color w:val="000000"/>
          <w:kern w:val="0"/>
          <w:sz w:val="22"/>
          <w:szCs w:val="22"/>
        </w:rPr>
        <w:t>.</w:t>
      </w:r>
      <w:r>
        <w:rPr>
          <w:color w:val="000000"/>
          <w:kern w:val="0"/>
          <w:sz w:val="22"/>
          <w:szCs w:val="22"/>
        </w:rPr>
        <w:t>有一个数值转换器,其原理如图所示</w:t>
      </w:r>
      <w:r>
        <w:rPr>
          <w:i/>
          <w:color w:val="000000"/>
          <w:kern w:val="0"/>
          <w:sz w:val="22"/>
          <w:szCs w:val="22"/>
        </w:rPr>
        <w:t>.</w:t>
      </w:r>
      <w:r>
        <w:rPr>
          <w:color w:val="000000"/>
          <w:kern w:val="0"/>
          <w:sz w:val="22"/>
          <w:szCs w:val="22"/>
        </w:rPr>
        <w:t>若开始输入的</w:t>
      </w:r>
      <w:r>
        <w:rPr>
          <w:i/>
          <w:color w:val="000000"/>
          <w:kern w:val="0"/>
          <w:sz w:val="22"/>
          <w:szCs w:val="22"/>
        </w:rPr>
        <w:t>x</w:t>
      </w:r>
      <w:r>
        <w:rPr>
          <w:color w:val="000000"/>
          <w:kern w:val="0"/>
          <w:sz w:val="22"/>
          <w:szCs w:val="22"/>
        </w:rPr>
        <w:t>值是5,发现第1次输出的结果是16,第2次输出的结果是8,第3次输出的结果是4,……依次继续下去,第101次输出的结果是</w:t>
      </w:r>
    </w:p>
    <w:p>
      <w:pPr>
        <w:widowControl/>
        <w:tabs>
          <w:tab w:val="left" w:pos="1621"/>
          <w:tab w:val="left" w:pos="2914"/>
          <w:tab w:val="left" w:pos="3997"/>
          <w:tab w:val="left" w:pos="5074"/>
        </w:tabs>
        <w:adjustRightInd w:val="0"/>
        <w:snapToGrid w:val="0"/>
        <w:spacing w:line="312" w:lineRule="auto"/>
        <w:jc w:val="left"/>
        <w:rPr>
          <w:color w:val="000000"/>
          <w:kern w:val="0"/>
          <w:sz w:val="22"/>
          <w:szCs w:val="22"/>
        </w:rPr>
      </w:pPr>
      <w:r>
        <w:rPr>
          <w:color w:val="000000"/>
          <w:kern w:val="0"/>
          <w:sz w:val="22"/>
          <w:szCs w:val="22"/>
        </w:rPr>
        <w:drawing>
          <wp:inline distT="0" distB="0" distL="0" distR="0">
            <wp:extent cx="1691640" cy="467995"/>
            <wp:effectExtent l="0" t="0" r="3810" b="8255"/>
            <wp:docPr id="8" name="image11.jpe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1.jpeg" descr=" 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2000" cy="46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tabs>
          <w:tab w:val="left" w:pos="1621"/>
          <w:tab w:val="left" w:pos="2914"/>
          <w:tab w:val="left" w:pos="3997"/>
          <w:tab w:val="left" w:pos="5074"/>
        </w:tabs>
        <w:adjustRightInd w:val="0"/>
        <w:snapToGrid w:val="0"/>
        <w:spacing w:line="312" w:lineRule="auto"/>
        <w:jc w:val="left"/>
        <w:rPr>
          <w:color w:val="000000"/>
          <w:kern w:val="0"/>
          <w:sz w:val="22"/>
          <w:szCs w:val="22"/>
        </w:rPr>
      </w:pPr>
      <w:r>
        <w:rPr>
          <w:color w:val="000000"/>
          <w:kern w:val="0"/>
          <w:sz w:val="22"/>
          <w:szCs w:val="22"/>
        </w:rPr>
        <w:t>A</w:t>
      </w:r>
      <w:r>
        <w:rPr>
          <w:i/>
          <w:color w:val="000000"/>
          <w:kern w:val="0"/>
          <w:sz w:val="22"/>
          <w:szCs w:val="22"/>
        </w:rPr>
        <w:t>.</w:t>
      </w:r>
      <w:r>
        <w:rPr>
          <w:color w:val="000000"/>
          <w:kern w:val="0"/>
          <w:sz w:val="22"/>
          <w:szCs w:val="22"/>
        </w:rPr>
        <w:t>2</w:t>
      </w:r>
      <w:r>
        <w:rPr>
          <w:color w:val="000000"/>
          <w:kern w:val="0"/>
          <w:sz w:val="22"/>
          <w:szCs w:val="22"/>
        </w:rPr>
        <w:tab/>
      </w:r>
      <w:r>
        <w:rPr>
          <w:color w:val="000000"/>
          <w:kern w:val="0"/>
          <w:sz w:val="22"/>
          <w:szCs w:val="22"/>
        </w:rPr>
        <w:t>B</w:t>
      </w:r>
      <w:r>
        <w:rPr>
          <w:i/>
          <w:color w:val="000000"/>
          <w:kern w:val="0"/>
          <w:sz w:val="22"/>
          <w:szCs w:val="22"/>
        </w:rPr>
        <w:t>.</w:t>
      </w:r>
      <w:r>
        <w:rPr>
          <w:color w:val="000000"/>
          <w:kern w:val="0"/>
          <w:sz w:val="22"/>
          <w:szCs w:val="22"/>
        </w:rPr>
        <w:t>1</w:t>
      </w:r>
      <w:r>
        <w:rPr>
          <w:color w:val="000000"/>
          <w:kern w:val="0"/>
          <w:sz w:val="22"/>
          <w:szCs w:val="22"/>
        </w:rPr>
        <w:tab/>
      </w:r>
      <w:r>
        <w:rPr>
          <w:color w:val="000000"/>
          <w:kern w:val="0"/>
          <w:sz w:val="22"/>
          <w:szCs w:val="22"/>
        </w:rPr>
        <w:t>C</w:t>
      </w:r>
      <w:r>
        <w:rPr>
          <w:i/>
          <w:color w:val="000000"/>
          <w:kern w:val="0"/>
          <w:sz w:val="22"/>
          <w:szCs w:val="22"/>
        </w:rPr>
        <w:t>.</w:t>
      </w:r>
      <w:r>
        <w:rPr>
          <w:color w:val="000000"/>
          <w:kern w:val="0"/>
          <w:sz w:val="22"/>
          <w:szCs w:val="22"/>
        </w:rPr>
        <w:t>4</w:t>
      </w:r>
      <w:r>
        <w:rPr>
          <w:color w:val="000000"/>
          <w:kern w:val="0"/>
          <w:sz w:val="22"/>
          <w:szCs w:val="22"/>
        </w:rPr>
        <w:tab/>
      </w:r>
      <w:r>
        <w:rPr>
          <w:color w:val="000000"/>
          <w:kern w:val="0"/>
          <w:sz w:val="22"/>
          <w:szCs w:val="22"/>
        </w:rPr>
        <w:t>D</w:t>
      </w:r>
      <w:r>
        <w:rPr>
          <w:i/>
          <w:color w:val="000000"/>
          <w:kern w:val="0"/>
          <w:sz w:val="22"/>
          <w:szCs w:val="22"/>
        </w:rPr>
        <w:t>.</w:t>
      </w:r>
      <w:r>
        <w:rPr>
          <w:color w:val="000000"/>
          <w:kern w:val="0"/>
          <w:sz w:val="22"/>
          <w:szCs w:val="22"/>
        </w:rPr>
        <w:t>8</w:t>
      </w:r>
    </w:p>
    <w:p>
      <w:pPr>
        <w:widowControl/>
        <w:tabs>
          <w:tab w:val="left" w:pos="1621"/>
          <w:tab w:val="left" w:pos="2914"/>
          <w:tab w:val="left" w:pos="3997"/>
          <w:tab w:val="left" w:pos="5074"/>
        </w:tabs>
        <w:adjustRightInd w:val="0"/>
        <w:snapToGrid w:val="0"/>
        <w:spacing w:line="312" w:lineRule="auto"/>
        <w:jc w:val="left"/>
        <w:rPr>
          <w:color w:val="000000"/>
          <w:kern w:val="0"/>
          <w:sz w:val="22"/>
          <w:szCs w:val="22"/>
        </w:rPr>
      </w:pPr>
      <w:r>
        <w:rPr>
          <w:color w:val="000000"/>
          <w:kern w:val="0"/>
          <w:sz w:val="22"/>
          <w:szCs w:val="22"/>
        </w:rPr>
        <w:t>6</w:t>
      </w:r>
      <w:r>
        <w:rPr>
          <w:i/>
          <w:color w:val="000000"/>
          <w:kern w:val="0"/>
          <w:sz w:val="22"/>
          <w:szCs w:val="22"/>
        </w:rPr>
        <w:t>.</w:t>
      </w:r>
      <w:r>
        <w:rPr>
          <w:rFonts w:hint="eastAsia"/>
          <w:color w:val="FF0000"/>
          <w:kern w:val="0"/>
          <w:sz w:val="22"/>
          <w:szCs w:val="22"/>
        </w:rPr>
        <w:t>【</w:t>
      </w:r>
      <w:r>
        <w:rPr>
          <w:color w:val="FF0000"/>
          <w:kern w:val="0"/>
          <w:sz w:val="22"/>
          <w:szCs w:val="22"/>
        </w:rPr>
        <w:t>合肥高新区期末</w:t>
      </w:r>
      <w:r>
        <w:rPr>
          <w:rFonts w:hint="eastAsia"/>
          <w:color w:val="FF0000"/>
          <w:kern w:val="0"/>
          <w:sz w:val="22"/>
          <w:szCs w:val="22"/>
        </w:rPr>
        <w:t>】</w:t>
      </w:r>
      <w:r>
        <w:rPr>
          <w:color w:val="000000"/>
          <w:kern w:val="0"/>
          <w:sz w:val="22"/>
          <w:szCs w:val="22"/>
        </w:rPr>
        <w:t>若整式3</w:t>
      </w:r>
      <w:r>
        <w:rPr>
          <w:i/>
          <w:color w:val="000000"/>
          <w:kern w:val="0"/>
          <w:sz w:val="22"/>
          <w:szCs w:val="22"/>
        </w:rPr>
        <w:t>x</w:t>
      </w:r>
      <w:r>
        <w:rPr>
          <w:color w:val="000000"/>
          <w:kern w:val="0"/>
          <w:sz w:val="22"/>
          <w:szCs w:val="22"/>
          <w:vertAlign w:val="superscript"/>
        </w:rPr>
        <w:t>2</w:t>
      </w:r>
      <w:r>
        <w:rPr>
          <w:color w:val="000000"/>
          <w:kern w:val="0"/>
          <w:sz w:val="22"/>
          <w:szCs w:val="22"/>
        </w:rPr>
        <w:t>－4</w:t>
      </w:r>
      <w:r>
        <w:rPr>
          <w:i/>
          <w:color w:val="000000"/>
          <w:kern w:val="0"/>
          <w:sz w:val="22"/>
          <w:szCs w:val="22"/>
        </w:rPr>
        <w:t>x</w:t>
      </w:r>
      <w:r>
        <w:rPr>
          <w:color w:val="000000"/>
          <w:kern w:val="0"/>
          <w:sz w:val="22"/>
          <w:szCs w:val="22"/>
        </w:rPr>
        <w:t>+6的值为9,则</w:t>
      </w:r>
      <w:r>
        <w:rPr>
          <w:i/>
          <w:color w:val="000000"/>
          <w:kern w:val="0"/>
          <w:sz w:val="22"/>
          <w:szCs w:val="22"/>
        </w:rPr>
        <w:t>x</w:t>
      </w:r>
      <w:r>
        <w:rPr>
          <w:color w:val="000000"/>
          <w:kern w:val="0"/>
          <w:sz w:val="22"/>
          <w:szCs w:val="22"/>
          <w:vertAlign w:val="superscript"/>
        </w:rPr>
        <w:t>2</w:t>
      </w:r>
      <w:r>
        <w:rPr>
          <w:color w:val="000000"/>
          <w:kern w:val="0"/>
          <w:sz w:val="22"/>
          <w:szCs w:val="22"/>
        </w:rPr>
        <w:t>－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 w:val="22"/>
                <w:szCs w:val="22"/>
              </w:rPr>
            </m:ctrlPr>
          </m:fPr>
          <m:num>
            <m:r>
              <m:rPr>
                <m:nor/>
                <m:sty m:val="p"/>
              </m:rPr>
              <w:rPr>
                <w:color w:val="000000"/>
                <w:kern w:val="0"/>
                <w:sz w:val="22"/>
                <w:szCs w:val="22"/>
              </w:rPr>
              <m:t>4</m:t>
            </m:r>
            <m:ctrlPr>
              <w:rPr>
                <w:rFonts w:ascii="Cambria Math" w:hAnsi="Cambria Math"/>
                <w:color w:val="000000"/>
                <w:kern w:val="0"/>
                <w:sz w:val="22"/>
                <w:szCs w:val="22"/>
              </w:rPr>
            </m:ctrlPr>
          </m:num>
          <m:den>
            <m:r>
              <m:rPr>
                <m:nor/>
                <m:sty m:val="p"/>
              </m:rPr>
              <w:rPr>
                <w:color w:val="000000"/>
                <w:kern w:val="0"/>
                <w:sz w:val="22"/>
                <w:szCs w:val="22"/>
              </w:rPr>
              <m:t>3</m:t>
            </m:r>
            <m:ctrlPr>
              <w:rPr>
                <w:rFonts w:ascii="Cambria Math" w:hAnsi="Cambria Math"/>
                <w:color w:val="000000"/>
                <w:kern w:val="0"/>
                <w:sz w:val="22"/>
                <w:szCs w:val="22"/>
              </w:rPr>
            </m:ctrlPr>
          </m:den>
        </m:f>
      </m:oMath>
      <w:r>
        <w:rPr>
          <w:i/>
          <w:color w:val="000000"/>
          <w:kern w:val="0"/>
          <w:sz w:val="22"/>
          <w:szCs w:val="22"/>
        </w:rPr>
        <w:t>x</w:t>
      </w:r>
      <w:r>
        <w:rPr>
          <w:color w:val="000000"/>
          <w:kern w:val="0"/>
          <w:sz w:val="22"/>
          <w:szCs w:val="22"/>
        </w:rPr>
        <w:t>+6的值为</w:t>
      </w:r>
    </w:p>
    <w:p>
      <w:pPr>
        <w:widowControl/>
        <w:tabs>
          <w:tab w:val="left" w:pos="1621"/>
          <w:tab w:val="left" w:pos="2914"/>
          <w:tab w:val="left" w:pos="3997"/>
          <w:tab w:val="left" w:pos="5074"/>
        </w:tabs>
        <w:adjustRightInd w:val="0"/>
        <w:snapToGrid w:val="0"/>
        <w:spacing w:line="312" w:lineRule="auto"/>
        <w:jc w:val="left"/>
        <w:rPr>
          <w:color w:val="000000"/>
          <w:kern w:val="0"/>
          <w:sz w:val="22"/>
          <w:szCs w:val="22"/>
        </w:rPr>
      </w:pPr>
      <w:r>
        <w:rPr>
          <w:color w:val="000000"/>
          <w:kern w:val="0"/>
          <w:sz w:val="22"/>
          <w:szCs w:val="22"/>
        </w:rPr>
        <w:t>A</w:t>
      </w:r>
      <w:r>
        <w:rPr>
          <w:i/>
          <w:color w:val="000000"/>
          <w:kern w:val="0"/>
          <w:sz w:val="22"/>
          <w:szCs w:val="22"/>
        </w:rPr>
        <w:t>.</w:t>
      </w:r>
      <w:r>
        <w:rPr>
          <w:color w:val="000000"/>
          <w:kern w:val="0"/>
          <w:sz w:val="22"/>
          <w:szCs w:val="22"/>
        </w:rPr>
        <w:t>5</w:t>
      </w:r>
      <w:r>
        <w:rPr>
          <w:color w:val="000000"/>
          <w:kern w:val="0"/>
          <w:sz w:val="22"/>
          <w:szCs w:val="22"/>
        </w:rPr>
        <w:tab/>
      </w:r>
      <w:r>
        <w:rPr>
          <w:color w:val="000000"/>
          <w:kern w:val="0"/>
          <w:sz w:val="22"/>
          <w:szCs w:val="22"/>
        </w:rPr>
        <w:t>B</w:t>
      </w:r>
      <w:r>
        <w:rPr>
          <w:i/>
          <w:color w:val="000000"/>
          <w:kern w:val="0"/>
          <w:sz w:val="22"/>
          <w:szCs w:val="22"/>
        </w:rPr>
        <w:t>.</w:t>
      </w:r>
      <w:r>
        <w:rPr>
          <w:color w:val="000000"/>
          <w:kern w:val="0"/>
          <w:sz w:val="22"/>
          <w:szCs w:val="22"/>
        </w:rPr>
        <w:t>6</w:t>
      </w:r>
      <w:r>
        <w:rPr>
          <w:color w:val="000000"/>
          <w:kern w:val="0"/>
          <w:sz w:val="22"/>
          <w:szCs w:val="22"/>
        </w:rPr>
        <w:tab/>
      </w:r>
      <w:r>
        <w:rPr>
          <w:color w:val="000000"/>
          <w:kern w:val="0"/>
          <w:sz w:val="22"/>
          <w:szCs w:val="22"/>
        </w:rPr>
        <w:t>C</w:t>
      </w:r>
      <w:r>
        <w:rPr>
          <w:i/>
          <w:color w:val="000000"/>
          <w:kern w:val="0"/>
          <w:sz w:val="22"/>
          <w:szCs w:val="22"/>
        </w:rPr>
        <w:t>.</w:t>
      </w:r>
      <w:r>
        <w:rPr>
          <w:color w:val="000000"/>
          <w:kern w:val="0"/>
          <w:sz w:val="22"/>
          <w:szCs w:val="22"/>
        </w:rPr>
        <w:t>7</w:t>
      </w:r>
      <w:r>
        <w:rPr>
          <w:color w:val="000000"/>
          <w:kern w:val="0"/>
          <w:sz w:val="22"/>
          <w:szCs w:val="22"/>
        </w:rPr>
        <w:tab/>
      </w:r>
      <w:r>
        <w:rPr>
          <w:color w:val="000000"/>
          <w:kern w:val="0"/>
          <w:sz w:val="22"/>
          <w:szCs w:val="22"/>
        </w:rPr>
        <w:t>D</w:t>
      </w:r>
      <w:r>
        <w:rPr>
          <w:i/>
          <w:color w:val="000000"/>
          <w:kern w:val="0"/>
          <w:sz w:val="22"/>
          <w:szCs w:val="22"/>
        </w:rPr>
        <w:t>.</w:t>
      </w:r>
      <w:r>
        <w:rPr>
          <w:color w:val="000000"/>
          <w:kern w:val="0"/>
          <w:sz w:val="22"/>
          <w:szCs w:val="22"/>
        </w:rPr>
        <w:t>8</w:t>
      </w:r>
    </w:p>
    <w:p>
      <w:pPr>
        <w:widowControl/>
        <w:tabs>
          <w:tab w:val="left" w:pos="1621"/>
          <w:tab w:val="left" w:pos="2914"/>
          <w:tab w:val="left" w:pos="3997"/>
          <w:tab w:val="left" w:pos="5074"/>
        </w:tabs>
        <w:adjustRightInd w:val="0"/>
        <w:snapToGrid w:val="0"/>
        <w:spacing w:line="312" w:lineRule="auto"/>
        <w:jc w:val="left"/>
        <w:rPr>
          <w:color w:val="000000"/>
          <w:kern w:val="0"/>
          <w:sz w:val="22"/>
          <w:szCs w:val="22"/>
        </w:rPr>
      </w:pPr>
      <w:r>
        <w:rPr>
          <w:color w:val="000000"/>
          <w:kern w:val="0"/>
          <w:sz w:val="22"/>
          <w:szCs w:val="22"/>
        </w:rPr>
        <w:t>7</w:t>
      </w:r>
      <w:r>
        <w:rPr>
          <w:i/>
          <w:color w:val="000000"/>
          <w:kern w:val="0"/>
          <w:sz w:val="22"/>
          <w:szCs w:val="22"/>
        </w:rPr>
        <w:t>.</w:t>
      </w:r>
      <w:r>
        <w:rPr>
          <w:color w:val="000000"/>
          <w:kern w:val="0"/>
          <w:sz w:val="22"/>
          <w:szCs w:val="22"/>
        </w:rPr>
        <w:t>一个多项式</w:t>
      </w:r>
      <w:r>
        <w:rPr>
          <w:i/>
          <w:color w:val="000000"/>
          <w:kern w:val="0"/>
          <w:sz w:val="22"/>
          <w:szCs w:val="22"/>
        </w:rPr>
        <w:t>A</w:t>
      </w:r>
      <w:r>
        <w:rPr>
          <w:color w:val="000000"/>
          <w:kern w:val="0"/>
          <w:sz w:val="22"/>
          <w:szCs w:val="22"/>
        </w:rPr>
        <w:t>减去多项式2</w:t>
      </w:r>
      <w:r>
        <w:rPr>
          <w:i/>
          <w:color w:val="000000"/>
          <w:kern w:val="0"/>
          <w:sz w:val="22"/>
          <w:szCs w:val="22"/>
        </w:rPr>
        <w:t>x</w:t>
      </w:r>
      <w:r>
        <w:rPr>
          <w:color w:val="000000"/>
          <w:kern w:val="0"/>
          <w:sz w:val="22"/>
          <w:szCs w:val="22"/>
          <w:vertAlign w:val="superscript"/>
        </w:rPr>
        <w:t>2</w:t>
      </w:r>
      <w:r>
        <w:rPr>
          <w:color w:val="000000"/>
          <w:kern w:val="0"/>
          <w:sz w:val="22"/>
          <w:szCs w:val="22"/>
        </w:rPr>
        <w:t>+5</w:t>
      </w:r>
      <w:r>
        <w:rPr>
          <w:i/>
          <w:color w:val="000000"/>
          <w:kern w:val="0"/>
          <w:sz w:val="22"/>
          <w:szCs w:val="22"/>
        </w:rPr>
        <w:t>x</w:t>
      </w:r>
      <w:r>
        <w:rPr>
          <w:color w:val="000000"/>
          <w:kern w:val="0"/>
          <w:sz w:val="22"/>
          <w:szCs w:val="22"/>
        </w:rPr>
        <w:t>－3,某同学将减号抄成了加号,运算结果为－</w:t>
      </w:r>
      <w:r>
        <w:rPr>
          <w:i/>
          <w:color w:val="000000"/>
          <w:kern w:val="0"/>
          <w:sz w:val="22"/>
          <w:szCs w:val="22"/>
        </w:rPr>
        <w:t>x</w:t>
      </w:r>
      <w:r>
        <w:rPr>
          <w:color w:val="000000"/>
          <w:kern w:val="0"/>
          <w:sz w:val="22"/>
          <w:szCs w:val="22"/>
          <w:vertAlign w:val="superscript"/>
        </w:rPr>
        <w:t>2</w:t>
      </w:r>
      <w:r>
        <w:rPr>
          <w:color w:val="000000"/>
          <w:kern w:val="0"/>
          <w:sz w:val="22"/>
          <w:szCs w:val="22"/>
        </w:rPr>
        <w:t>+3</w:t>
      </w:r>
      <w:r>
        <w:rPr>
          <w:i/>
          <w:color w:val="000000"/>
          <w:kern w:val="0"/>
          <w:sz w:val="22"/>
          <w:szCs w:val="22"/>
        </w:rPr>
        <w:t>x</w:t>
      </w:r>
      <w:r>
        <w:rPr>
          <w:color w:val="000000"/>
          <w:kern w:val="0"/>
          <w:sz w:val="22"/>
          <w:szCs w:val="22"/>
        </w:rPr>
        <w:t>－5,那么正确的运算结果是</w:t>
      </w:r>
    </w:p>
    <w:p>
      <w:pPr>
        <w:widowControl/>
        <w:tabs>
          <w:tab w:val="left" w:pos="1621"/>
          <w:tab w:val="left" w:pos="2696"/>
          <w:tab w:val="left" w:pos="4856"/>
        </w:tabs>
        <w:adjustRightInd w:val="0"/>
        <w:snapToGrid w:val="0"/>
        <w:spacing w:line="312" w:lineRule="auto"/>
        <w:jc w:val="left"/>
        <w:rPr>
          <w:color w:val="000000"/>
          <w:kern w:val="0"/>
          <w:sz w:val="22"/>
          <w:szCs w:val="22"/>
        </w:rPr>
      </w:pPr>
      <w:r>
        <w:rPr>
          <w:color w:val="000000"/>
          <w:kern w:val="0"/>
          <w:sz w:val="22"/>
          <w:szCs w:val="22"/>
        </w:rPr>
        <w:t>A</w:t>
      </w:r>
      <w:r>
        <w:rPr>
          <w:i/>
          <w:color w:val="000000"/>
          <w:kern w:val="0"/>
          <w:sz w:val="22"/>
          <w:szCs w:val="22"/>
        </w:rPr>
        <w:t>.</w:t>
      </w:r>
      <w:r>
        <w:rPr>
          <w:color w:val="000000"/>
          <w:kern w:val="0"/>
          <w:sz w:val="22"/>
          <w:szCs w:val="22"/>
        </w:rPr>
        <w:t>－3</w:t>
      </w:r>
      <w:r>
        <w:rPr>
          <w:i/>
          <w:color w:val="000000"/>
          <w:kern w:val="0"/>
          <w:sz w:val="22"/>
          <w:szCs w:val="22"/>
        </w:rPr>
        <w:t>x</w:t>
      </w:r>
      <w:r>
        <w:rPr>
          <w:color w:val="000000"/>
          <w:kern w:val="0"/>
          <w:sz w:val="22"/>
          <w:szCs w:val="22"/>
          <w:vertAlign w:val="superscript"/>
        </w:rPr>
        <w:t>2</w:t>
      </w:r>
      <w:r>
        <w:rPr>
          <w:color w:val="000000"/>
          <w:kern w:val="0"/>
          <w:sz w:val="22"/>
          <w:szCs w:val="22"/>
        </w:rPr>
        <w:t>－2</w:t>
      </w:r>
      <w:r>
        <w:rPr>
          <w:i/>
          <w:color w:val="000000"/>
          <w:kern w:val="0"/>
          <w:sz w:val="22"/>
          <w:szCs w:val="22"/>
        </w:rPr>
        <w:t>x</w:t>
      </w:r>
      <w:r>
        <w:rPr>
          <w:color w:val="000000"/>
          <w:kern w:val="0"/>
          <w:sz w:val="22"/>
          <w:szCs w:val="22"/>
        </w:rPr>
        <w:t>－4</w:t>
      </w:r>
      <w:r>
        <w:rPr>
          <w:color w:val="000000"/>
          <w:kern w:val="0"/>
          <w:sz w:val="22"/>
          <w:szCs w:val="22"/>
        </w:rPr>
        <w:tab/>
      </w:r>
      <w:r>
        <w:rPr>
          <w:color w:val="000000"/>
          <w:kern w:val="0"/>
          <w:sz w:val="22"/>
          <w:szCs w:val="22"/>
        </w:rPr>
        <w:tab/>
      </w:r>
      <w:r>
        <w:rPr>
          <w:color w:val="000000"/>
          <w:kern w:val="0"/>
          <w:sz w:val="22"/>
          <w:szCs w:val="22"/>
        </w:rPr>
        <w:t>B</w:t>
      </w:r>
      <w:r>
        <w:rPr>
          <w:i/>
          <w:color w:val="000000"/>
          <w:kern w:val="0"/>
          <w:sz w:val="22"/>
          <w:szCs w:val="22"/>
        </w:rPr>
        <w:t>.</w:t>
      </w:r>
      <w:r>
        <w:rPr>
          <w:color w:val="000000"/>
          <w:kern w:val="0"/>
          <w:sz w:val="22"/>
          <w:szCs w:val="22"/>
        </w:rPr>
        <w:t>－</w:t>
      </w:r>
      <w:r>
        <w:rPr>
          <w:i/>
          <w:color w:val="000000"/>
          <w:kern w:val="0"/>
          <w:sz w:val="22"/>
          <w:szCs w:val="22"/>
        </w:rPr>
        <w:t>x</w:t>
      </w:r>
      <w:r>
        <w:rPr>
          <w:color w:val="000000"/>
          <w:kern w:val="0"/>
          <w:sz w:val="22"/>
          <w:szCs w:val="22"/>
          <w:vertAlign w:val="superscript"/>
        </w:rPr>
        <w:t>2</w:t>
      </w:r>
      <w:r>
        <w:rPr>
          <w:color w:val="000000"/>
          <w:kern w:val="0"/>
          <w:sz w:val="22"/>
          <w:szCs w:val="22"/>
        </w:rPr>
        <w:t>+3</w:t>
      </w:r>
      <w:r>
        <w:rPr>
          <w:i/>
          <w:color w:val="000000"/>
          <w:kern w:val="0"/>
          <w:sz w:val="22"/>
          <w:szCs w:val="22"/>
        </w:rPr>
        <w:t>x</w:t>
      </w:r>
      <w:r>
        <w:rPr>
          <w:color w:val="000000"/>
          <w:kern w:val="0"/>
          <w:sz w:val="22"/>
          <w:szCs w:val="22"/>
        </w:rPr>
        <w:t>－7</w:t>
      </w:r>
      <w:r>
        <w:rPr>
          <w:color w:val="000000"/>
          <w:kern w:val="0"/>
          <w:sz w:val="22"/>
          <w:szCs w:val="22"/>
        </w:rPr>
        <w:tab/>
      </w:r>
      <w:r>
        <w:rPr>
          <w:color w:val="000000"/>
          <w:kern w:val="0"/>
          <w:sz w:val="22"/>
          <w:szCs w:val="22"/>
        </w:rPr>
        <w:t>C</w:t>
      </w:r>
      <w:r>
        <w:rPr>
          <w:i/>
          <w:color w:val="000000"/>
          <w:kern w:val="0"/>
          <w:sz w:val="22"/>
          <w:szCs w:val="22"/>
        </w:rPr>
        <w:t>.</w:t>
      </w:r>
      <w:r>
        <w:rPr>
          <w:color w:val="000000"/>
          <w:kern w:val="0"/>
          <w:sz w:val="22"/>
          <w:szCs w:val="22"/>
        </w:rPr>
        <w:t>－5</w:t>
      </w:r>
      <w:r>
        <w:rPr>
          <w:i/>
          <w:color w:val="000000"/>
          <w:kern w:val="0"/>
          <w:sz w:val="22"/>
          <w:szCs w:val="22"/>
        </w:rPr>
        <w:t>x</w:t>
      </w:r>
      <w:r>
        <w:rPr>
          <w:color w:val="000000"/>
          <w:kern w:val="0"/>
          <w:sz w:val="22"/>
          <w:szCs w:val="22"/>
          <w:vertAlign w:val="superscript"/>
        </w:rPr>
        <w:t>2</w:t>
      </w:r>
      <w:r>
        <w:rPr>
          <w:color w:val="000000"/>
          <w:kern w:val="0"/>
          <w:sz w:val="22"/>
          <w:szCs w:val="22"/>
        </w:rPr>
        <w:t>－7</w:t>
      </w:r>
      <w:r>
        <w:rPr>
          <w:i/>
          <w:color w:val="000000"/>
          <w:kern w:val="0"/>
          <w:sz w:val="22"/>
          <w:szCs w:val="22"/>
        </w:rPr>
        <w:t>x</w:t>
      </w:r>
      <w:r>
        <w:rPr>
          <w:color w:val="000000"/>
          <w:kern w:val="0"/>
          <w:sz w:val="22"/>
          <w:szCs w:val="22"/>
        </w:rPr>
        <w:t>+1</w:t>
      </w:r>
      <w:r>
        <w:rPr>
          <w:color w:val="000000"/>
          <w:kern w:val="0"/>
          <w:sz w:val="22"/>
          <w:szCs w:val="22"/>
        </w:rPr>
        <w:tab/>
      </w:r>
      <w:r>
        <w:rPr>
          <w:color w:val="000000"/>
          <w:kern w:val="0"/>
          <w:sz w:val="22"/>
          <w:szCs w:val="22"/>
        </w:rPr>
        <w:tab/>
      </w:r>
      <w:r>
        <w:rPr>
          <w:color w:val="000000"/>
          <w:kern w:val="0"/>
          <w:sz w:val="22"/>
          <w:szCs w:val="22"/>
        </w:rPr>
        <w:t>D</w:t>
      </w:r>
      <w:r>
        <w:rPr>
          <w:i/>
          <w:color w:val="000000"/>
          <w:kern w:val="0"/>
          <w:sz w:val="22"/>
          <w:szCs w:val="22"/>
        </w:rPr>
        <w:t>.</w:t>
      </w:r>
      <w:r>
        <w:rPr>
          <w:color w:val="000000"/>
          <w:kern w:val="0"/>
          <w:sz w:val="22"/>
          <w:szCs w:val="22"/>
        </w:rPr>
        <w:t>无法确定</w:t>
      </w:r>
    </w:p>
    <w:p>
      <w:pPr>
        <w:widowControl/>
        <w:tabs>
          <w:tab w:val="left" w:pos="1621"/>
          <w:tab w:val="left" w:pos="2914"/>
          <w:tab w:val="left" w:pos="3997"/>
          <w:tab w:val="left" w:pos="5074"/>
        </w:tabs>
        <w:adjustRightInd w:val="0"/>
        <w:snapToGrid w:val="0"/>
        <w:spacing w:line="312" w:lineRule="auto"/>
        <w:jc w:val="left"/>
        <w:rPr>
          <w:color w:val="000000"/>
          <w:kern w:val="0"/>
          <w:sz w:val="22"/>
          <w:szCs w:val="22"/>
        </w:rPr>
      </w:pPr>
      <w:r>
        <w:rPr>
          <w:color w:val="000000"/>
          <w:kern w:val="0"/>
          <w:sz w:val="22"/>
          <w:szCs w:val="22"/>
        </w:rPr>
        <w:t>8</w:t>
      </w:r>
      <w:r>
        <w:rPr>
          <w:i/>
          <w:color w:val="000000"/>
          <w:kern w:val="0"/>
          <w:sz w:val="22"/>
          <w:szCs w:val="22"/>
        </w:rPr>
        <w:t>.</w:t>
      </w:r>
      <w:r>
        <w:rPr>
          <w:color w:val="000000"/>
          <w:kern w:val="0"/>
          <w:sz w:val="22"/>
          <w:szCs w:val="22"/>
        </w:rPr>
        <w:t>若多项式</w:t>
      </w:r>
      <w:r>
        <w:rPr>
          <w:i/>
          <w:color w:val="000000"/>
          <w:kern w:val="0"/>
          <w:sz w:val="22"/>
          <w:szCs w:val="22"/>
        </w:rPr>
        <w:t>x</w:t>
      </w:r>
      <w:r>
        <w:rPr>
          <w:color w:val="000000"/>
          <w:kern w:val="0"/>
          <w:sz w:val="22"/>
          <w:szCs w:val="22"/>
          <w:vertAlign w:val="superscript"/>
        </w:rPr>
        <w:t>2</w:t>
      </w:r>
      <w:r>
        <w:rPr>
          <w:color w:val="000000"/>
          <w:kern w:val="0"/>
          <w:sz w:val="22"/>
          <w:szCs w:val="22"/>
        </w:rPr>
        <w:t>+</w:t>
      </w:r>
      <w:r>
        <w:rPr>
          <w:i/>
          <w:color w:val="000000"/>
          <w:kern w:val="0"/>
          <w:sz w:val="22"/>
          <w:szCs w:val="22"/>
        </w:rPr>
        <w:t>ax</w:t>
      </w:r>
      <w:r>
        <w:rPr>
          <w:color w:val="000000"/>
          <w:kern w:val="0"/>
          <w:sz w:val="22"/>
          <w:szCs w:val="22"/>
        </w:rPr>
        <w:t>+9</w:t>
      </w:r>
      <w:r>
        <w:rPr>
          <w:i/>
          <w:color w:val="000000"/>
          <w:kern w:val="0"/>
          <w:sz w:val="22"/>
          <w:szCs w:val="22"/>
        </w:rPr>
        <w:t>y</w:t>
      </w:r>
      <w:r>
        <w:rPr>
          <w:color w:val="000000"/>
          <w:kern w:val="0"/>
          <w:sz w:val="22"/>
          <w:szCs w:val="22"/>
        </w:rPr>
        <w:t>－(</w:t>
      </w:r>
      <w:r>
        <w:rPr>
          <w:i/>
          <w:color w:val="000000"/>
          <w:kern w:val="0"/>
          <w:sz w:val="22"/>
          <w:szCs w:val="22"/>
        </w:rPr>
        <w:t>bx</w:t>
      </w:r>
      <w:r>
        <w:rPr>
          <w:color w:val="000000"/>
          <w:kern w:val="0"/>
          <w:sz w:val="22"/>
          <w:szCs w:val="22"/>
          <w:vertAlign w:val="superscript"/>
        </w:rPr>
        <w:t>2</w:t>
      </w:r>
      <w:r>
        <w:rPr>
          <w:color w:val="000000"/>
          <w:kern w:val="0"/>
          <w:sz w:val="22"/>
          <w:szCs w:val="22"/>
        </w:rPr>
        <w:t>－</w:t>
      </w:r>
      <w:r>
        <w:rPr>
          <w:i/>
          <w:color w:val="000000"/>
          <w:kern w:val="0"/>
          <w:sz w:val="22"/>
          <w:szCs w:val="22"/>
        </w:rPr>
        <w:t>x</w:t>
      </w:r>
      <w:r>
        <w:rPr>
          <w:color w:val="000000"/>
          <w:kern w:val="0"/>
          <w:sz w:val="22"/>
          <w:szCs w:val="22"/>
        </w:rPr>
        <w:t>+9</w:t>
      </w:r>
      <w:r>
        <w:rPr>
          <w:i/>
          <w:color w:val="000000"/>
          <w:kern w:val="0"/>
          <w:sz w:val="22"/>
          <w:szCs w:val="22"/>
        </w:rPr>
        <w:t>y</w:t>
      </w:r>
      <w:r>
        <w:rPr>
          <w:color w:val="000000"/>
          <w:kern w:val="0"/>
          <w:sz w:val="22"/>
          <w:szCs w:val="22"/>
        </w:rPr>
        <w:t>+3)的值恒为定值,则－</w:t>
      </w:r>
      <w:r>
        <w:rPr>
          <w:i/>
          <w:color w:val="000000"/>
          <w:kern w:val="0"/>
          <w:sz w:val="22"/>
          <w:szCs w:val="22"/>
        </w:rPr>
        <w:t>a</w:t>
      </w:r>
      <w:r>
        <w:rPr>
          <w:color w:val="000000"/>
          <w:kern w:val="0"/>
          <w:sz w:val="22"/>
          <w:szCs w:val="22"/>
        </w:rPr>
        <w:t>+</w:t>
      </w:r>
      <w:r>
        <w:rPr>
          <w:i/>
          <w:color w:val="000000"/>
          <w:kern w:val="0"/>
          <w:sz w:val="22"/>
          <w:szCs w:val="22"/>
        </w:rPr>
        <w:t>b</w:t>
      </w:r>
      <w:r>
        <w:rPr>
          <w:color w:val="000000"/>
          <w:kern w:val="0"/>
          <w:sz w:val="22"/>
          <w:szCs w:val="22"/>
        </w:rPr>
        <w:t>的值为</w:t>
      </w:r>
    </w:p>
    <w:p>
      <w:pPr>
        <w:widowControl/>
        <w:tabs>
          <w:tab w:val="left" w:pos="1621"/>
          <w:tab w:val="left" w:pos="2914"/>
          <w:tab w:val="left" w:pos="3997"/>
          <w:tab w:val="left" w:pos="5074"/>
        </w:tabs>
        <w:adjustRightInd w:val="0"/>
        <w:snapToGrid w:val="0"/>
        <w:spacing w:line="312" w:lineRule="auto"/>
        <w:jc w:val="left"/>
        <w:rPr>
          <w:color w:val="000000"/>
          <w:kern w:val="0"/>
          <w:sz w:val="22"/>
          <w:szCs w:val="22"/>
        </w:rPr>
      </w:pPr>
      <w:r>
        <w:rPr>
          <w:color w:val="000000"/>
          <w:kern w:val="0"/>
          <w:sz w:val="22"/>
          <w:szCs w:val="22"/>
        </w:rPr>
        <w:t>A</w:t>
      </w:r>
      <w:r>
        <w:rPr>
          <w:i/>
          <w:color w:val="000000"/>
          <w:kern w:val="0"/>
          <w:sz w:val="22"/>
          <w:szCs w:val="22"/>
        </w:rPr>
        <w:t>.</w:t>
      </w:r>
      <w:r>
        <w:rPr>
          <w:color w:val="000000"/>
          <w:kern w:val="0"/>
          <w:sz w:val="22"/>
          <w:szCs w:val="22"/>
        </w:rPr>
        <w:t>2</w:t>
      </w:r>
      <w:r>
        <w:rPr>
          <w:color w:val="000000"/>
          <w:kern w:val="0"/>
          <w:sz w:val="22"/>
          <w:szCs w:val="22"/>
        </w:rPr>
        <w:tab/>
      </w:r>
      <w:r>
        <w:rPr>
          <w:color w:val="000000"/>
          <w:kern w:val="0"/>
          <w:sz w:val="22"/>
          <w:szCs w:val="22"/>
        </w:rPr>
        <w:t>B</w:t>
      </w:r>
      <w:r>
        <w:rPr>
          <w:i/>
          <w:color w:val="000000"/>
          <w:kern w:val="0"/>
          <w:sz w:val="22"/>
          <w:szCs w:val="22"/>
        </w:rPr>
        <w:t>.</w:t>
      </w:r>
      <w:r>
        <w:rPr>
          <w:color w:val="000000"/>
          <w:kern w:val="0"/>
          <w:sz w:val="22"/>
          <w:szCs w:val="22"/>
        </w:rPr>
        <w:t>－2</w:t>
      </w:r>
      <w:r>
        <w:rPr>
          <w:color w:val="000000"/>
          <w:kern w:val="0"/>
          <w:sz w:val="22"/>
          <w:szCs w:val="22"/>
        </w:rPr>
        <w:tab/>
      </w:r>
      <w:r>
        <w:rPr>
          <w:color w:val="000000"/>
          <w:kern w:val="0"/>
          <w:sz w:val="22"/>
          <w:szCs w:val="22"/>
        </w:rPr>
        <w:t>C</w:t>
      </w:r>
      <w:r>
        <w:rPr>
          <w:i/>
          <w:color w:val="000000"/>
          <w:kern w:val="0"/>
          <w:sz w:val="22"/>
          <w:szCs w:val="22"/>
        </w:rPr>
        <w:t>.</w:t>
      </w:r>
      <w:r>
        <w:rPr>
          <w:color w:val="000000"/>
          <w:kern w:val="0"/>
          <w:sz w:val="22"/>
          <w:szCs w:val="22"/>
        </w:rPr>
        <w:t>－1</w:t>
      </w:r>
      <w:r>
        <w:rPr>
          <w:color w:val="000000"/>
          <w:kern w:val="0"/>
          <w:sz w:val="22"/>
          <w:szCs w:val="22"/>
        </w:rPr>
        <w:tab/>
      </w:r>
      <w:r>
        <w:rPr>
          <w:color w:val="000000"/>
          <w:kern w:val="0"/>
          <w:sz w:val="22"/>
          <w:szCs w:val="22"/>
        </w:rPr>
        <w:t>D</w:t>
      </w:r>
      <w:r>
        <w:rPr>
          <w:i/>
          <w:color w:val="000000"/>
          <w:kern w:val="0"/>
          <w:sz w:val="22"/>
          <w:szCs w:val="22"/>
        </w:rPr>
        <w:t>.</w:t>
      </w:r>
      <w:r>
        <w:rPr>
          <w:color w:val="000000"/>
          <w:kern w:val="0"/>
          <w:sz w:val="22"/>
          <w:szCs w:val="22"/>
        </w:rPr>
        <w:t>0</w:t>
      </w:r>
    </w:p>
    <w:p>
      <w:pPr>
        <w:widowControl/>
        <w:tabs>
          <w:tab w:val="left" w:pos="1621"/>
          <w:tab w:val="left" w:pos="2914"/>
          <w:tab w:val="left" w:pos="3997"/>
          <w:tab w:val="left" w:pos="5074"/>
        </w:tabs>
        <w:adjustRightInd w:val="0"/>
        <w:snapToGrid w:val="0"/>
        <w:spacing w:line="312" w:lineRule="auto"/>
        <w:jc w:val="left"/>
        <w:rPr>
          <w:color w:val="000000"/>
          <w:kern w:val="0"/>
          <w:sz w:val="22"/>
          <w:szCs w:val="22"/>
        </w:rPr>
      </w:pPr>
      <w:r>
        <w:rPr>
          <w:color w:val="000000"/>
          <w:kern w:val="0"/>
          <w:sz w:val="22"/>
          <w:szCs w:val="22"/>
        </w:rPr>
        <w:t>9</w:t>
      </w:r>
      <w:r>
        <w:rPr>
          <w:i/>
          <w:color w:val="000000"/>
          <w:kern w:val="0"/>
          <w:sz w:val="22"/>
          <w:szCs w:val="22"/>
        </w:rPr>
        <w:t>.</w:t>
      </w:r>
      <w:r>
        <w:rPr>
          <w:color w:val="000000"/>
          <w:kern w:val="0"/>
          <w:sz w:val="22"/>
          <w:szCs w:val="22"/>
        </w:rPr>
        <w:t>如图,点</w:t>
      </w:r>
      <w:r>
        <w:rPr>
          <w:i/>
          <w:color w:val="000000"/>
          <w:kern w:val="0"/>
          <w:sz w:val="22"/>
          <w:szCs w:val="22"/>
        </w:rPr>
        <w:t>A</w:t>
      </w:r>
      <w:r>
        <w:rPr>
          <w:color w:val="000000"/>
          <w:kern w:val="0"/>
          <w:sz w:val="22"/>
          <w:szCs w:val="22"/>
        </w:rPr>
        <w:t>,</w:t>
      </w:r>
      <w:r>
        <w:rPr>
          <w:i/>
          <w:color w:val="000000"/>
          <w:kern w:val="0"/>
          <w:sz w:val="22"/>
          <w:szCs w:val="22"/>
        </w:rPr>
        <w:t>B</w:t>
      </w:r>
      <w:r>
        <w:rPr>
          <w:color w:val="000000"/>
          <w:kern w:val="0"/>
          <w:sz w:val="22"/>
          <w:szCs w:val="22"/>
        </w:rPr>
        <w:t>表示的数分别是</w:t>
      </w:r>
      <w:r>
        <w:rPr>
          <w:i/>
          <w:color w:val="000000"/>
          <w:kern w:val="0"/>
          <w:sz w:val="22"/>
          <w:szCs w:val="22"/>
        </w:rPr>
        <w:t>a</w:t>
      </w:r>
      <w:r>
        <w:rPr>
          <w:color w:val="000000"/>
          <w:kern w:val="0"/>
          <w:sz w:val="22"/>
          <w:szCs w:val="22"/>
        </w:rPr>
        <w:t>,</w:t>
      </w:r>
      <w:r>
        <w:rPr>
          <w:i/>
          <w:color w:val="000000"/>
          <w:kern w:val="0"/>
          <w:sz w:val="22"/>
          <w:szCs w:val="22"/>
        </w:rPr>
        <w:t>b</w:t>
      </w:r>
      <w:r>
        <w:rPr>
          <w:color w:val="000000"/>
          <w:kern w:val="0"/>
          <w:sz w:val="22"/>
          <w:szCs w:val="22"/>
        </w:rPr>
        <w:t>,点</w:t>
      </w:r>
      <w:r>
        <w:rPr>
          <w:i/>
          <w:color w:val="000000"/>
          <w:kern w:val="0"/>
          <w:sz w:val="22"/>
          <w:szCs w:val="22"/>
        </w:rPr>
        <w:t>A</w:t>
      </w:r>
      <w:r>
        <w:rPr>
          <w:color w:val="000000"/>
          <w:kern w:val="0"/>
          <w:sz w:val="22"/>
          <w:szCs w:val="22"/>
        </w:rPr>
        <w:t>在数轴上0和1两点(不包括这两点)之间移动,点</w:t>
      </w:r>
      <w:r>
        <w:rPr>
          <w:i/>
          <w:color w:val="000000"/>
          <w:kern w:val="0"/>
          <w:sz w:val="22"/>
          <w:szCs w:val="22"/>
        </w:rPr>
        <w:t>B</w:t>
      </w:r>
      <w:r>
        <w:rPr>
          <w:color w:val="000000"/>
          <w:kern w:val="0"/>
          <w:sz w:val="22"/>
          <w:szCs w:val="22"/>
        </w:rPr>
        <w:t>在数轴上－3和－2两点之间移动</w:t>
      </w:r>
      <w:r>
        <w:rPr>
          <w:i/>
          <w:color w:val="000000"/>
          <w:kern w:val="0"/>
          <w:sz w:val="22"/>
          <w:szCs w:val="22"/>
        </w:rPr>
        <w:t>.</w:t>
      </w:r>
      <w:r>
        <w:rPr>
          <w:color w:val="000000"/>
          <w:kern w:val="0"/>
          <w:sz w:val="22"/>
          <w:szCs w:val="22"/>
        </w:rPr>
        <w:t>下列四个代数式的值可能比2 021大的是</w:t>
      </w:r>
    </w:p>
    <w:p>
      <w:pPr>
        <w:widowControl/>
        <w:tabs>
          <w:tab w:val="left" w:pos="1621"/>
          <w:tab w:val="left" w:pos="2914"/>
          <w:tab w:val="left" w:pos="3997"/>
          <w:tab w:val="left" w:pos="5074"/>
        </w:tabs>
        <w:adjustRightInd w:val="0"/>
        <w:snapToGrid w:val="0"/>
        <w:spacing w:line="312" w:lineRule="auto"/>
        <w:jc w:val="left"/>
        <w:rPr>
          <w:color w:val="000000"/>
          <w:kern w:val="0"/>
          <w:sz w:val="22"/>
          <w:szCs w:val="22"/>
        </w:rPr>
      </w:pPr>
      <w:r>
        <w:rPr>
          <w:color w:val="000000"/>
          <w:kern w:val="0"/>
          <w:sz w:val="22"/>
          <w:szCs w:val="22"/>
        </w:rPr>
        <w:drawing>
          <wp:inline distT="0" distB="0" distL="0" distR="0">
            <wp:extent cx="1475740" cy="251460"/>
            <wp:effectExtent l="0" t="0" r="0" b="0"/>
            <wp:docPr id="15" name="image13.jpe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13.jpeg" descr=" 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76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tabs>
          <w:tab w:val="left" w:pos="1621"/>
          <w:tab w:val="left" w:pos="2914"/>
          <w:tab w:val="left" w:pos="3997"/>
          <w:tab w:val="left" w:pos="5074"/>
        </w:tabs>
        <w:adjustRightInd w:val="0"/>
        <w:snapToGrid w:val="0"/>
        <w:spacing w:line="312" w:lineRule="auto"/>
        <w:jc w:val="left"/>
        <w:rPr>
          <w:color w:val="000000"/>
          <w:kern w:val="0"/>
          <w:sz w:val="22"/>
          <w:szCs w:val="22"/>
        </w:rPr>
      </w:pPr>
      <w:r>
        <w:rPr>
          <w:color w:val="000000"/>
          <w:kern w:val="0"/>
          <w:sz w:val="22"/>
          <w:szCs w:val="22"/>
        </w:rPr>
        <w:t>A.</w:t>
      </w:r>
      <w:r>
        <w:rPr>
          <w:i/>
          <w:color w:val="000000"/>
          <w:kern w:val="0"/>
          <w:sz w:val="22"/>
          <w:szCs w:val="22"/>
        </w:rPr>
        <w:t>a</w:t>
      </w:r>
      <w:r>
        <w:rPr>
          <w:color w:val="000000"/>
          <w:kern w:val="0"/>
          <w:sz w:val="22"/>
          <w:szCs w:val="22"/>
          <w:vertAlign w:val="superscript"/>
        </w:rPr>
        <w:t>6</w:t>
      </w:r>
      <w:r>
        <w:rPr>
          <w:i/>
          <w:color w:val="000000"/>
          <w:kern w:val="0"/>
          <w:sz w:val="22"/>
          <w:szCs w:val="22"/>
        </w:rPr>
        <w:t>b</w:t>
      </w:r>
      <w:r>
        <w:rPr>
          <w:color w:val="000000"/>
          <w:kern w:val="0"/>
          <w:sz w:val="22"/>
          <w:szCs w:val="22"/>
          <w:vertAlign w:val="superscript"/>
        </w:rPr>
        <w:t>6</w:t>
      </w:r>
      <w:r>
        <w:rPr>
          <w:color w:val="000000"/>
          <w:kern w:val="0"/>
          <w:sz w:val="22"/>
          <w:szCs w:val="22"/>
        </w:rPr>
        <w:tab/>
      </w:r>
      <w:r>
        <w:rPr>
          <w:color w:val="000000"/>
          <w:kern w:val="0"/>
          <w:sz w:val="22"/>
          <w:szCs w:val="22"/>
        </w:rPr>
        <w:t>B.</w:t>
      </w:r>
      <w:r>
        <w:rPr>
          <w:i/>
          <w:color w:val="000000"/>
          <w:kern w:val="0"/>
          <w:sz w:val="22"/>
          <w:szCs w:val="22"/>
        </w:rPr>
        <w:t>b</w:t>
      </w:r>
      <w:r>
        <w:rPr>
          <w:color w:val="000000"/>
          <w:kern w:val="0"/>
          <w:sz w:val="22"/>
          <w:szCs w:val="22"/>
          <w:vertAlign w:val="superscript"/>
        </w:rPr>
        <w:t>6</w:t>
      </w:r>
      <w:r>
        <w:rPr>
          <w:color w:val="000000"/>
          <w:kern w:val="0"/>
          <w:sz w:val="22"/>
          <w:szCs w:val="22"/>
        </w:rPr>
        <w:t>+</w:t>
      </w:r>
      <w:r>
        <w:rPr>
          <w:i/>
          <w:color w:val="000000"/>
          <w:kern w:val="0"/>
          <w:sz w:val="22"/>
          <w:szCs w:val="22"/>
        </w:rPr>
        <w:t>a</w:t>
      </w:r>
      <w:r>
        <w:rPr>
          <w:color w:val="000000"/>
          <w:kern w:val="0"/>
          <w:sz w:val="22"/>
          <w:szCs w:val="22"/>
          <w:vertAlign w:val="superscript"/>
        </w:rPr>
        <w:t>6</w:t>
      </w:r>
      <w:r>
        <w:rPr>
          <w:color w:val="000000"/>
          <w:kern w:val="0"/>
          <w:sz w:val="22"/>
          <w:szCs w:val="22"/>
        </w:rPr>
        <w:tab/>
      </w:r>
      <w:r>
        <w:rPr>
          <w:color w:val="000000"/>
          <w:kern w:val="0"/>
          <w:sz w:val="22"/>
          <w:szCs w:val="22"/>
        </w:rPr>
        <w:t>C.</w:t>
      </w:r>
      <w:r>
        <w:rPr>
          <w:i/>
          <w:color w:val="000000"/>
          <w:kern w:val="0"/>
          <w:sz w:val="22"/>
          <w:szCs w:val="22"/>
        </w:rPr>
        <w:t>a</w:t>
      </w:r>
      <w:r>
        <w:rPr>
          <w:color w:val="000000"/>
          <w:kern w:val="0"/>
          <w:sz w:val="22"/>
          <w:szCs w:val="22"/>
          <w:vertAlign w:val="superscript"/>
        </w:rPr>
        <w:t>12</w:t>
      </w:r>
      <w:r>
        <w:rPr>
          <w:i/>
          <w:color w:val="000000"/>
          <w:kern w:val="0"/>
          <w:sz w:val="22"/>
          <w:szCs w:val="22"/>
        </w:rPr>
        <w:t>b</w:t>
      </w:r>
      <w:r>
        <w:rPr>
          <w:color w:val="000000"/>
          <w:kern w:val="0"/>
          <w:sz w:val="22"/>
          <w:szCs w:val="22"/>
        </w:rPr>
        <w:tab/>
      </w:r>
      <w:r>
        <w:rPr>
          <w:color w:val="000000"/>
          <w:kern w:val="0"/>
          <w:sz w:val="22"/>
          <w:szCs w:val="22"/>
        </w:rPr>
        <w:t>D.</w:t>
      </w:r>
      <w:r>
        <w:rPr>
          <w:i/>
          <w:color w:val="000000"/>
          <w:kern w:val="0"/>
          <w:sz w:val="22"/>
          <w:szCs w:val="22"/>
        </w:rPr>
        <w:t>ab</w:t>
      </w:r>
      <w:r>
        <w:rPr>
          <w:color w:val="000000"/>
          <w:kern w:val="0"/>
          <w:sz w:val="22"/>
          <w:szCs w:val="22"/>
          <w:vertAlign w:val="superscript"/>
        </w:rPr>
        <w:t>12</w:t>
      </w:r>
    </w:p>
    <w:p>
      <w:pPr>
        <w:widowControl/>
        <w:tabs>
          <w:tab w:val="left" w:pos="1621"/>
          <w:tab w:val="left" w:pos="2914"/>
          <w:tab w:val="left" w:pos="3997"/>
          <w:tab w:val="left" w:pos="5074"/>
        </w:tabs>
        <w:adjustRightInd w:val="0"/>
        <w:snapToGrid w:val="0"/>
        <w:spacing w:line="312" w:lineRule="auto"/>
        <w:jc w:val="left"/>
        <w:rPr>
          <w:color w:val="000000"/>
          <w:kern w:val="0"/>
          <w:sz w:val="22"/>
          <w:szCs w:val="22"/>
        </w:rPr>
      </w:pPr>
      <w:r>
        <w:rPr>
          <w:color w:val="000000"/>
          <w:kern w:val="0"/>
          <w:sz w:val="22"/>
          <w:szCs w:val="22"/>
        </w:rPr>
        <w:t>10</w:t>
      </w:r>
      <w:r>
        <w:rPr>
          <w:i/>
          <w:color w:val="000000"/>
          <w:kern w:val="0"/>
          <w:sz w:val="22"/>
          <w:szCs w:val="22"/>
        </w:rPr>
        <w:t>.</w:t>
      </w:r>
      <w:r>
        <w:rPr>
          <w:color w:val="000000"/>
          <w:kern w:val="0"/>
          <w:sz w:val="22"/>
          <w:szCs w:val="22"/>
        </w:rPr>
        <w:t>一个含有多个字母的整式,如果把其中任意两个字母互换位置,所得的结果与原式相同,那么称此整式是对称整式</w:t>
      </w:r>
      <w:r>
        <w:rPr>
          <w:i/>
          <w:color w:val="000000"/>
          <w:kern w:val="0"/>
          <w:sz w:val="22"/>
          <w:szCs w:val="22"/>
        </w:rPr>
        <w:t>.</w:t>
      </w:r>
      <w:r>
        <w:rPr>
          <w:color w:val="000000"/>
          <w:kern w:val="0"/>
          <w:sz w:val="22"/>
          <w:szCs w:val="22"/>
        </w:rPr>
        <w:t>例如,</w:t>
      </w:r>
      <w:r>
        <w:rPr>
          <w:i/>
          <w:color w:val="000000"/>
          <w:kern w:val="0"/>
          <w:sz w:val="22"/>
          <w:szCs w:val="22"/>
        </w:rPr>
        <w:t>x</w:t>
      </w:r>
      <w:r>
        <w:rPr>
          <w:color w:val="000000"/>
          <w:kern w:val="0"/>
          <w:sz w:val="22"/>
          <w:szCs w:val="22"/>
          <w:vertAlign w:val="superscript"/>
        </w:rPr>
        <w:t>2</w:t>
      </w:r>
      <w:r>
        <w:rPr>
          <w:color w:val="000000"/>
          <w:kern w:val="0"/>
          <w:sz w:val="22"/>
          <w:szCs w:val="22"/>
        </w:rPr>
        <w:t>+</w:t>
      </w:r>
      <w:r>
        <w:rPr>
          <w:i/>
          <w:color w:val="000000"/>
          <w:kern w:val="0"/>
          <w:sz w:val="22"/>
          <w:szCs w:val="22"/>
        </w:rPr>
        <w:t>y</w:t>
      </w:r>
      <w:r>
        <w:rPr>
          <w:color w:val="000000"/>
          <w:kern w:val="0"/>
          <w:sz w:val="22"/>
          <w:szCs w:val="22"/>
          <w:vertAlign w:val="superscript"/>
        </w:rPr>
        <w:t>2</w:t>
      </w:r>
      <w:r>
        <w:rPr>
          <w:color w:val="000000"/>
          <w:kern w:val="0"/>
          <w:sz w:val="22"/>
          <w:szCs w:val="22"/>
        </w:rPr>
        <w:t>+</w:t>
      </w:r>
      <w:r>
        <w:rPr>
          <w:i/>
          <w:color w:val="000000"/>
          <w:kern w:val="0"/>
          <w:sz w:val="22"/>
          <w:szCs w:val="22"/>
        </w:rPr>
        <w:t>z</w:t>
      </w:r>
      <w:r>
        <w:rPr>
          <w:color w:val="000000"/>
          <w:kern w:val="0"/>
          <w:sz w:val="22"/>
          <w:szCs w:val="22"/>
          <w:vertAlign w:val="superscript"/>
        </w:rPr>
        <w:t>2</w:t>
      </w:r>
      <w:r>
        <w:rPr>
          <w:color w:val="000000"/>
          <w:kern w:val="0"/>
          <w:sz w:val="22"/>
          <w:szCs w:val="22"/>
        </w:rPr>
        <w:t>是对称整式,</w:t>
      </w:r>
      <w:r>
        <w:rPr>
          <w:i/>
          <w:color w:val="000000"/>
          <w:kern w:val="0"/>
          <w:sz w:val="22"/>
          <w:szCs w:val="22"/>
        </w:rPr>
        <w:t>x</w:t>
      </w:r>
      <w:r>
        <w:rPr>
          <w:color w:val="000000"/>
          <w:kern w:val="0"/>
          <w:sz w:val="22"/>
          <w:szCs w:val="22"/>
          <w:vertAlign w:val="superscript"/>
        </w:rPr>
        <w:t>2</w:t>
      </w:r>
      <w:r>
        <w:rPr>
          <w:color w:val="000000"/>
          <w:kern w:val="0"/>
          <w:sz w:val="22"/>
          <w:szCs w:val="22"/>
        </w:rPr>
        <w:t>－2</w:t>
      </w:r>
      <w:r>
        <w:rPr>
          <w:i/>
          <w:color w:val="000000"/>
          <w:kern w:val="0"/>
          <w:sz w:val="22"/>
          <w:szCs w:val="22"/>
        </w:rPr>
        <w:t>y</w:t>
      </w:r>
      <w:r>
        <w:rPr>
          <w:color w:val="000000"/>
          <w:kern w:val="0"/>
          <w:sz w:val="22"/>
          <w:szCs w:val="22"/>
          <w:vertAlign w:val="superscript"/>
        </w:rPr>
        <w:t>2</w:t>
      </w:r>
      <w:r>
        <w:rPr>
          <w:color w:val="000000"/>
          <w:kern w:val="0"/>
          <w:sz w:val="22"/>
          <w:szCs w:val="22"/>
        </w:rPr>
        <w:t>+3</w:t>
      </w:r>
      <w:r>
        <w:rPr>
          <w:i/>
          <w:color w:val="000000"/>
          <w:kern w:val="0"/>
          <w:sz w:val="22"/>
          <w:szCs w:val="22"/>
        </w:rPr>
        <w:t>z</w:t>
      </w:r>
      <w:r>
        <w:rPr>
          <w:color w:val="000000"/>
          <w:kern w:val="0"/>
          <w:sz w:val="22"/>
          <w:szCs w:val="22"/>
          <w:vertAlign w:val="superscript"/>
        </w:rPr>
        <w:t>2</w:t>
      </w:r>
      <w:r>
        <w:rPr>
          <w:color w:val="000000"/>
          <w:kern w:val="0"/>
          <w:sz w:val="22"/>
          <w:szCs w:val="22"/>
        </w:rPr>
        <w:t>不是对称整式</w:t>
      </w:r>
      <w:r>
        <w:rPr>
          <w:i/>
          <w:color w:val="000000"/>
          <w:kern w:val="0"/>
          <w:sz w:val="22"/>
          <w:szCs w:val="22"/>
        </w:rPr>
        <w:t>.</w:t>
      </w:r>
    </w:p>
    <w:p>
      <w:pPr>
        <w:widowControl/>
        <w:tabs>
          <w:tab w:val="left" w:pos="1621"/>
          <w:tab w:val="left" w:pos="2914"/>
          <w:tab w:val="left" w:pos="3997"/>
          <w:tab w:val="left" w:pos="5074"/>
        </w:tabs>
        <w:adjustRightInd w:val="0"/>
        <w:snapToGrid w:val="0"/>
        <w:spacing w:line="312" w:lineRule="auto"/>
        <w:jc w:val="left"/>
        <w:rPr>
          <w:color w:val="000000"/>
          <w:kern w:val="0"/>
          <w:sz w:val="22"/>
          <w:szCs w:val="22"/>
        </w:rPr>
      </w:pPr>
      <w:r>
        <w:rPr>
          <w:rFonts w:hint="eastAsia" w:ascii="宋体" w:hAnsi="宋体" w:cs="宋体"/>
          <w:color w:val="000000"/>
          <w:kern w:val="0"/>
          <w:sz w:val="22"/>
          <w:szCs w:val="22"/>
        </w:rPr>
        <w:t>①</w:t>
      </w:r>
      <w:r>
        <w:rPr>
          <w:color w:val="000000"/>
          <w:kern w:val="0"/>
          <w:sz w:val="22"/>
          <w:szCs w:val="22"/>
        </w:rPr>
        <w:t>所含字母相同的两个对称整式求和,若结果中仍含有多个字母,则该和仍为对称整式;</w:t>
      </w:r>
    </w:p>
    <w:p>
      <w:pPr>
        <w:widowControl/>
        <w:tabs>
          <w:tab w:val="left" w:pos="1621"/>
          <w:tab w:val="left" w:pos="2914"/>
          <w:tab w:val="left" w:pos="3997"/>
          <w:tab w:val="left" w:pos="5074"/>
        </w:tabs>
        <w:adjustRightInd w:val="0"/>
        <w:snapToGrid w:val="0"/>
        <w:spacing w:line="312" w:lineRule="auto"/>
        <w:jc w:val="left"/>
        <w:rPr>
          <w:color w:val="000000"/>
          <w:kern w:val="0"/>
          <w:sz w:val="22"/>
          <w:szCs w:val="22"/>
        </w:rPr>
      </w:pPr>
      <w:r>
        <w:rPr>
          <w:rFonts w:hint="eastAsia" w:ascii="宋体" w:hAnsi="宋体" w:cs="宋体"/>
          <w:color w:val="000000"/>
          <w:kern w:val="0"/>
          <w:sz w:val="22"/>
          <w:szCs w:val="22"/>
        </w:rPr>
        <w:t>②</w:t>
      </w:r>
      <w:r>
        <w:rPr>
          <w:color w:val="000000"/>
          <w:kern w:val="0"/>
          <w:sz w:val="22"/>
          <w:szCs w:val="22"/>
        </w:rPr>
        <w:t>一个多项式是对称整式,那么该多项式中各项的次数必相同;</w:t>
      </w:r>
    </w:p>
    <w:p>
      <w:pPr>
        <w:widowControl/>
        <w:tabs>
          <w:tab w:val="left" w:pos="1621"/>
          <w:tab w:val="left" w:pos="2914"/>
          <w:tab w:val="left" w:pos="3997"/>
          <w:tab w:val="left" w:pos="5074"/>
        </w:tabs>
        <w:adjustRightInd w:val="0"/>
        <w:snapToGrid w:val="0"/>
        <w:spacing w:line="312" w:lineRule="auto"/>
        <w:jc w:val="left"/>
        <w:rPr>
          <w:color w:val="000000"/>
          <w:kern w:val="0"/>
          <w:sz w:val="22"/>
          <w:szCs w:val="22"/>
        </w:rPr>
      </w:pPr>
      <w:r>
        <w:rPr>
          <w:rFonts w:hint="eastAsia" w:ascii="宋体" w:hAnsi="宋体" w:cs="宋体"/>
          <w:color w:val="000000"/>
          <w:kern w:val="0"/>
          <w:sz w:val="22"/>
          <w:szCs w:val="22"/>
        </w:rPr>
        <w:t>③</w:t>
      </w:r>
      <w:r>
        <w:rPr>
          <w:color w:val="000000"/>
          <w:kern w:val="0"/>
          <w:sz w:val="22"/>
          <w:szCs w:val="22"/>
        </w:rPr>
        <w:t>单项式不可能是对称整式;</w:t>
      </w:r>
    </w:p>
    <w:p>
      <w:pPr>
        <w:widowControl/>
        <w:tabs>
          <w:tab w:val="left" w:pos="1621"/>
          <w:tab w:val="left" w:pos="2914"/>
          <w:tab w:val="left" w:pos="3997"/>
          <w:tab w:val="left" w:pos="5074"/>
        </w:tabs>
        <w:adjustRightInd w:val="0"/>
        <w:snapToGrid w:val="0"/>
        <w:spacing w:line="312" w:lineRule="auto"/>
        <w:jc w:val="left"/>
        <w:rPr>
          <w:color w:val="000000"/>
          <w:kern w:val="0"/>
          <w:sz w:val="22"/>
          <w:szCs w:val="22"/>
        </w:rPr>
      </w:pPr>
      <w:r>
        <w:rPr>
          <w:rFonts w:hint="eastAsia" w:ascii="宋体" w:hAnsi="宋体" w:cs="宋体"/>
          <w:color w:val="000000"/>
          <w:kern w:val="0"/>
          <w:sz w:val="22"/>
          <w:szCs w:val="22"/>
        </w:rPr>
        <w:t>④</w:t>
      </w:r>
      <w:r>
        <w:rPr>
          <w:color w:val="000000"/>
          <w:kern w:val="0"/>
          <w:sz w:val="22"/>
          <w:szCs w:val="22"/>
        </w:rPr>
        <w:t>若某对称整式只含字母</w:t>
      </w:r>
      <w:r>
        <w:rPr>
          <w:i/>
          <w:color w:val="000000"/>
          <w:kern w:val="0"/>
          <w:sz w:val="22"/>
          <w:szCs w:val="22"/>
        </w:rPr>
        <w:t>x</w:t>
      </w:r>
      <w:r>
        <w:rPr>
          <w:color w:val="000000"/>
          <w:kern w:val="0"/>
          <w:sz w:val="22"/>
          <w:szCs w:val="22"/>
        </w:rPr>
        <w:t>,</w:t>
      </w:r>
      <w:r>
        <w:rPr>
          <w:i/>
          <w:color w:val="000000"/>
          <w:kern w:val="0"/>
          <w:sz w:val="22"/>
          <w:szCs w:val="22"/>
        </w:rPr>
        <w:t>y</w:t>
      </w:r>
      <w:r>
        <w:rPr>
          <w:color w:val="000000"/>
          <w:kern w:val="0"/>
          <w:sz w:val="22"/>
          <w:szCs w:val="22"/>
        </w:rPr>
        <w:t>,</w:t>
      </w:r>
      <w:r>
        <w:rPr>
          <w:i/>
          <w:color w:val="000000"/>
          <w:kern w:val="0"/>
          <w:sz w:val="22"/>
          <w:szCs w:val="22"/>
        </w:rPr>
        <w:t>z</w:t>
      </w:r>
      <w:r>
        <w:rPr>
          <w:color w:val="000000"/>
          <w:kern w:val="0"/>
          <w:sz w:val="22"/>
          <w:szCs w:val="22"/>
        </w:rPr>
        <w:t>,且其中有一项为</w:t>
      </w:r>
      <w:r>
        <w:rPr>
          <w:i/>
          <w:color w:val="000000"/>
          <w:kern w:val="0"/>
          <w:sz w:val="22"/>
          <w:szCs w:val="22"/>
        </w:rPr>
        <w:t>x</w:t>
      </w:r>
      <w:r>
        <w:rPr>
          <w:color w:val="000000"/>
          <w:kern w:val="0"/>
          <w:sz w:val="22"/>
          <w:szCs w:val="22"/>
          <w:vertAlign w:val="superscript"/>
        </w:rPr>
        <w:t>2</w:t>
      </w:r>
      <w:r>
        <w:rPr>
          <w:i/>
          <w:color w:val="000000"/>
          <w:kern w:val="0"/>
          <w:sz w:val="22"/>
          <w:szCs w:val="22"/>
        </w:rPr>
        <w:t>y</w:t>
      </w:r>
      <w:r>
        <w:rPr>
          <w:color w:val="000000"/>
          <w:kern w:val="0"/>
          <w:sz w:val="22"/>
          <w:szCs w:val="22"/>
        </w:rPr>
        <w:t>,则该多项式的项数至少为3</w:t>
      </w:r>
      <w:r>
        <w:rPr>
          <w:i/>
          <w:color w:val="000000"/>
          <w:kern w:val="0"/>
          <w:sz w:val="22"/>
          <w:szCs w:val="22"/>
        </w:rPr>
        <w:t>.</w:t>
      </w:r>
    </w:p>
    <w:p>
      <w:pPr>
        <w:widowControl/>
        <w:tabs>
          <w:tab w:val="left" w:pos="1621"/>
          <w:tab w:val="left" w:pos="2914"/>
          <w:tab w:val="left" w:pos="3997"/>
          <w:tab w:val="left" w:pos="5074"/>
        </w:tabs>
        <w:adjustRightInd w:val="0"/>
        <w:snapToGrid w:val="0"/>
        <w:spacing w:line="312" w:lineRule="auto"/>
        <w:jc w:val="left"/>
        <w:rPr>
          <w:color w:val="000000"/>
          <w:kern w:val="0"/>
          <w:sz w:val="22"/>
          <w:szCs w:val="22"/>
        </w:rPr>
      </w:pPr>
      <w:r>
        <w:rPr>
          <w:color w:val="000000"/>
          <w:kern w:val="0"/>
          <w:sz w:val="22"/>
          <w:szCs w:val="22"/>
        </w:rPr>
        <w:t>以上结论中错误的个数是</w:t>
      </w:r>
    </w:p>
    <w:p>
      <w:pPr>
        <w:widowControl/>
        <w:tabs>
          <w:tab w:val="left" w:pos="1621"/>
          <w:tab w:val="left" w:pos="2914"/>
          <w:tab w:val="left" w:pos="3997"/>
          <w:tab w:val="left" w:pos="5074"/>
        </w:tabs>
        <w:adjustRightInd w:val="0"/>
        <w:snapToGrid w:val="0"/>
        <w:spacing w:line="312" w:lineRule="auto"/>
        <w:jc w:val="left"/>
        <w:rPr>
          <w:color w:val="000000"/>
          <w:kern w:val="0"/>
          <w:sz w:val="22"/>
          <w:szCs w:val="22"/>
        </w:rPr>
      </w:pPr>
      <w:r>
        <w:rPr>
          <w:color w:val="000000"/>
          <w:kern w:val="0"/>
          <w:sz w:val="22"/>
          <w:szCs w:val="22"/>
        </w:rPr>
        <w:t>A.4</w:t>
      </w:r>
      <w:r>
        <w:rPr>
          <w:color w:val="000000"/>
          <w:kern w:val="0"/>
          <w:sz w:val="22"/>
          <w:szCs w:val="22"/>
        </w:rPr>
        <w:tab/>
      </w:r>
      <w:r>
        <w:rPr>
          <w:color w:val="000000"/>
          <w:kern w:val="0"/>
          <w:sz w:val="22"/>
          <w:szCs w:val="22"/>
        </w:rPr>
        <w:t>B.3</w:t>
      </w:r>
      <w:r>
        <w:rPr>
          <w:color w:val="000000"/>
          <w:kern w:val="0"/>
          <w:sz w:val="22"/>
          <w:szCs w:val="22"/>
        </w:rPr>
        <w:tab/>
      </w:r>
      <w:r>
        <w:rPr>
          <w:color w:val="000000"/>
          <w:kern w:val="0"/>
          <w:sz w:val="22"/>
          <w:szCs w:val="22"/>
        </w:rPr>
        <w:t>C.2</w:t>
      </w:r>
      <w:r>
        <w:rPr>
          <w:color w:val="000000"/>
          <w:kern w:val="0"/>
          <w:sz w:val="22"/>
          <w:szCs w:val="22"/>
        </w:rPr>
        <w:tab/>
      </w:r>
      <w:r>
        <w:rPr>
          <w:color w:val="000000"/>
          <w:kern w:val="0"/>
          <w:sz w:val="22"/>
          <w:szCs w:val="22"/>
        </w:rPr>
        <w:t>D.1</w:t>
      </w:r>
    </w:p>
    <w:p>
      <w:pPr>
        <w:widowControl/>
        <w:tabs>
          <w:tab w:val="left" w:pos="1621"/>
          <w:tab w:val="left" w:pos="2914"/>
          <w:tab w:val="left" w:pos="3997"/>
          <w:tab w:val="left" w:pos="5074"/>
        </w:tabs>
        <w:spacing w:line="312" w:lineRule="auto"/>
        <w:jc w:val="left"/>
        <w:rPr>
          <w:rFonts w:ascii="Calibri" w:hAnsi="NEU-BZ"/>
          <w:color w:val="000000"/>
          <w:kern w:val="0"/>
          <w:sz w:val="22"/>
          <w:szCs w:val="22"/>
        </w:rPr>
      </w:pPr>
      <w:r>
        <w:rPr>
          <w:rFonts w:ascii="Arial" w:hAnsi="黑体" w:eastAsia="黑体"/>
          <w:color w:val="000000"/>
          <w:kern w:val="0"/>
          <w:sz w:val="22"/>
          <w:szCs w:val="22"/>
        </w:rPr>
        <w:t>二、填空题</w:t>
      </w:r>
      <w:r>
        <w:rPr>
          <w:rFonts w:ascii="方正黑体_GBK" w:hAnsi="方正黑体_GBK"/>
          <w:color w:val="000000"/>
          <w:kern w:val="0"/>
          <w:sz w:val="22"/>
          <w:szCs w:val="22"/>
        </w:rPr>
        <w:t>(</w:t>
      </w:r>
      <w:r>
        <w:rPr>
          <w:rFonts w:ascii="Arial" w:hAnsi="黑体" w:eastAsia="黑体"/>
          <w:color w:val="000000"/>
          <w:kern w:val="0"/>
          <w:sz w:val="22"/>
          <w:szCs w:val="22"/>
        </w:rPr>
        <w:t>本大题共</w:t>
      </w:r>
      <w:r>
        <w:rPr>
          <w:rFonts w:hint="eastAsia"/>
          <w:color w:val="000000"/>
          <w:kern w:val="0"/>
          <w:sz w:val="22"/>
          <w:szCs w:val="22"/>
        </w:rPr>
        <w:t>6</w:t>
      </w:r>
      <w:r>
        <w:rPr>
          <w:rFonts w:ascii="Arial" w:hAnsi="黑体" w:eastAsia="黑体"/>
          <w:color w:val="000000"/>
          <w:kern w:val="0"/>
          <w:sz w:val="22"/>
          <w:szCs w:val="22"/>
        </w:rPr>
        <w:t>小题</w:t>
      </w:r>
      <w:r>
        <w:rPr>
          <w:rFonts w:ascii="方正黑体_GBK" w:hAnsi="方正黑体_GBK"/>
          <w:color w:val="000000"/>
          <w:kern w:val="0"/>
          <w:sz w:val="22"/>
          <w:szCs w:val="22"/>
        </w:rPr>
        <w:t>,</w:t>
      </w:r>
      <w:r>
        <w:rPr>
          <w:rFonts w:ascii="Arial" w:hAnsi="黑体" w:eastAsia="黑体"/>
          <w:color w:val="000000"/>
          <w:kern w:val="0"/>
          <w:sz w:val="22"/>
          <w:szCs w:val="22"/>
        </w:rPr>
        <w:t>每小题</w:t>
      </w:r>
      <w:r>
        <w:rPr>
          <w:rFonts w:hint="eastAsia"/>
          <w:color w:val="000000"/>
          <w:kern w:val="0"/>
          <w:sz w:val="22"/>
          <w:szCs w:val="22"/>
        </w:rPr>
        <w:t>3</w:t>
      </w:r>
      <w:r>
        <w:rPr>
          <w:rFonts w:ascii="Arial" w:hAnsi="黑体" w:eastAsia="黑体"/>
          <w:color w:val="000000"/>
          <w:kern w:val="0"/>
          <w:sz w:val="22"/>
          <w:szCs w:val="22"/>
        </w:rPr>
        <w:t>分</w:t>
      </w:r>
      <w:r>
        <w:rPr>
          <w:rFonts w:ascii="方正黑体_GBK" w:hAnsi="方正黑体_GBK"/>
          <w:color w:val="000000"/>
          <w:kern w:val="0"/>
          <w:sz w:val="22"/>
          <w:szCs w:val="22"/>
        </w:rPr>
        <w:t>,</w:t>
      </w:r>
      <w:r>
        <w:rPr>
          <w:rFonts w:ascii="Arial" w:hAnsi="黑体" w:eastAsia="黑体"/>
          <w:color w:val="000000"/>
          <w:kern w:val="0"/>
          <w:sz w:val="22"/>
          <w:szCs w:val="22"/>
        </w:rPr>
        <w:t>满分</w:t>
      </w:r>
      <w:r>
        <w:rPr>
          <w:rFonts w:hint="eastAsia"/>
          <w:color w:val="000000"/>
          <w:kern w:val="0"/>
          <w:sz w:val="22"/>
          <w:szCs w:val="22"/>
        </w:rPr>
        <w:t>18</w:t>
      </w:r>
      <w:r>
        <w:rPr>
          <w:rFonts w:ascii="Arial" w:hAnsi="黑体" w:eastAsia="黑体"/>
          <w:color w:val="000000"/>
          <w:kern w:val="0"/>
          <w:sz w:val="22"/>
          <w:szCs w:val="22"/>
        </w:rPr>
        <w:t>分</w:t>
      </w:r>
      <w:r>
        <w:rPr>
          <w:rFonts w:ascii="方正黑体_GBK" w:hAnsi="方正黑体_GBK"/>
          <w:color w:val="000000"/>
          <w:kern w:val="0"/>
          <w:sz w:val="22"/>
          <w:szCs w:val="22"/>
        </w:rPr>
        <w:t>)</w:t>
      </w:r>
    </w:p>
    <w:p>
      <w:pPr>
        <w:widowControl/>
        <w:tabs>
          <w:tab w:val="left" w:pos="1621"/>
          <w:tab w:val="left" w:pos="2914"/>
          <w:tab w:val="left" w:pos="3997"/>
          <w:tab w:val="left" w:pos="5074"/>
        </w:tabs>
        <w:kinsoku w:val="0"/>
        <w:overflowPunct w:val="0"/>
        <w:adjustRightInd w:val="0"/>
        <w:snapToGrid w:val="0"/>
        <w:spacing w:line="312" w:lineRule="auto"/>
        <w:jc w:val="left"/>
        <w:textAlignment w:val="baseline"/>
        <w:rPr>
          <w:color w:val="000000"/>
          <w:kern w:val="24"/>
          <w:sz w:val="22"/>
          <w:szCs w:val="22"/>
        </w:rPr>
      </w:pPr>
      <w:r>
        <w:rPr>
          <w:color w:val="000000"/>
          <w:kern w:val="24"/>
          <w:sz w:val="22"/>
          <w:szCs w:val="22"/>
        </w:rPr>
        <w:t>11</w:t>
      </w:r>
      <w:r>
        <w:rPr>
          <w:i/>
          <w:color w:val="000000"/>
          <w:kern w:val="24"/>
          <w:sz w:val="22"/>
          <w:szCs w:val="22"/>
        </w:rPr>
        <w:t>.</w:t>
      </w:r>
      <w:r>
        <w:rPr>
          <w:color w:val="000000"/>
          <w:kern w:val="24"/>
          <w:sz w:val="22"/>
          <w:szCs w:val="22"/>
        </w:rPr>
        <w:t>如果在数轴上表示</w:t>
      </w:r>
      <w:r>
        <w:rPr>
          <w:i/>
          <w:color w:val="000000"/>
          <w:kern w:val="24"/>
          <w:sz w:val="22"/>
          <w:szCs w:val="22"/>
        </w:rPr>
        <w:t>a</w:t>
      </w:r>
      <w:r>
        <w:rPr>
          <w:color w:val="000000"/>
          <w:kern w:val="24"/>
          <w:sz w:val="22"/>
          <w:szCs w:val="22"/>
        </w:rPr>
        <w:t>,</w:t>
      </w:r>
      <w:r>
        <w:rPr>
          <w:i/>
          <w:color w:val="000000"/>
          <w:kern w:val="24"/>
          <w:sz w:val="22"/>
          <w:szCs w:val="22"/>
        </w:rPr>
        <w:t>b</w:t>
      </w:r>
      <w:r>
        <w:rPr>
          <w:color w:val="000000"/>
          <w:kern w:val="24"/>
          <w:sz w:val="22"/>
          <w:szCs w:val="22"/>
        </w:rPr>
        <w:t>两个实数的点的位置如图所示,那么|</w:t>
      </w:r>
      <w:r>
        <w:rPr>
          <w:i/>
          <w:color w:val="000000"/>
          <w:kern w:val="24"/>
          <w:sz w:val="22"/>
          <w:szCs w:val="22"/>
        </w:rPr>
        <w:t>a</w:t>
      </w:r>
      <w:r>
        <w:rPr>
          <w:color w:val="000000"/>
          <w:kern w:val="24"/>
          <w:sz w:val="22"/>
          <w:szCs w:val="22"/>
        </w:rPr>
        <w:t>－</w:t>
      </w:r>
      <w:r>
        <w:rPr>
          <w:i/>
          <w:color w:val="000000"/>
          <w:kern w:val="24"/>
          <w:sz w:val="22"/>
          <w:szCs w:val="22"/>
        </w:rPr>
        <w:t>b</w:t>
      </w:r>
      <w:r>
        <w:rPr>
          <w:color w:val="000000"/>
          <w:kern w:val="24"/>
          <w:sz w:val="22"/>
          <w:szCs w:val="22"/>
        </w:rPr>
        <w:t>|+|</w:t>
      </w:r>
      <w:r>
        <w:rPr>
          <w:i/>
          <w:color w:val="000000"/>
          <w:kern w:val="24"/>
          <w:sz w:val="22"/>
          <w:szCs w:val="22"/>
        </w:rPr>
        <w:t>a</w:t>
      </w:r>
      <w:r>
        <w:rPr>
          <w:color w:val="000000"/>
          <w:kern w:val="24"/>
          <w:sz w:val="22"/>
          <w:szCs w:val="22"/>
        </w:rPr>
        <w:t>+</w:t>
      </w:r>
      <w:r>
        <w:rPr>
          <w:i/>
          <w:color w:val="000000"/>
          <w:kern w:val="24"/>
          <w:sz w:val="22"/>
          <w:szCs w:val="22"/>
        </w:rPr>
        <w:t>b</w:t>
      </w:r>
      <w:r>
        <w:rPr>
          <w:color w:val="000000"/>
          <w:kern w:val="24"/>
          <w:sz w:val="22"/>
          <w:szCs w:val="22"/>
        </w:rPr>
        <w:t>|化简的结果为</w:t>
      </w:r>
      <w:r>
        <w:rPr>
          <w:i/>
          <w:color w:val="000000"/>
          <w:kern w:val="24"/>
          <w:sz w:val="22"/>
          <w:szCs w:val="22"/>
          <w:u w:val="single"/>
        </w:rPr>
        <w:t>　</w:t>
      </w:r>
      <w:r>
        <w:rPr>
          <w:color w:val="FF0000"/>
          <w:kern w:val="24"/>
          <w:sz w:val="22"/>
          <w:szCs w:val="22"/>
          <w:u w:val="single"/>
        </w:rPr>
        <w:t>－2</w:t>
      </w:r>
      <w:r>
        <w:rPr>
          <w:i/>
          <w:color w:val="FF0000"/>
          <w:kern w:val="24"/>
          <w:sz w:val="22"/>
          <w:szCs w:val="22"/>
          <w:u w:val="single"/>
        </w:rPr>
        <w:t>a</w:t>
      </w:r>
      <w:r>
        <w:rPr>
          <w:i/>
          <w:color w:val="000000"/>
          <w:kern w:val="24"/>
          <w:sz w:val="22"/>
          <w:szCs w:val="22"/>
          <w:u w:val="single"/>
        </w:rPr>
        <w:t>　</w:t>
      </w:r>
      <w:r>
        <w:rPr>
          <w:i/>
          <w:color w:val="000000"/>
          <w:kern w:val="24"/>
          <w:sz w:val="22"/>
          <w:szCs w:val="22"/>
        </w:rPr>
        <w:t>. </w:t>
      </w:r>
    </w:p>
    <w:p>
      <w:pPr>
        <w:widowControl/>
        <w:tabs>
          <w:tab w:val="left" w:pos="1621"/>
          <w:tab w:val="left" w:pos="2914"/>
          <w:tab w:val="left" w:pos="3997"/>
          <w:tab w:val="left" w:pos="5074"/>
        </w:tabs>
        <w:kinsoku w:val="0"/>
        <w:overflowPunct w:val="0"/>
        <w:adjustRightInd w:val="0"/>
        <w:snapToGrid w:val="0"/>
        <w:spacing w:line="312" w:lineRule="auto"/>
        <w:jc w:val="left"/>
        <w:textAlignment w:val="baseline"/>
        <w:rPr>
          <w:color w:val="000000"/>
          <w:kern w:val="24"/>
          <w:sz w:val="22"/>
          <w:szCs w:val="22"/>
        </w:rPr>
      </w:pPr>
      <w:r>
        <w:rPr>
          <w:color w:val="000000"/>
          <w:kern w:val="24"/>
          <w:sz w:val="22"/>
          <w:szCs w:val="22"/>
        </w:rPr>
        <w:drawing>
          <wp:inline distT="0" distB="0" distL="0" distR="0">
            <wp:extent cx="1331595" cy="143510"/>
            <wp:effectExtent l="0" t="0" r="1905" b="8890"/>
            <wp:docPr id="16" name="image14.jpe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14.jpeg" descr=" 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2000" cy="14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tabs>
          <w:tab w:val="left" w:pos="1621"/>
          <w:tab w:val="left" w:pos="2914"/>
          <w:tab w:val="left" w:pos="3997"/>
          <w:tab w:val="left" w:pos="5074"/>
        </w:tabs>
        <w:kinsoku w:val="0"/>
        <w:overflowPunct w:val="0"/>
        <w:adjustRightInd w:val="0"/>
        <w:snapToGrid w:val="0"/>
        <w:spacing w:line="312" w:lineRule="auto"/>
        <w:jc w:val="left"/>
        <w:textAlignment w:val="baseline"/>
        <w:rPr>
          <w:color w:val="000000"/>
          <w:kern w:val="24"/>
          <w:sz w:val="22"/>
          <w:szCs w:val="22"/>
        </w:rPr>
      </w:pPr>
      <w:r>
        <w:rPr>
          <w:color w:val="000000"/>
          <w:kern w:val="24"/>
          <w:sz w:val="22"/>
          <w:szCs w:val="22"/>
        </w:rPr>
        <w:t>12</w:t>
      </w:r>
      <w:r>
        <w:rPr>
          <w:i/>
          <w:color w:val="000000"/>
          <w:kern w:val="24"/>
          <w:sz w:val="22"/>
          <w:szCs w:val="22"/>
        </w:rPr>
        <w:t>.</w:t>
      </w:r>
      <w:r>
        <w:rPr>
          <w:color w:val="000000"/>
          <w:kern w:val="24"/>
          <w:sz w:val="22"/>
          <w:szCs w:val="22"/>
        </w:rPr>
        <w:t>七年级(1)班有学生</w:t>
      </w:r>
      <w:r>
        <w:rPr>
          <w:i/>
          <w:color w:val="000000"/>
          <w:kern w:val="24"/>
          <w:sz w:val="22"/>
          <w:szCs w:val="22"/>
        </w:rPr>
        <w:t>a</w:t>
      </w:r>
      <w:r>
        <w:rPr>
          <w:color w:val="000000"/>
          <w:kern w:val="24"/>
          <w:sz w:val="22"/>
          <w:szCs w:val="22"/>
        </w:rPr>
        <w:t>人,七年级(2)班的人数比七年级(1)班的人数的一半多25人,那么七年级(2)班有</w:t>
      </w:r>
      <w:r>
        <w:rPr>
          <w:i/>
          <w:color w:val="000000"/>
          <w:kern w:val="24"/>
          <w:sz w:val="22"/>
          <w:szCs w:val="22"/>
          <w:u w:val="single"/>
        </w:rPr>
        <w:t> </w:t>
      </w:r>
      <m:oMath>
        <m:d>
          <m:dPr>
            <m:ctrlPr>
              <w:rPr>
                <w:rFonts w:ascii="Cambria Math" w:hAnsi="Cambria Math"/>
                <w:color w:val="FF0000"/>
                <w:kern w:val="24"/>
                <w:sz w:val="22"/>
                <w:szCs w:val="22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color w:val="FF0000"/>
                    <w:kern w:val="24"/>
                    <w:sz w:val="22"/>
                    <w:szCs w:val="22"/>
                  </w:rPr>
                </m:ctrlPr>
              </m:fPr>
              <m:num>
                <m:r>
                  <m:rPr>
                    <m:nor/>
                    <m:sty m:val="p"/>
                  </m:rPr>
                  <w:rPr>
                    <w:color w:val="FF0000"/>
                    <w:kern w:val="24"/>
                    <w:sz w:val="22"/>
                    <w:szCs w:val="22"/>
                  </w:rPr>
                  <m:t>1</m:t>
                </m:r>
                <m:ctrlPr>
                  <w:rPr>
                    <w:rFonts w:ascii="Cambria Math" w:hAnsi="Cambria Math"/>
                    <w:color w:val="FF0000"/>
                    <w:kern w:val="24"/>
                    <w:sz w:val="22"/>
                    <w:szCs w:val="22"/>
                  </w:rPr>
                </m:ctrlPr>
              </m:num>
              <m:den>
                <m:r>
                  <m:rPr>
                    <m:nor/>
                    <m:sty m:val="p"/>
                  </m:rPr>
                  <w:rPr>
                    <w:color w:val="FF0000"/>
                    <w:kern w:val="24"/>
                    <w:sz w:val="22"/>
                    <w:szCs w:val="22"/>
                  </w:rPr>
                  <m:t>2</m:t>
                </m:r>
                <m:ctrlPr>
                  <w:rPr>
                    <w:rFonts w:ascii="Cambria Math" w:hAnsi="Cambria Math"/>
                    <w:color w:val="FF0000"/>
                    <w:kern w:val="24"/>
                    <w:sz w:val="22"/>
                    <w:szCs w:val="22"/>
                  </w:rPr>
                </m:ctrlPr>
              </m:den>
            </m:f>
            <m:r>
              <m:rPr>
                <m:nor/>
              </m:rPr>
              <w:rPr>
                <w:i/>
                <w:color w:val="FF0000"/>
                <w:kern w:val="24"/>
                <w:sz w:val="22"/>
                <w:szCs w:val="22"/>
              </w:rPr>
              <m:t>a</m:t>
            </m:r>
            <m:r>
              <m:rPr>
                <m:nor/>
                <m:sty m:val="p"/>
              </m:rPr>
              <w:rPr>
                <w:color w:val="FF0000"/>
                <w:kern w:val="24"/>
                <w:sz w:val="22"/>
                <w:szCs w:val="22"/>
              </w:rPr>
              <m:t>+25</m:t>
            </m:r>
            <m:ctrlPr>
              <w:rPr>
                <w:rFonts w:ascii="Cambria Math" w:hAnsi="Cambria Math"/>
                <w:color w:val="FF0000"/>
                <w:kern w:val="24"/>
                <w:sz w:val="22"/>
                <w:szCs w:val="22"/>
              </w:rPr>
            </m:ctrlPr>
          </m:e>
        </m:d>
      </m:oMath>
      <w:r>
        <w:rPr>
          <w:i/>
          <w:color w:val="000000"/>
          <w:kern w:val="24"/>
          <w:sz w:val="22"/>
          <w:szCs w:val="22"/>
          <w:u w:val="single"/>
        </w:rPr>
        <w:t>　</w:t>
      </w:r>
      <w:r>
        <w:rPr>
          <w:color w:val="000000"/>
          <w:kern w:val="24"/>
          <w:sz w:val="22"/>
          <w:szCs w:val="22"/>
        </w:rPr>
        <w:t>人</w:t>
      </w:r>
      <w:r>
        <w:rPr>
          <w:i/>
          <w:color w:val="000000"/>
          <w:kern w:val="24"/>
          <w:sz w:val="22"/>
          <w:szCs w:val="22"/>
        </w:rPr>
        <w:t>. </w:t>
      </w:r>
    </w:p>
    <w:p>
      <w:pPr>
        <w:widowControl/>
        <w:tabs>
          <w:tab w:val="left" w:pos="1621"/>
          <w:tab w:val="left" w:pos="2914"/>
          <w:tab w:val="left" w:pos="3997"/>
          <w:tab w:val="left" w:pos="5074"/>
        </w:tabs>
        <w:kinsoku w:val="0"/>
        <w:overflowPunct w:val="0"/>
        <w:adjustRightInd w:val="0"/>
        <w:snapToGrid w:val="0"/>
        <w:spacing w:line="312" w:lineRule="auto"/>
        <w:jc w:val="left"/>
        <w:textAlignment w:val="baseline"/>
        <w:rPr>
          <w:color w:val="000000"/>
          <w:kern w:val="24"/>
          <w:sz w:val="22"/>
          <w:szCs w:val="22"/>
        </w:rPr>
      </w:pPr>
      <w:r>
        <w:rPr>
          <w:color w:val="000000"/>
          <w:kern w:val="24"/>
          <w:sz w:val="22"/>
          <w:szCs w:val="22"/>
        </w:rPr>
        <w:t>13</w:t>
      </w:r>
      <w:r>
        <w:rPr>
          <w:i/>
          <w:color w:val="000000"/>
          <w:kern w:val="24"/>
          <w:sz w:val="22"/>
          <w:szCs w:val="22"/>
        </w:rPr>
        <w:t>.</w:t>
      </w:r>
      <w:r>
        <w:rPr>
          <w:color w:val="000000"/>
          <w:kern w:val="24"/>
          <w:sz w:val="22"/>
          <w:szCs w:val="22"/>
        </w:rPr>
        <w:t>把四张形状、大小完全相同的小长方形卡片(如图1,卡片长为</w:t>
      </w:r>
      <w:r>
        <w:rPr>
          <w:i/>
          <w:color w:val="000000"/>
          <w:kern w:val="24"/>
          <w:sz w:val="22"/>
          <w:szCs w:val="22"/>
        </w:rPr>
        <w:t>x</w:t>
      </w:r>
      <w:r>
        <w:rPr>
          <w:color w:val="000000"/>
          <w:kern w:val="24"/>
          <w:sz w:val="22"/>
          <w:szCs w:val="22"/>
        </w:rPr>
        <w:t>、宽为</w:t>
      </w:r>
      <w:r>
        <w:rPr>
          <w:i/>
          <w:color w:val="000000"/>
          <w:kern w:val="24"/>
          <w:sz w:val="22"/>
          <w:szCs w:val="22"/>
        </w:rPr>
        <w:t>y</w:t>
      </w:r>
      <w:r>
        <w:rPr>
          <w:color w:val="000000"/>
          <w:kern w:val="24"/>
          <w:sz w:val="22"/>
          <w:szCs w:val="22"/>
        </w:rPr>
        <w:t>,且</w:t>
      </w:r>
      <w:r>
        <w:rPr>
          <w:i/>
          <w:color w:val="000000"/>
          <w:kern w:val="24"/>
          <w:sz w:val="22"/>
          <w:szCs w:val="22"/>
        </w:rPr>
        <w:t>x</w:t>
      </w:r>
      <w:r>
        <w:rPr>
          <w:color w:val="000000"/>
          <w:kern w:val="24"/>
          <w:sz w:val="22"/>
          <w:szCs w:val="22"/>
        </w:rPr>
        <w:t>&gt;</w:t>
      </w:r>
      <w:r>
        <w:rPr>
          <w:i/>
          <w:color w:val="000000"/>
          <w:kern w:val="24"/>
          <w:sz w:val="22"/>
          <w:szCs w:val="22"/>
        </w:rPr>
        <w:t>y</w:t>
      </w:r>
      <w:r>
        <w:rPr>
          <w:color w:val="000000"/>
          <w:kern w:val="24"/>
          <w:sz w:val="22"/>
          <w:szCs w:val="22"/>
        </w:rPr>
        <w:t>)不重叠地放在一个底面为长方形(长为</w:t>
      </w:r>
      <w:r>
        <w:rPr>
          <w:i/>
          <w:color w:val="000000"/>
          <w:kern w:val="24"/>
          <w:sz w:val="22"/>
          <w:szCs w:val="22"/>
        </w:rPr>
        <w:t>a</w:t>
      </w:r>
      <w:r>
        <w:rPr>
          <w:color w:val="000000"/>
          <w:kern w:val="24"/>
          <w:sz w:val="22"/>
          <w:szCs w:val="22"/>
        </w:rPr>
        <w:t>、宽为</w:t>
      </w:r>
      <w:r>
        <w:rPr>
          <w:i/>
          <w:color w:val="000000"/>
          <w:kern w:val="24"/>
          <w:sz w:val="22"/>
          <w:szCs w:val="22"/>
        </w:rPr>
        <w:t>b</w:t>
      </w:r>
      <w:r>
        <w:rPr>
          <w:color w:val="000000"/>
          <w:kern w:val="24"/>
          <w:sz w:val="22"/>
          <w:szCs w:val="22"/>
        </w:rPr>
        <w:t>)的盒子底部(如图2),盒底面未被卡片覆盖的部分用阴影表示,则图2中两块阴影部分周长的和是</w:t>
      </w:r>
      <w:r>
        <w:rPr>
          <w:i/>
          <w:color w:val="000000"/>
          <w:kern w:val="24"/>
          <w:sz w:val="22"/>
          <w:szCs w:val="22"/>
          <w:u w:val="single"/>
        </w:rPr>
        <w:t>　</w:t>
      </w:r>
      <w:r>
        <w:rPr>
          <w:color w:val="FF0000"/>
          <w:kern w:val="24"/>
          <w:sz w:val="22"/>
          <w:szCs w:val="22"/>
          <w:u w:val="single"/>
        </w:rPr>
        <w:t>4</w:t>
      </w:r>
      <w:r>
        <w:rPr>
          <w:i/>
          <w:color w:val="FF0000"/>
          <w:kern w:val="24"/>
          <w:sz w:val="22"/>
          <w:szCs w:val="22"/>
          <w:u w:val="single"/>
        </w:rPr>
        <w:t>b</w:t>
      </w:r>
      <w:r>
        <w:rPr>
          <w:i/>
          <w:color w:val="000000"/>
          <w:kern w:val="24"/>
          <w:sz w:val="22"/>
          <w:szCs w:val="22"/>
          <w:u w:val="single"/>
        </w:rPr>
        <w:t>　</w:t>
      </w:r>
      <w:r>
        <w:rPr>
          <w:i/>
          <w:color w:val="000000"/>
          <w:kern w:val="24"/>
          <w:sz w:val="22"/>
          <w:szCs w:val="22"/>
        </w:rPr>
        <w:t>.</w:t>
      </w:r>
      <w:r>
        <w:rPr>
          <w:color w:val="000000"/>
          <w:kern w:val="24"/>
          <w:sz w:val="22"/>
          <w:szCs w:val="22"/>
        </w:rPr>
        <w:t>(用只含</w:t>
      </w:r>
      <w:r>
        <w:rPr>
          <w:i/>
          <w:color w:val="000000"/>
          <w:kern w:val="24"/>
          <w:sz w:val="22"/>
          <w:szCs w:val="22"/>
        </w:rPr>
        <w:t>b</w:t>
      </w:r>
      <w:r>
        <w:rPr>
          <w:color w:val="000000"/>
          <w:kern w:val="24"/>
          <w:sz w:val="22"/>
          <w:szCs w:val="22"/>
        </w:rPr>
        <w:t>的代数式表示) </w:t>
      </w:r>
    </w:p>
    <w:p>
      <w:pPr>
        <w:widowControl/>
        <w:tabs>
          <w:tab w:val="left" w:pos="1621"/>
          <w:tab w:val="left" w:pos="2914"/>
          <w:tab w:val="left" w:pos="3997"/>
          <w:tab w:val="left" w:pos="5074"/>
        </w:tabs>
        <w:kinsoku w:val="0"/>
        <w:overflowPunct w:val="0"/>
        <w:adjustRightInd w:val="0"/>
        <w:snapToGrid w:val="0"/>
        <w:spacing w:line="312" w:lineRule="auto"/>
        <w:jc w:val="left"/>
        <w:textAlignment w:val="baseline"/>
        <w:rPr>
          <w:color w:val="000000"/>
          <w:kern w:val="24"/>
          <w:sz w:val="22"/>
          <w:szCs w:val="22"/>
        </w:rPr>
      </w:pPr>
      <w:r>
        <w:rPr>
          <w:color w:val="000000"/>
          <w:kern w:val="24"/>
          <w:sz w:val="22"/>
          <w:szCs w:val="22"/>
        </w:rPr>
        <w:drawing>
          <wp:inline distT="0" distB="0" distL="0" distR="0">
            <wp:extent cx="1439545" cy="971550"/>
            <wp:effectExtent l="0" t="0" r="8255" b="0"/>
            <wp:docPr id="17" name="image15.jpe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15.jpeg" descr=" 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40000" cy="97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tabs>
          <w:tab w:val="left" w:pos="1621"/>
          <w:tab w:val="left" w:pos="2914"/>
          <w:tab w:val="left" w:pos="3997"/>
          <w:tab w:val="left" w:pos="5074"/>
        </w:tabs>
        <w:kinsoku w:val="0"/>
        <w:overflowPunct w:val="0"/>
        <w:adjustRightInd w:val="0"/>
        <w:snapToGrid w:val="0"/>
        <w:spacing w:line="312" w:lineRule="auto"/>
        <w:jc w:val="left"/>
        <w:textAlignment w:val="baseline"/>
        <w:rPr>
          <w:color w:val="000000"/>
          <w:kern w:val="24"/>
          <w:sz w:val="22"/>
          <w:szCs w:val="22"/>
        </w:rPr>
      </w:pPr>
      <w:r>
        <w:rPr>
          <w:color w:val="000000"/>
          <w:kern w:val="24"/>
          <w:sz w:val="22"/>
          <w:szCs w:val="22"/>
        </w:rPr>
        <w:t>14.已知有理数</w:t>
      </w:r>
      <w:r>
        <w:rPr>
          <w:i/>
          <w:color w:val="000000"/>
          <w:kern w:val="24"/>
          <w:sz w:val="22"/>
          <w:szCs w:val="22"/>
        </w:rPr>
        <w:t>a</w:t>
      </w:r>
      <w:r>
        <w:rPr>
          <w:color w:val="000000"/>
          <w:kern w:val="24"/>
          <w:sz w:val="22"/>
          <w:szCs w:val="22"/>
        </w:rPr>
        <w:t>，</w:t>
      </w:r>
      <w:r>
        <w:rPr>
          <w:i/>
          <w:color w:val="000000"/>
          <w:kern w:val="24"/>
          <w:sz w:val="22"/>
          <w:szCs w:val="22"/>
        </w:rPr>
        <w:t>b</w:t>
      </w:r>
      <w:r>
        <w:rPr>
          <w:color w:val="000000"/>
          <w:kern w:val="24"/>
          <w:sz w:val="22"/>
          <w:szCs w:val="22"/>
        </w:rPr>
        <w:t>，</w:t>
      </w:r>
      <w:r>
        <w:rPr>
          <w:i/>
          <w:color w:val="000000"/>
          <w:kern w:val="24"/>
          <w:sz w:val="22"/>
          <w:szCs w:val="22"/>
        </w:rPr>
        <w:t>c</w:t>
      </w:r>
      <w:r>
        <w:rPr>
          <w:color w:val="000000"/>
          <w:kern w:val="24"/>
          <w:sz w:val="22"/>
          <w:szCs w:val="22"/>
        </w:rPr>
        <w:t>在数轴上的位置如图所示，化简</w:t>
      </w:r>
      <w:r>
        <w:rPr>
          <w:i/>
          <w:color w:val="000000"/>
          <w:kern w:val="24"/>
          <w:sz w:val="22"/>
          <w:szCs w:val="22"/>
        </w:rPr>
        <w:fldChar w:fldCharType="begin"/>
      </w:r>
      <w:r>
        <w:rPr>
          <w:i/>
          <w:color w:val="000000"/>
          <w:kern w:val="24"/>
          <w:sz w:val="22"/>
          <w:szCs w:val="22"/>
        </w:rPr>
        <w:instrText xml:space="preserve">eq \b</w:instrText>
      </w:r>
      <w:r>
        <w:rPr>
          <w:color w:val="000000"/>
          <w:kern w:val="24"/>
          <w:sz w:val="22"/>
          <w:szCs w:val="22"/>
        </w:rPr>
        <w:instrText xml:space="preserve">\</w:instrText>
      </w:r>
      <w:r>
        <w:rPr>
          <w:i/>
          <w:color w:val="000000"/>
          <w:kern w:val="24"/>
          <w:sz w:val="22"/>
          <w:szCs w:val="22"/>
        </w:rPr>
        <w:instrText xml:space="preserve">lc</w:instrText>
      </w:r>
      <w:r>
        <w:rPr>
          <w:color w:val="000000"/>
          <w:kern w:val="24"/>
          <w:sz w:val="22"/>
          <w:szCs w:val="22"/>
        </w:rPr>
        <w:instrText xml:space="preserve">\|\</w:instrText>
      </w:r>
      <w:r>
        <w:rPr>
          <w:i/>
          <w:color w:val="000000"/>
          <w:kern w:val="24"/>
          <w:sz w:val="22"/>
          <w:szCs w:val="22"/>
        </w:rPr>
        <w:instrText xml:space="preserve">rc</w:instrText>
      </w:r>
      <w:r>
        <w:rPr>
          <w:color w:val="000000"/>
          <w:kern w:val="24"/>
          <w:sz w:val="22"/>
          <w:szCs w:val="22"/>
        </w:rPr>
        <w:instrText xml:space="preserve">\|(\a\vs4\</w:instrText>
      </w:r>
      <w:r>
        <w:rPr>
          <w:i/>
          <w:color w:val="000000"/>
          <w:kern w:val="24"/>
          <w:sz w:val="22"/>
          <w:szCs w:val="22"/>
        </w:rPr>
        <w:instrText xml:space="preserve">al</w:instrText>
      </w:r>
      <w:r>
        <w:rPr>
          <w:color w:val="000000"/>
          <w:kern w:val="24"/>
          <w:sz w:val="22"/>
          <w:szCs w:val="22"/>
        </w:rPr>
        <w:instrText xml:space="preserve">\</w:instrText>
      </w:r>
      <w:r>
        <w:rPr>
          <w:i/>
          <w:color w:val="000000"/>
          <w:kern w:val="24"/>
          <w:sz w:val="22"/>
          <w:szCs w:val="22"/>
        </w:rPr>
        <w:instrText xml:space="preserve">co</w:instrText>
      </w:r>
      <w:r>
        <w:rPr>
          <w:color w:val="000000"/>
          <w:kern w:val="24"/>
          <w:sz w:val="22"/>
          <w:szCs w:val="22"/>
        </w:rPr>
        <w:instrText xml:space="preserve">1(</w:instrText>
      </w:r>
      <w:r>
        <w:rPr>
          <w:i/>
          <w:color w:val="000000"/>
          <w:kern w:val="24"/>
          <w:sz w:val="22"/>
          <w:szCs w:val="22"/>
        </w:rPr>
        <w:instrText xml:space="preserve">a</w:instrText>
      </w:r>
      <w:r>
        <w:rPr>
          <w:color w:val="000000"/>
          <w:kern w:val="24"/>
          <w:sz w:val="22"/>
          <w:szCs w:val="22"/>
        </w:rPr>
        <w:instrText xml:space="preserve">＋</w:instrText>
      </w:r>
      <w:r>
        <w:rPr>
          <w:i/>
          <w:color w:val="000000"/>
          <w:kern w:val="24"/>
          <w:sz w:val="22"/>
          <w:szCs w:val="22"/>
        </w:rPr>
        <w:instrText xml:space="preserve">b</w:instrText>
      </w:r>
      <w:r>
        <w:rPr>
          <w:color w:val="000000"/>
          <w:kern w:val="24"/>
          <w:sz w:val="22"/>
          <w:szCs w:val="22"/>
        </w:rPr>
        <w:instrText xml:space="preserve">))</w:instrText>
      </w:r>
      <w:r>
        <w:rPr>
          <w:color w:val="000000"/>
          <w:kern w:val="24"/>
          <w:sz w:val="22"/>
          <w:szCs w:val="22"/>
        </w:rPr>
        <w:fldChar w:fldCharType="end"/>
      </w:r>
      <w:r>
        <w:rPr>
          <w:color w:val="000000"/>
          <w:kern w:val="24"/>
          <w:sz w:val="22"/>
          <w:szCs w:val="22"/>
        </w:rPr>
        <w:t>－</w:t>
      </w:r>
      <w:r>
        <w:rPr>
          <w:i/>
          <w:color w:val="000000"/>
          <w:kern w:val="24"/>
          <w:sz w:val="22"/>
          <w:szCs w:val="22"/>
        </w:rPr>
        <w:fldChar w:fldCharType="begin"/>
      </w:r>
      <w:r>
        <w:rPr>
          <w:i/>
          <w:color w:val="000000"/>
          <w:kern w:val="24"/>
          <w:sz w:val="22"/>
          <w:szCs w:val="22"/>
        </w:rPr>
        <w:instrText xml:space="preserve">eq \b</w:instrText>
      </w:r>
      <w:r>
        <w:rPr>
          <w:color w:val="000000"/>
          <w:kern w:val="24"/>
          <w:sz w:val="22"/>
          <w:szCs w:val="22"/>
        </w:rPr>
        <w:instrText xml:space="preserve">\</w:instrText>
      </w:r>
      <w:r>
        <w:rPr>
          <w:i/>
          <w:color w:val="000000"/>
          <w:kern w:val="24"/>
          <w:sz w:val="22"/>
          <w:szCs w:val="22"/>
        </w:rPr>
        <w:instrText xml:space="preserve">lc</w:instrText>
      </w:r>
      <w:r>
        <w:rPr>
          <w:color w:val="000000"/>
          <w:kern w:val="24"/>
          <w:sz w:val="22"/>
          <w:szCs w:val="22"/>
        </w:rPr>
        <w:instrText xml:space="preserve">\|\</w:instrText>
      </w:r>
      <w:r>
        <w:rPr>
          <w:i/>
          <w:color w:val="000000"/>
          <w:kern w:val="24"/>
          <w:sz w:val="22"/>
          <w:szCs w:val="22"/>
        </w:rPr>
        <w:instrText xml:space="preserve">rc</w:instrText>
      </w:r>
      <w:r>
        <w:rPr>
          <w:color w:val="000000"/>
          <w:kern w:val="24"/>
          <w:sz w:val="22"/>
          <w:szCs w:val="22"/>
        </w:rPr>
        <w:instrText xml:space="preserve">\|(\a\vs4\</w:instrText>
      </w:r>
      <w:r>
        <w:rPr>
          <w:i/>
          <w:color w:val="000000"/>
          <w:kern w:val="24"/>
          <w:sz w:val="22"/>
          <w:szCs w:val="22"/>
        </w:rPr>
        <w:instrText xml:space="preserve">al</w:instrText>
      </w:r>
      <w:r>
        <w:rPr>
          <w:color w:val="000000"/>
          <w:kern w:val="24"/>
          <w:sz w:val="22"/>
          <w:szCs w:val="22"/>
        </w:rPr>
        <w:instrText xml:space="preserve">\</w:instrText>
      </w:r>
      <w:r>
        <w:rPr>
          <w:i/>
          <w:color w:val="000000"/>
          <w:kern w:val="24"/>
          <w:sz w:val="22"/>
          <w:szCs w:val="22"/>
        </w:rPr>
        <w:instrText xml:space="preserve">co</w:instrText>
      </w:r>
      <w:r>
        <w:rPr>
          <w:color w:val="000000"/>
          <w:kern w:val="24"/>
          <w:sz w:val="22"/>
          <w:szCs w:val="22"/>
        </w:rPr>
        <w:instrText xml:space="preserve">1(</w:instrText>
      </w:r>
      <w:r>
        <w:rPr>
          <w:i/>
          <w:color w:val="000000"/>
          <w:kern w:val="24"/>
          <w:sz w:val="22"/>
          <w:szCs w:val="22"/>
        </w:rPr>
        <w:instrText xml:space="preserve">b</w:instrText>
      </w:r>
      <w:r>
        <w:rPr>
          <w:color w:val="000000"/>
          <w:kern w:val="24"/>
          <w:sz w:val="22"/>
          <w:szCs w:val="22"/>
        </w:rPr>
        <w:instrText xml:space="preserve">－2))</w:instrText>
      </w:r>
      <w:r>
        <w:rPr>
          <w:color w:val="000000"/>
          <w:kern w:val="24"/>
          <w:sz w:val="22"/>
          <w:szCs w:val="22"/>
        </w:rPr>
        <w:fldChar w:fldCharType="end"/>
      </w:r>
      <w:r>
        <w:rPr>
          <w:color w:val="000000"/>
          <w:kern w:val="24"/>
          <w:sz w:val="22"/>
          <w:szCs w:val="22"/>
        </w:rPr>
        <w:t>－</w:t>
      </w:r>
      <w:r>
        <w:rPr>
          <w:i/>
          <w:color w:val="000000"/>
          <w:kern w:val="24"/>
          <w:sz w:val="22"/>
          <w:szCs w:val="22"/>
        </w:rPr>
        <w:fldChar w:fldCharType="begin"/>
      </w:r>
      <w:r>
        <w:rPr>
          <w:i/>
          <w:color w:val="000000"/>
          <w:kern w:val="24"/>
          <w:sz w:val="22"/>
          <w:szCs w:val="22"/>
        </w:rPr>
        <w:instrText xml:space="preserve">eq \b</w:instrText>
      </w:r>
      <w:r>
        <w:rPr>
          <w:color w:val="000000"/>
          <w:kern w:val="24"/>
          <w:sz w:val="22"/>
          <w:szCs w:val="22"/>
        </w:rPr>
        <w:instrText xml:space="preserve">\</w:instrText>
      </w:r>
      <w:r>
        <w:rPr>
          <w:i/>
          <w:color w:val="000000"/>
          <w:kern w:val="24"/>
          <w:sz w:val="22"/>
          <w:szCs w:val="22"/>
        </w:rPr>
        <w:instrText xml:space="preserve">lc</w:instrText>
      </w:r>
      <w:r>
        <w:rPr>
          <w:color w:val="000000"/>
          <w:kern w:val="24"/>
          <w:sz w:val="22"/>
          <w:szCs w:val="22"/>
        </w:rPr>
        <w:instrText xml:space="preserve">\|\</w:instrText>
      </w:r>
      <w:r>
        <w:rPr>
          <w:i/>
          <w:color w:val="000000"/>
          <w:kern w:val="24"/>
          <w:sz w:val="22"/>
          <w:szCs w:val="22"/>
        </w:rPr>
        <w:instrText xml:space="preserve">rc</w:instrText>
      </w:r>
      <w:r>
        <w:rPr>
          <w:color w:val="000000"/>
          <w:kern w:val="24"/>
          <w:sz w:val="22"/>
          <w:szCs w:val="22"/>
        </w:rPr>
        <w:instrText xml:space="preserve">\|(\a\vs4\</w:instrText>
      </w:r>
      <w:r>
        <w:rPr>
          <w:i/>
          <w:color w:val="000000"/>
          <w:kern w:val="24"/>
          <w:sz w:val="22"/>
          <w:szCs w:val="22"/>
        </w:rPr>
        <w:instrText xml:space="preserve">al</w:instrText>
      </w:r>
      <w:r>
        <w:rPr>
          <w:color w:val="000000"/>
          <w:kern w:val="24"/>
          <w:sz w:val="22"/>
          <w:szCs w:val="22"/>
        </w:rPr>
        <w:instrText xml:space="preserve">\</w:instrText>
      </w:r>
      <w:r>
        <w:rPr>
          <w:i/>
          <w:color w:val="000000"/>
          <w:kern w:val="24"/>
          <w:sz w:val="22"/>
          <w:szCs w:val="22"/>
        </w:rPr>
        <w:instrText xml:space="preserve">co</w:instrText>
      </w:r>
      <w:r>
        <w:rPr>
          <w:color w:val="000000"/>
          <w:kern w:val="24"/>
          <w:sz w:val="22"/>
          <w:szCs w:val="22"/>
        </w:rPr>
        <w:instrText xml:space="preserve">1(</w:instrText>
      </w:r>
      <w:r>
        <w:rPr>
          <w:i/>
          <w:color w:val="000000"/>
          <w:kern w:val="24"/>
          <w:sz w:val="22"/>
          <w:szCs w:val="22"/>
        </w:rPr>
        <w:instrText xml:space="preserve">c</w:instrText>
      </w:r>
      <w:r>
        <w:rPr>
          <w:color w:val="000000"/>
          <w:kern w:val="24"/>
          <w:sz w:val="22"/>
          <w:szCs w:val="22"/>
        </w:rPr>
        <w:instrText xml:space="preserve">－</w:instrText>
      </w:r>
      <w:r>
        <w:rPr>
          <w:i/>
          <w:color w:val="000000"/>
          <w:kern w:val="24"/>
          <w:sz w:val="22"/>
          <w:szCs w:val="22"/>
        </w:rPr>
        <w:instrText xml:space="preserve">a</w:instrText>
      </w:r>
      <w:r>
        <w:rPr>
          <w:color w:val="000000"/>
          <w:kern w:val="24"/>
          <w:sz w:val="22"/>
          <w:szCs w:val="22"/>
        </w:rPr>
        <w:instrText xml:space="preserve">))</w:instrText>
      </w:r>
      <w:r>
        <w:rPr>
          <w:color w:val="000000"/>
          <w:kern w:val="24"/>
          <w:sz w:val="22"/>
          <w:szCs w:val="22"/>
        </w:rPr>
        <w:fldChar w:fldCharType="end"/>
      </w:r>
      <w:r>
        <w:rPr>
          <w:color w:val="000000"/>
          <w:kern w:val="24"/>
          <w:sz w:val="22"/>
          <w:szCs w:val="22"/>
        </w:rPr>
        <w:t>－</w:t>
      </w:r>
      <w:r>
        <w:rPr>
          <w:i/>
          <w:color w:val="000000"/>
          <w:kern w:val="24"/>
          <w:sz w:val="22"/>
          <w:szCs w:val="22"/>
        </w:rPr>
        <w:fldChar w:fldCharType="begin"/>
      </w:r>
      <w:r>
        <w:rPr>
          <w:i/>
          <w:color w:val="000000"/>
          <w:kern w:val="24"/>
          <w:sz w:val="22"/>
          <w:szCs w:val="22"/>
        </w:rPr>
        <w:instrText xml:space="preserve">eq \b</w:instrText>
      </w:r>
      <w:r>
        <w:rPr>
          <w:color w:val="000000"/>
          <w:kern w:val="24"/>
          <w:sz w:val="22"/>
          <w:szCs w:val="22"/>
        </w:rPr>
        <w:instrText xml:space="preserve">\</w:instrText>
      </w:r>
      <w:r>
        <w:rPr>
          <w:i/>
          <w:color w:val="000000"/>
          <w:kern w:val="24"/>
          <w:sz w:val="22"/>
          <w:szCs w:val="22"/>
        </w:rPr>
        <w:instrText xml:space="preserve">lc</w:instrText>
      </w:r>
      <w:r>
        <w:rPr>
          <w:color w:val="000000"/>
          <w:kern w:val="24"/>
          <w:sz w:val="22"/>
          <w:szCs w:val="22"/>
        </w:rPr>
        <w:instrText xml:space="preserve">\|\</w:instrText>
      </w:r>
      <w:r>
        <w:rPr>
          <w:i/>
          <w:color w:val="000000"/>
          <w:kern w:val="24"/>
          <w:sz w:val="22"/>
          <w:szCs w:val="22"/>
        </w:rPr>
        <w:instrText xml:space="preserve">rc</w:instrText>
      </w:r>
      <w:r>
        <w:rPr>
          <w:color w:val="000000"/>
          <w:kern w:val="24"/>
          <w:sz w:val="22"/>
          <w:szCs w:val="22"/>
        </w:rPr>
        <w:instrText xml:space="preserve">\|(\a\vs4\</w:instrText>
      </w:r>
      <w:r>
        <w:rPr>
          <w:i/>
          <w:color w:val="000000"/>
          <w:kern w:val="24"/>
          <w:sz w:val="22"/>
          <w:szCs w:val="22"/>
        </w:rPr>
        <w:instrText xml:space="preserve">al</w:instrText>
      </w:r>
      <w:r>
        <w:rPr>
          <w:color w:val="000000"/>
          <w:kern w:val="24"/>
          <w:sz w:val="22"/>
          <w:szCs w:val="22"/>
        </w:rPr>
        <w:instrText xml:space="preserve">\</w:instrText>
      </w:r>
      <w:r>
        <w:rPr>
          <w:i/>
          <w:color w:val="000000"/>
          <w:kern w:val="24"/>
          <w:sz w:val="22"/>
          <w:szCs w:val="22"/>
        </w:rPr>
        <w:instrText xml:space="preserve">co</w:instrText>
      </w:r>
      <w:r>
        <w:rPr>
          <w:color w:val="000000"/>
          <w:kern w:val="24"/>
          <w:sz w:val="22"/>
          <w:szCs w:val="22"/>
        </w:rPr>
        <w:instrText xml:space="preserve">1(2－</w:instrText>
      </w:r>
      <w:r>
        <w:rPr>
          <w:i/>
          <w:color w:val="000000"/>
          <w:kern w:val="24"/>
          <w:sz w:val="22"/>
          <w:szCs w:val="22"/>
        </w:rPr>
        <w:instrText xml:space="preserve">c</w:instrText>
      </w:r>
      <w:r>
        <w:rPr>
          <w:color w:val="000000"/>
          <w:kern w:val="24"/>
          <w:sz w:val="22"/>
          <w:szCs w:val="22"/>
        </w:rPr>
        <w:instrText xml:space="preserve">))</w:instrText>
      </w:r>
      <w:r>
        <w:rPr>
          <w:color w:val="000000"/>
          <w:kern w:val="24"/>
          <w:sz w:val="22"/>
          <w:szCs w:val="22"/>
        </w:rPr>
        <w:fldChar w:fldCharType="end"/>
      </w:r>
      <w:r>
        <w:rPr>
          <w:color w:val="000000"/>
          <w:kern w:val="24"/>
          <w:sz w:val="22"/>
          <w:szCs w:val="22"/>
        </w:rPr>
        <w:t>＝</w:t>
      </w:r>
      <w:r>
        <w:rPr>
          <w:color w:val="000000"/>
          <w:kern w:val="24"/>
          <w:sz w:val="22"/>
          <w:szCs w:val="22"/>
          <w:u w:val="single"/>
        </w:rPr>
        <w:t xml:space="preserve"> </w:t>
      </w:r>
      <w:r>
        <w:rPr>
          <w:color w:val="FF0000"/>
          <w:kern w:val="24"/>
          <w:sz w:val="22"/>
          <w:szCs w:val="22"/>
          <w:u w:val="single"/>
        </w:rPr>
        <w:t>－4</w:t>
      </w:r>
      <w:r>
        <w:rPr>
          <w:color w:val="000000"/>
          <w:kern w:val="24"/>
          <w:sz w:val="22"/>
          <w:szCs w:val="22"/>
          <w:u w:val="single"/>
        </w:rPr>
        <w:t xml:space="preserve">  </w:t>
      </w:r>
      <w:r>
        <w:rPr>
          <w:color w:val="000000"/>
          <w:kern w:val="24"/>
          <w:sz w:val="22"/>
          <w:szCs w:val="22"/>
        </w:rPr>
        <w:t>．</w:t>
      </w:r>
    </w:p>
    <w:p>
      <w:pPr>
        <w:widowControl/>
        <w:tabs>
          <w:tab w:val="left" w:pos="1621"/>
          <w:tab w:val="left" w:pos="2914"/>
          <w:tab w:val="left" w:pos="3997"/>
          <w:tab w:val="left" w:pos="5074"/>
        </w:tabs>
        <w:kinsoku w:val="0"/>
        <w:overflowPunct w:val="0"/>
        <w:adjustRightInd w:val="0"/>
        <w:snapToGrid w:val="0"/>
        <w:spacing w:line="312" w:lineRule="auto"/>
        <w:jc w:val="left"/>
        <w:textAlignment w:val="baseline"/>
        <w:rPr>
          <w:color w:val="000000"/>
          <w:kern w:val="24"/>
          <w:sz w:val="22"/>
          <w:szCs w:val="22"/>
        </w:rPr>
      </w:pPr>
      <w:r>
        <w:rPr>
          <w:color w:val="000000"/>
          <w:kern w:val="24"/>
          <w:sz w:val="22"/>
          <w:szCs w:val="22"/>
        </w:rPr>
        <w:pict>
          <v:shape id="_x0000_i1026" o:spt="75" alt=" " type="#_x0000_t75" style="height:12.75pt;width:199.5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</w:p>
    <w:p>
      <w:pPr>
        <w:widowControl/>
        <w:tabs>
          <w:tab w:val="left" w:pos="1621"/>
          <w:tab w:val="left" w:pos="2914"/>
          <w:tab w:val="left" w:pos="3997"/>
          <w:tab w:val="left" w:pos="5074"/>
        </w:tabs>
        <w:kinsoku w:val="0"/>
        <w:overflowPunct w:val="0"/>
        <w:adjustRightInd w:val="0"/>
        <w:snapToGrid w:val="0"/>
        <w:spacing w:line="312" w:lineRule="auto"/>
        <w:jc w:val="left"/>
        <w:textAlignment w:val="baseline"/>
        <w:rPr>
          <w:color w:val="000000"/>
          <w:kern w:val="24"/>
          <w:sz w:val="22"/>
          <w:szCs w:val="22"/>
        </w:rPr>
      </w:pPr>
      <w:r>
        <w:rPr>
          <w:color w:val="000000"/>
          <w:kern w:val="24"/>
          <w:sz w:val="22"/>
          <w:szCs w:val="22"/>
        </w:rPr>
        <w:t>15.现规定一种运算</w:t>
      </w:r>
      <w:r>
        <w:rPr>
          <w:i/>
          <w:color w:val="000000"/>
          <w:kern w:val="24"/>
          <w:sz w:val="22"/>
          <w:szCs w:val="22"/>
        </w:rPr>
        <w:t>a</w:t>
      </w:r>
      <w:r>
        <w:rPr>
          <w:color w:val="000000"/>
          <w:kern w:val="24"/>
          <w:sz w:val="22"/>
          <w:szCs w:val="22"/>
        </w:rPr>
        <w:t>*</w:t>
      </w:r>
      <w:r>
        <w:rPr>
          <w:i/>
          <w:color w:val="000000"/>
          <w:kern w:val="24"/>
          <w:sz w:val="22"/>
          <w:szCs w:val="22"/>
        </w:rPr>
        <w:t>b</w:t>
      </w:r>
      <w:r>
        <w:rPr>
          <w:color w:val="000000"/>
          <w:kern w:val="24"/>
          <w:sz w:val="22"/>
          <w:szCs w:val="22"/>
        </w:rPr>
        <w:t>＝</w:t>
      </w:r>
      <w:r>
        <w:rPr>
          <w:i/>
          <w:color w:val="000000"/>
          <w:kern w:val="24"/>
          <w:sz w:val="22"/>
          <w:szCs w:val="22"/>
        </w:rPr>
        <w:t>ab</w:t>
      </w:r>
      <w:r>
        <w:rPr>
          <w:color w:val="000000"/>
          <w:kern w:val="24"/>
          <w:sz w:val="22"/>
          <w:szCs w:val="22"/>
        </w:rPr>
        <w:t>＋</w:t>
      </w:r>
      <w:r>
        <w:rPr>
          <w:i/>
          <w:color w:val="000000"/>
          <w:kern w:val="24"/>
          <w:sz w:val="22"/>
          <w:szCs w:val="22"/>
        </w:rPr>
        <w:t>a</w:t>
      </w:r>
      <w:r>
        <w:rPr>
          <w:color w:val="000000"/>
          <w:kern w:val="24"/>
          <w:sz w:val="22"/>
          <w:szCs w:val="22"/>
        </w:rPr>
        <w:t>－</w:t>
      </w:r>
      <w:r>
        <w:rPr>
          <w:i/>
          <w:color w:val="000000"/>
          <w:kern w:val="24"/>
          <w:sz w:val="22"/>
          <w:szCs w:val="22"/>
        </w:rPr>
        <w:t>b</w:t>
      </w:r>
      <w:r>
        <w:rPr>
          <w:color w:val="000000"/>
          <w:kern w:val="24"/>
          <w:sz w:val="22"/>
          <w:szCs w:val="22"/>
        </w:rPr>
        <w:t>，其中</w:t>
      </w:r>
      <w:r>
        <w:rPr>
          <w:i/>
          <w:color w:val="000000"/>
          <w:kern w:val="24"/>
          <w:sz w:val="22"/>
          <w:szCs w:val="22"/>
        </w:rPr>
        <w:t>a</w:t>
      </w:r>
      <w:r>
        <w:rPr>
          <w:color w:val="000000"/>
          <w:kern w:val="24"/>
          <w:sz w:val="22"/>
          <w:szCs w:val="22"/>
        </w:rPr>
        <w:t>，</w:t>
      </w:r>
      <w:r>
        <w:rPr>
          <w:i/>
          <w:color w:val="000000"/>
          <w:kern w:val="24"/>
          <w:sz w:val="22"/>
          <w:szCs w:val="22"/>
        </w:rPr>
        <w:t>b</w:t>
      </w:r>
      <w:r>
        <w:rPr>
          <w:color w:val="000000"/>
          <w:kern w:val="24"/>
          <w:sz w:val="22"/>
          <w:szCs w:val="22"/>
        </w:rPr>
        <w:t>为实数，则</w:t>
      </w:r>
      <w:r>
        <w:rPr>
          <w:i/>
          <w:color w:val="000000"/>
          <w:kern w:val="24"/>
          <w:sz w:val="22"/>
          <w:szCs w:val="22"/>
        </w:rPr>
        <w:t>a</w:t>
      </w:r>
      <w:r>
        <w:rPr>
          <w:color w:val="000000"/>
          <w:kern w:val="24"/>
          <w:sz w:val="22"/>
          <w:szCs w:val="22"/>
        </w:rPr>
        <w:t>*</w:t>
      </w:r>
      <w:r>
        <w:rPr>
          <w:i/>
          <w:color w:val="000000"/>
          <w:kern w:val="24"/>
          <w:sz w:val="22"/>
          <w:szCs w:val="22"/>
        </w:rPr>
        <w:t>b</w:t>
      </w:r>
      <w:r>
        <w:rPr>
          <w:color w:val="000000"/>
          <w:kern w:val="24"/>
          <w:sz w:val="22"/>
          <w:szCs w:val="22"/>
        </w:rPr>
        <w:t>＋(</w:t>
      </w:r>
      <w:r>
        <w:rPr>
          <w:i/>
          <w:color w:val="000000"/>
          <w:kern w:val="24"/>
          <w:sz w:val="22"/>
          <w:szCs w:val="22"/>
        </w:rPr>
        <w:t>b</w:t>
      </w:r>
      <w:r>
        <w:rPr>
          <w:color w:val="000000"/>
          <w:kern w:val="24"/>
          <w:sz w:val="22"/>
          <w:szCs w:val="22"/>
        </w:rPr>
        <w:t>－</w:t>
      </w:r>
      <w:r>
        <w:rPr>
          <w:i/>
          <w:color w:val="000000"/>
          <w:kern w:val="24"/>
          <w:sz w:val="22"/>
          <w:szCs w:val="22"/>
        </w:rPr>
        <w:t>a</w:t>
      </w:r>
      <w:r>
        <w:rPr>
          <w:color w:val="000000"/>
          <w:kern w:val="24"/>
          <w:sz w:val="22"/>
          <w:szCs w:val="22"/>
        </w:rPr>
        <w:t>)*</w:t>
      </w:r>
      <w:r>
        <w:rPr>
          <w:i/>
          <w:color w:val="000000"/>
          <w:kern w:val="24"/>
          <w:sz w:val="22"/>
          <w:szCs w:val="22"/>
        </w:rPr>
        <w:t>b</w:t>
      </w:r>
      <w:r>
        <w:rPr>
          <w:color w:val="000000"/>
          <w:kern w:val="24"/>
          <w:sz w:val="22"/>
          <w:szCs w:val="22"/>
        </w:rPr>
        <w:t>＝</w:t>
      </w:r>
      <w:r>
        <w:rPr>
          <w:color w:val="000000"/>
          <w:kern w:val="24"/>
          <w:sz w:val="22"/>
          <w:szCs w:val="22"/>
          <w:u w:val="single"/>
        </w:rPr>
        <w:t xml:space="preserve"> </w:t>
      </w:r>
      <w:r>
        <w:rPr>
          <w:color w:val="FF0000"/>
          <w:kern w:val="24"/>
          <w:sz w:val="22"/>
          <w:szCs w:val="22"/>
          <w:u w:val="single"/>
        </w:rPr>
        <w:t xml:space="preserve"> </w:t>
      </w:r>
      <w:r>
        <w:rPr>
          <w:i/>
          <w:color w:val="FF0000"/>
          <w:kern w:val="24"/>
          <w:sz w:val="22"/>
          <w:szCs w:val="22"/>
          <w:u w:val="single"/>
        </w:rPr>
        <w:t>b</w:t>
      </w:r>
      <w:r>
        <w:rPr>
          <w:color w:val="FF0000"/>
          <w:kern w:val="24"/>
          <w:sz w:val="22"/>
          <w:szCs w:val="22"/>
          <w:u w:val="single"/>
          <w:vertAlign w:val="superscript"/>
        </w:rPr>
        <w:t>2</w:t>
      </w:r>
      <w:r>
        <w:rPr>
          <w:color w:val="FF0000"/>
          <w:kern w:val="24"/>
          <w:sz w:val="22"/>
          <w:szCs w:val="22"/>
          <w:u w:val="single"/>
        </w:rPr>
        <w:t>－</w:t>
      </w:r>
      <w:r>
        <w:rPr>
          <w:i/>
          <w:color w:val="FF0000"/>
          <w:kern w:val="24"/>
          <w:sz w:val="22"/>
          <w:szCs w:val="22"/>
          <w:u w:val="single"/>
        </w:rPr>
        <w:t>b</w:t>
      </w:r>
      <w:r>
        <w:rPr>
          <w:i/>
          <w:color w:val="000000"/>
          <w:kern w:val="24"/>
          <w:sz w:val="22"/>
          <w:szCs w:val="22"/>
          <w:u w:val="single"/>
        </w:rPr>
        <w:t xml:space="preserve">  </w:t>
      </w:r>
      <w:r>
        <w:rPr>
          <w:color w:val="000000"/>
          <w:kern w:val="24"/>
          <w:sz w:val="22"/>
          <w:szCs w:val="22"/>
        </w:rPr>
        <w:t>．</w:t>
      </w:r>
    </w:p>
    <w:p>
      <w:pPr>
        <w:widowControl/>
        <w:tabs>
          <w:tab w:val="left" w:pos="1621"/>
          <w:tab w:val="left" w:pos="2914"/>
          <w:tab w:val="left" w:pos="3997"/>
          <w:tab w:val="left" w:pos="5074"/>
        </w:tabs>
        <w:kinsoku w:val="0"/>
        <w:overflowPunct w:val="0"/>
        <w:adjustRightInd w:val="0"/>
        <w:snapToGrid w:val="0"/>
        <w:spacing w:line="312" w:lineRule="auto"/>
        <w:jc w:val="left"/>
        <w:textAlignment w:val="baseline"/>
        <w:rPr>
          <w:color w:val="000000"/>
          <w:kern w:val="24"/>
          <w:sz w:val="22"/>
          <w:szCs w:val="22"/>
        </w:rPr>
      </w:pPr>
      <w:r>
        <w:rPr>
          <w:color w:val="000000"/>
          <w:kern w:val="24"/>
          <w:sz w:val="22"/>
          <w:szCs w:val="22"/>
        </w:rPr>
        <w:t>16</w:t>
      </w:r>
      <w:r>
        <w:rPr>
          <w:i/>
          <w:color w:val="000000"/>
          <w:kern w:val="24"/>
          <w:sz w:val="22"/>
          <w:szCs w:val="22"/>
        </w:rPr>
        <w:t>.</w:t>
      </w:r>
      <w:r>
        <w:rPr>
          <w:color w:val="000000"/>
          <w:kern w:val="24"/>
          <w:sz w:val="22"/>
          <w:szCs w:val="22"/>
        </w:rPr>
        <w:t>已知代数式</w:t>
      </w:r>
      <w:r>
        <w:rPr>
          <w:i/>
          <w:color w:val="000000"/>
          <w:kern w:val="24"/>
          <w:sz w:val="22"/>
          <w:szCs w:val="22"/>
        </w:rPr>
        <w:t>ax</w:t>
      </w:r>
      <w:r>
        <w:rPr>
          <w:color w:val="000000"/>
          <w:kern w:val="24"/>
          <w:sz w:val="22"/>
          <w:szCs w:val="22"/>
          <w:vertAlign w:val="superscript"/>
        </w:rPr>
        <w:t>4</w:t>
      </w:r>
      <w:r>
        <w:rPr>
          <w:color w:val="000000"/>
          <w:kern w:val="24"/>
          <w:sz w:val="22"/>
          <w:szCs w:val="22"/>
        </w:rPr>
        <w:t>+</w:t>
      </w:r>
      <w:r>
        <w:rPr>
          <w:i/>
          <w:color w:val="000000"/>
          <w:kern w:val="24"/>
          <w:sz w:val="22"/>
          <w:szCs w:val="22"/>
        </w:rPr>
        <w:t>bx</w:t>
      </w:r>
      <w:r>
        <w:rPr>
          <w:color w:val="000000"/>
          <w:kern w:val="24"/>
          <w:sz w:val="22"/>
          <w:szCs w:val="22"/>
          <w:vertAlign w:val="superscript"/>
        </w:rPr>
        <w:t>3</w:t>
      </w:r>
      <w:r>
        <w:rPr>
          <w:color w:val="000000"/>
          <w:kern w:val="24"/>
          <w:sz w:val="22"/>
          <w:szCs w:val="22"/>
        </w:rPr>
        <w:t>+</w:t>
      </w:r>
      <w:r>
        <w:rPr>
          <w:i/>
          <w:color w:val="000000"/>
          <w:kern w:val="24"/>
          <w:sz w:val="22"/>
          <w:szCs w:val="22"/>
        </w:rPr>
        <w:t>cx</w:t>
      </w:r>
      <w:r>
        <w:rPr>
          <w:color w:val="000000"/>
          <w:kern w:val="24"/>
          <w:sz w:val="22"/>
          <w:szCs w:val="22"/>
          <w:vertAlign w:val="superscript"/>
        </w:rPr>
        <w:t>2</w:t>
      </w:r>
      <w:r>
        <w:rPr>
          <w:color w:val="000000"/>
          <w:kern w:val="24"/>
          <w:sz w:val="22"/>
          <w:szCs w:val="22"/>
        </w:rPr>
        <w:t>+</w:t>
      </w:r>
      <w:r>
        <w:rPr>
          <w:i/>
          <w:color w:val="000000"/>
          <w:kern w:val="24"/>
          <w:sz w:val="22"/>
          <w:szCs w:val="22"/>
        </w:rPr>
        <w:t>dx</w:t>
      </w:r>
      <w:r>
        <w:rPr>
          <w:color w:val="000000"/>
          <w:kern w:val="24"/>
          <w:sz w:val="22"/>
          <w:szCs w:val="22"/>
        </w:rPr>
        <w:t>+3</w:t>
      </w:r>
      <w:r>
        <w:rPr>
          <w:i/>
          <w:color w:val="000000"/>
          <w:kern w:val="24"/>
          <w:sz w:val="22"/>
          <w:szCs w:val="22"/>
        </w:rPr>
        <w:t>.</w:t>
      </w:r>
      <w:r>
        <w:rPr>
          <w:color w:val="000000"/>
          <w:kern w:val="24"/>
          <w:sz w:val="22"/>
          <w:szCs w:val="22"/>
        </w:rPr>
        <w:t>当</w:t>
      </w:r>
      <w:r>
        <w:rPr>
          <w:i/>
          <w:color w:val="000000"/>
          <w:kern w:val="24"/>
          <w:sz w:val="22"/>
          <w:szCs w:val="22"/>
        </w:rPr>
        <w:t>x</w:t>
      </w:r>
      <w:r>
        <w:rPr>
          <w:color w:val="000000"/>
          <w:kern w:val="24"/>
          <w:sz w:val="22"/>
          <w:szCs w:val="22"/>
        </w:rPr>
        <w:t>＝2时,代数式的值为20;当</w:t>
      </w:r>
      <w:r>
        <w:rPr>
          <w:i/>
          <w:color w:val="000000"/>
          <w:kern w:val="24"/>
          <w:sz w:val="22"/>
          <w:szCs w:val="22"/>
        </w:rPr>
        <w:t>x</w:t>
      </w:r>
      <w:r>
        <w:rPr>
          <w:color w:val="000000"/>
          <w:kern w:val="24"/>
          <w:sz w:val="22"/>
          <w:szCs w:val="22"/>
        </w:rPr>
        <w:t>＝－2时,代数式的值为16,则当</w:t>
      </w:r>
      <w:r>
        <w:rPr>
          <w:i/>
          <w:color w:val="000000"/>
          <w:kern w:val="24"/>
          <w:sz w:val="22"/>
          <w:szCs w:val="22"/>
        </w:rPr>
        <w:t>x</w:t>
      </w:r>
      <w:r>
        <w:rPr>
          <w:color w:val="000000"/>
          <w:kern w:val="24"/>
          <w:sz w:val="22"/>
          <w:szCs w:val="22"/>
        </w:rPr>
        <w:t>＝2时,代数式</w:t>
      </w:r>
      <w:r>
        <w:rPr>
          <w:i/>
          <w:color w:val="000000"/>
          <w:kern w:val="24"/>
          <w:sz w:val="22"/>
          <w:szCs w:val="22"/>
        </w:rPr>
        <w:t>ax</w:t>
      </w:r>
      <w:r>
        <w:rPr>
          <w:color w:val="000000"/>
          <w:kern w:val="24"/>
          <w:sz w:val="22"/>
          <w:szCs w:val="22"/>
          <w:vertAlign w:val="superscript"/>
        </w:rPr>
        <w:t>4</w:t>
      </w:r>
      <w:r>
        <w:rPr>
          <w:color w:val="000000"/>
          <w:kern w:val="24"/>
          <w:sz w:val="22"/>
          <w:szCs w:val="22"/>
        </w:rPr>
        <w:t>+</w:t>
      </w:r>
      <w:r>
        <w:rPr>
          <w:i/>
          <w:color w:val="000000"/>
          <w:kern w:val="24"/>
          <w:sz w:val="22"/>
          <w:szCs w:val="22"/>
        </w:rPr>
        <w:t>cx</w:t>
      </w:r>
      <w:r>
        <w:rPr>
          <w:color w:val="000000"/>
          <w:kern w:val="24"/>
          <w:sz w:val="22"/>
          <w:szCs w:val="22"/>
          <w:vertAlign w:val="superscript"/>
        </w:rPr>
        <w:t>2</w:t>
      </w:r>
      <w:r>
        <w:rPr>
          <w:color w:val="000000"/>
          <w:kern w:val="24"/>
          <w:sz w:val="22"/>
          <w:szCs w:val="22"/>
        </w:rPr>
        <w:t>+3的值为</w:t>
      </w:r>
      <w:r>
        <w:rPr>
          <w:i/>
          <w:color w:val="000000"/>
          <w:kern w:val="24"/>
          <w:sz w:val="22"/>
          <w:szCs w:val="22"/>
          <w:u w:val="single"/>
        </w:rPr>
        <w:t>　</w:t>
      </w:r>
      <w:r>
        <w:rPr>
          <w:color w:val="FF0000"/>
          <w:kern w:val="24"/>
          <w:sz w:val="22"/>
          <w:szCs w:val="22"/>
          <w:u w:val="single"/>
        </w:rPr>
        <w:t>18</w:t>
      </w:r>
      <w:r>
        <w:rPr>
          <w:i/>
          <w:color w:val="000000"/>
          <w:kern w:val="24"/>
          <w:sz w:val="22"/>
          <w:szCs w:val="22"/>
          <w:u w:val="single"/>
        </w:rPr>
        <w:t>　</w:t>
      </w:r>
      <w:r>
        <w:rPr>
          <w:i/>
          <w:color w:val="000000"/>
          <w:kern w:val="24"/>
          <w:sz w:val="22"/>
          <w:szCs w:val="22"/>
        </w:rPr>
        <w:t>. </w:t>
      </w:r>
    </w:p>
    <w:p>
      <w:pPr>
        <w:widowControl/>
        <w:tabs>
          <w:tab w:val="left" w:pos="1621"/>
          <w:tab w:val="left" w:pos="2914"/>
          <w:tab w:val="left" w:pos="3997"/>
          <w:tab w:val="left" w:pos="5074"/>
        </w:tabs>
        <w:kinsoku w:val="0"/>
        <w:overflowPunct w:val="0"/>
        <w:spacing w:line="312" w:lineRule="auto"/>
        <w:jc w:val="left"/>
        <w:textAlignment w:val="baseline"/>
        <w:rPr>
          <w:rFonts w:ascii="Arial" w:hAnsi="黑体" w:eastAsia="黑体"/>
          <w:color w:val="000000"/>
          <w:kern w:val="24"/>
          <w:sz w:val="22"/>
          <w:szCs w:val="22"/>
        </w:rPr>
      </w:pPr>
      <w:r>
        <w:rPr>
          <w:rFonts w:hint="eastAsia" w:ascii="Arial" w:hAnsi="黑体" w:eastAsia="黑体"/>
          <w:color w:val="000000"/>
          <w:kern w:val="24"/>
          <w:sz w:val="22"/>
          <w:szCs w:val="22"/>
        </w:rPr>
        <w:t>三、解答题</w:t>
      </w:r>
      <w:r>
        <w:rPr>
          <w:rFonts w:hint="eastAsia" w:ascii="方正黑体_GBK" w:hAnsi="宋体"/>
          <w:color w:val="000000"/>
          <w:kern w:val="24"/>
          <w:sz w:val="22"/>
          <w:szCs w:val="22"/>
        </w:rPr>
        <w:t>(</w:t>
      </w:r>
      <w:r>
        <w:rPr>
          <w:rFonts w:hint="eastAsia" w:ascii="Arial" w:hAnsi="黑体" w:eastAsia="黑体"/>
          <w:color w:val="000000"/>
          <w:kern w:val="24"/>
          <w:sz w:val="22"/>
          <w:szCs w:val="22"/>
        </w:rPr>
        <w:t>第21</w:t>
      </w:r>
      <w:r>
        <w:rPr>
          <w:rFonts w:ascii="Arial" w:hAnsi="黑体" w:eastAsia="黑体"/>
          <w:color w:val="000000"/>
          <w:kern w:val="24"/>
          <w:sz w:val="22"/>
          <w:szCs w:val="22"/>
        </w:rPr>
        <w:t>题1</w:t>
      </w:r>
      <w:r>
        <w:rPr>
          <w:rFonts w:hint="eastAsia" w:ascii="Arial" w:hAnsi="黑体" w:eastAsia="黑体"/>
          <w:color w:val="000000"/>
          <w:kern w:val="24"/>
          <w:sz w:val="22"/>
          <w:szCs w:val="22"/>
        </w:rPr>
        <w:t>2</w:t>
      </w:r>
      <w:r>
        <w:rPr>
          <w:rFonts w:ascii="Arial" w:hAnsi="黑体" w:eastAsia="黑体"/>
          <w:color w:val="000000"/>
          <w:kern w:val="24"/>
          <w:sz w:val="22"/>
          <w:szCs w:val="22"/>
        </w:rPr>
        <w:t>分，其余每题</w:t>
      </w:r>
      <w:r>
        <w:rPr>
          <w:rFonts w:hint="eastAsia" w:ascii="Arial" w:hAnsi="黑体" w:eastAsia="黑体"/>
          <w:color w:val="000000"/>
          <w:kern w:val="24"/>
          <w:sz w:val="22"/>
          <w:szCs w:val="22"/>
        </w:rPr>
        <w:t>10</w:t>
      </w:r>
      <w:r>
        <w:rPr>
          <w:rFonts w:ascii="Arial" w:hAnsi="黑体" w:eastAsia="黑体"/>
          <w:color w:val="000000"/>
          <w:kern w:val="24"/>
          <w:sz w:val="22"/>
          <w:szCs w:val="22"/>
        </w:rPr>
        <w:t>分，共52分)</w:t>
      </w:r>
    </w:p>
    <w:p>
      <w:pPr>
        <w:widowControl/>
        <w:adjustRightInd w:val="0"/>
        <w:snapToGrid w:val="0"/>
        <w:spacing w:line="312" w:lineRule="auto"/>
        <w:jc w:val="left"/>
        <w:rPr>
          <w:kern w:val="0"/>
          <w:sz w:val="22"/>
          <w:szCs w:val="22"/>
        </w:rPr>
      </w:pPr>
      <w:r>
        <w:rPr>
          <w:kern w:val="0"/>
          <w:sz w:val="22"/>
          <w:szCs w:val="22"/>
        </w:rPr>
        <w:t>17</w:t>
      </w:r>
      <w:r>
        <w:rPr>
          <w:i/>
          <w:kern w:val="0"/>
          <w:sz w:val="22"/>
          <w:szCs w:val="22"/>
        </w:rPr>
        <w:t>.</w:t>
      </w:r>
      <w:r>
        <w:rPr>
          <w:kern w:val="0"/>
          <w:sz w:val="22"/>
          <w:szCs w:val="22"/>
        </w:rPr>
        <w:t>已知</w:t>
      </w:r>
      <w:r>
        <w:rPr>
          <w:i/>
          <w:kern w:val="0"/>
          <w:sz w:val="22"/>
          <w:szCs w:val="22"/>
        </w:rPr>
        <w:t>M</w:t>
      </w:r>
      <w:r>
        <w:rPr>
          <w:kern w:val="0"/>
          <w:sz w:val="22"/>
          <w:szCs w:val="22"/>
        </w:rPr>
        <w:t>＝2</w:t>
      </w:r>
      <w:r>
        <w:rPr>
          <w:i/>
          <w:kern w:val="0"/>
          <w:sz w:val="22"/>
          <w:szCs w:val="22"/>
        </w:rPr>
        <w:t>x</w:t>
      </w:r>
      <w:r>
        <w:rPr>
          <w:kern w:val="0"/>
          <w:sz w:val="22"/>
          <w:szCs w:val="22"/>
          <w:vertAlign w:val="superscript"/>
        </w:rPr>
        <w:t>2</w:t>
      </w:r>
      <w:r>
        <w:rPr>
          <w:kern w:val="0"/>
          <w:sz w:val="22"/>
          <w:szCs w:val="22"/>
        </w:rPr>
        <w:t>－2</w:t>
      </w:r>
      <w:r>
        <w:rPr>
          <w:i/>
          <w:kern w:val="0"/>
          <w:sz w:val="22"/>
          <w:szCs w:val="22"/>
        </w:rPr>
        <w:t>xy</w:t>
      </w:r>
      <w:r>
        <w:rPr>
          <w:kern w:val="0"/>
          <w:sz w:val="22"/>
          <w:szCs w:val="22"/>
        </w:rPr>
        <w:t>+</w:t>
      </w:r>
      <w:r>
        <w:rPr>
          <w:i/>
          <w:kern w:val="0"/>
          <w:sz w:val="22"/>
          <w:szCs w:val="22"/>
        </w:rPr>
        <w:t>y</w:t>
      </w:r>
      <w:r>
        <w:rPr>
          <w:kern w:val="0"/>
          <w:sz w:val="22"/>
          <w:szCs w:val="22"/>
          <w:vertAlign w:val="superscript"/>
        </w:rPr>
        <w:t>2</w:t>
      </w:r>
      <w:r>
        <w:rPr>
          <w:kern w:val="0"/>
          <w:sz w:val="22"/>
          <w:szCs w:val="22"/>
        </w:rPr>
        <w:t>,</w:t>
      </w:r>
      <w:r>
        <w:rPr>
          <w:i/>
          <w:kern w:val="0"/>
          <w:sz w:val="22"/>
          <w:szCs w:val="22"/>
        </w:rPr>
        <w:t>N</w:t>
      </w:r>
      <w:r>
        <w:rPr>
          <w:kern w:val="0"/>
          <w:sz w:val="22"/>
          <w:szCs w:val="22"/>
        </w:rPr>
        <w:t>＝3</w:t>
      </w:r>
      <w:r>
        <w:rPr>
          <w:i/>
          <w:kern w:val="0"/>
          <w:sz w:val="22"/>
          <w:szCs w:val="22"/>
        </w:rPr>
        <w:t>x</w:t>
      </w:r>
      <w:r>
        <w:rPr>
          <w:kern w:val="0"/>
          <w:sz w:val="22"/>
          <w:szCs w:val="22"/>
          <w:vertAlign w:val="superscript"/>
        </w:rPr>
        <w:t>2</w:t>
      </w:r>
      <w:r>
        <w:rPr>
          <w:kern w:val="0"/>
          <w:sz w:val="22"/>
          <w:szCs w:val="22"/>
        </w:rPr>
        <w:t>+</w:t>
      </w:r>
      <w:r>
        <w:rPr>
          <w:i/>
          <w:kern w:val="0"/>
          <w:sz w:val="22"/>
          <w:szCs w:val="22"/>
        </w:rPr>
        <w:t>xy</w:t>
      </w:r>
      <w:r>
        <w:rPr>
          <w:kern w:val="0"/>
          <w:sz w:val="22"/>
          <w:szCs w:val="22"/>
        </w:rPr>
        <w:t>－2</w:t>
      </w:r>
      <w:r>
        <w:rPr>
          <w:i/>
          <w:kern w:val="0"/>
          <w:sz w:val="22"/>
          <w:szCs w:val="22"/>
        </w:rPr>
        <w:t>y</w:t>
      </w:r>
      <w:r>
        <w:rPr>
          <w:kern w:val="0"/>
          <w:sz w:val="22"/>
          <w:szCs w:val="22"/>
          <w:vertAlign w:val="superscript"/>
        </w:rPr>
        <w:t>2</w:t>
      </w:r>
      <w:r>
        <w:rPr>
          <w:kern w:val="0"/>
          <w:sz w:val="22"/>
          <w:szCs w:val="22"/>
        </w:rPr>
        <w:t>,求2</w:t>
      </w:r>
      <w:r>
        <w:rPr>
          <w:i/>
          <w:kern w:val="0"/>
          <w:sz w:val="22"/>
          <w:szCs w:val="22"/>
        </w:rPr>
        <w:t>M</w:t>
      </w:r>
      <w:r>
        <w:rPr>
          <w:kern w:val="0"/>
          <w:sz w:val="22"/>
          <w:szCs w:val="22"/>
        </w:rPr>
        <w:t>－3</w:t>
      </w:r>
      <w:r>
        <w:rPr>
          <w:i/>
          <w:kern w:val="0"/>
          <w:sz w:val="22"/>
          <w:szCs w:val="22"/>
        </w:rPr>
        <w:t>N</w:t>
      </w:r>
      <w:r>
        <w:rPr>
          <w:kern w:val="0"/>
          <w:sz w:val="22"/>
          <w:szCs w:val="22"/>
        </w:rPr>
        <w:t>的值</w:t>
      </w:r>
      <w:r>
        <w:rPr>
          <w:i/>
          <w:kern w:val="0"/>
          <w:sz w:val="22"/>
          <w:szCs w:val="22"/>
        </w:rPr>
        <w:t>.</w:t>
      </w:r>
    </w:p>
    <w:p>
      <w:pPr>
        <w:widowControl/>
        <w:adjustRightInd w:val="0"/>
        <w:snapToGrid w:val="0"/>
        <w:spacing w:line="312" w:lineRule="auto"/>
        <w:jc w:val="left"/>
        <w:rPr>
          <w:color w:val="FF0000"/>
          <w:kern w:val="0"/>
          <w:sz w:val="22"/>
          <w:szCs w:val="22"/>
        </w:rPr>
      </w:pPr>
      <w:r>
        <w:rPr>
          <w:color w:val="FF0000"/>
          <w:kern w:val="0"/>
          <w:sz w:val="22"/>
          <w:szCs w:val="22"/>
        </w:rPr>
        <w:t>解:原式＝2(2</w:t>
      </w:r>
      <w:r>
        <w:rPr>
          <w:i/>
          <w:color w:val="FF0000"/>
          <w:kern w:val="0"/>
          <w:sz w:val="22"/>
          <w:szCs w:val="22"/>
        </w:rPr>
        <w:t>x</w:t>
      </w:r>
      <w:r>
        <w:rPr>
          <w:color w:val="FF0000"/>
          <w:kern w:val="0"/>
          <w:sz w:val="22"/>
          <w:szCs w:val="22"/>
          <w:vertAlign w:val="superscript"/>
        </w:rPr>
        <w:t>2</w:t>
      </w:r>
      <w:r>
        <w:rPr>
          <w:color w:val="FF0000"/>
          <w:kern w:val="0"/>
          <w:sz w:val="22"/>
          <w:szCs w:val="22"/>
        </w:rPr>
        <w:t>－2</w:t>
      </w:r>
      <w:r>
        <w:rPr>
          <w:i/>
          <w:color w:val="FF0000"/>
          <w:kern w:val="0"/>
          <w:sz w:val="22"/>
          <w:szCs w:val="22"/>
        </w:rPr>
        <w:t>xy</w:t>
      </w:r>
      <w:r>
        <w:rPr>
          <w:color w:val="FF0000"/>
          <w:kern w:val="0"/>
          <w:sz w:val="22"/>
          <w:szCs w:val="22"/>
        </w:rPr>
        <w:t>+</w:t>
      </w:r>
      <w:r>
        <w:rPr>
          <w:i/>
          <w:color w:val="FF0000"/>
          <w:kern w:val="0"/>
          <w:sz w:val="22"/>
          <w:szCs w:val="22"/>
        </w:rPr>
        <w:t>y</w:t>
      </w:r>
      <w:r>
        <w:rPr>
          <w:color w:val="FF0000"/>
          <w:kern w:val="0"/>
          <w:sz w:val="22"/>
          <w:szCs w:val="22"/>
          <w:vertAlign w:val="superscript"/>
        </w:rPr>
        <w:t>2</w:t>
      </w:r>
      <w:r>
        <w:rPr>
          <w:color w:val="FF0000"/>
          <w:kern w:val="0"/>
          <w:sz w:val="22"/>
          <w:szCs w:val="22"/>
        </w:rPr>
        <w:t>)－3(3</w:t>
      </w:r>
      <w:r>
        <w:rPr>
          <w:i/>
          <w:color w:val="FF0000"/>
          <w:kern w:val="0"/>
          <w:sz w:val="22"/>
          <w:szCs w:val="22"/>
        </w:rPr>
        <w:t>x</w:t>
      </w:r>
      <w:r>
        <w:rPr>
          <w:color w:val="FF0000"/>
          <w:kern w:val="0"/>
          <w:sz w:val="22"/>
          <w:szCs w:val="22"/>
          <w:vertAlign w:val="superscript"/>
        </w:rPr>
        <w:t>2</w:t>
      </w:r>
      <w:r>
        <w:rPr>
          <w:color w:val="FF0000"/>
          <w:kern w:val="0"/>
          <w:sz w:val="22"/>
          <w:szCs w:val="22"/>
        </w:rPr>
        <w:t>+</w:t>
      </w:r>
      <w:r>
        <w:rPr>
          <w:i/>
          <w:color w:val="FF0000"/>
          <w:kern w:val="0"/>
          <w:sz w:val="22"/>
          <w:szCs w:val="22"/>
        </w:rPr>
        <w:t>xy</w:t>
      </w:r>
      <w:r>
        <w:rPr>
          <w:color w:val="FF0000"/>
          <w:kern w:val="0"/>
          <w:sz w:val="22"/>
          <w:szCs w:val="22"/>
        </w:rPr>
        <w:t>－2</w:t>
      </w:r>
      <w:r>
        <w:rPr>
          <w:i/>
          <w:color w:val="FF0000"/>
          <w:kern w:val="0"/>
          <w:sz w:val="22"/>
          <w:szCs w:val="22"/>
        </w:rPr>
        <w:t>y</w:t>
      </w:r>
      <w:r>
        <w:rPr>
          <w:color w:val="FF0000"/>
          <w:kern w:val="0"/>
          <w:sz w:val="22"/>
          <w:szCs w:val="22"/>
          <w:vertAlign w:val="superscript"/>
        </w:rPr>
        <w:t>2</w:t>
      </w:r>
      <w:r>
        <w:rPr>
          <w:color w:val="FF0000"/>
          <w:kern w:val="0"/>
          <w:sz w:val="22"/>
          <w:szCs w:val="22"/>
        </w:rPr>
        <w:t>)</w:t>
      </w:r>
    </w:p>
    <w:p>
      <w:pPr>
        <w:widowControl/>
        <w:adjustRightInd w:val="0"/>
        <w:snapToGrid w:val="0"/>
        <w:spacing w:line="312" w:lineRule="auto"/>
        <w:jc w:val="left"/>
        <w:rPr>
          <w:color w:val="FF0000"/>
          <w:kern w:val="0"/>
          <w:sz w:val="22"/>
          <w:szCs w:val="22"/>
        </w:rPr>
      </w:pPr>
      <w:r>
        <w:rPr>
          <w:color w:val="FF0000"/>
          <w:kern w:val="0"/>
          <w:sz w:val="22"/>
          <w:szCs w:val="22"/>
        </w:rPr>
        <w:t>＝4</w:t>
      </w:r>
      <w:r>
        <w:rPr>
          <w:i/>
          <w:color w:val="FF0000"/>
          <w:kern w:val="0"/>
          <w:sz w:val="22"/>
          <w:szCs w:val="22"/>
        </w:rPr>
        <w:t>x</w:t>
      </w:r>
      <w:r>
        <w:rPr>
          <w:color w:val="FF0000"/>
          <w:kern w:val="0"/>
          <w:sz w:val="22"/>
          <w:szCs w:val="22"/>
          <w:vertAlign w:val="superscript"/>
        </w:rPr>
        <w:t>2</w:t>
      </w:r>
      <w:r>
        <w:rPr>
          <w:color w:val="FF0000"/>
          <w:kern w:val="0"/>
          <w:sz w:val="22"/>
          <w:szCs w:val="22"/>
        </w:rPr>
        <w:t>－4</w:t>
      </w:r>
      <w:r>
        <w:rPr>
          <w:i/>
          <w:color w:val="FF0000"/>
          <w:kern w:val="0"/>
          <w:sz w:val="22"/>
          <w:szCs w:val="22"/>
        </w:rPr>
        <w:t>xy</w:t>
      </w:r>
      <w:r>
        <w:rPr>
          <w:color w:val="FF0000"/>
          <w:kern w:val="0"/>
          <w:sz w:val="22"/>
          <w:szCs w:val="22"/>
        </w:rPr>
        <w:t>+2</w:t>
      </w:r>
      <w:r>
        <w:rPr>
          <w:i/>
          <w:color w:val="FF0000"/>
          <w:kern w:val="0"/>
          <w:sz w:val="22"/>
          <w:szCs w:val="22"/>
        </w:rPr>
        <w:t>y</w:t>
      </w:r>
      <w:r>
        <w:rPr>
          <w:color w:val="FF0000"/>
          <w:kern w:val="0"/>
          <w:sz w:val="22"/>
          <w:szCs w:val="22"/>
          <w:vertAlign w:val="superscript"/>
        </w:rPr>
        <w:t>2</w:t>
      </w:r>
      <w:r>
        <w:rPr>
          <w:color w:val="FF0000"/>
          <w:kern w:val="0"/>
          <w:sz w:val="22"/>
          <w:szCs w:val="22"/>
        </w:rPr>
        <w:t>－9</w:t>
      </w:r>
      <w:r>
        <w:rPr>
          <w:i/>
          <w:color w:val="FF0000"/>
          <w:kern w:val="0"/>
          <w:sz w:val="22"/>
          <w:szCs w:val="22"/>
        </w:rPr>
        <w:t>x</w:t>
      </w:r>
      <w:r>
        <w:rPr>
          <w:color w:val="FF0000"/>
          <w:kern w:val="0"/>
          <w:sz w:val="22"/>
          <w:szCs w:val="22"/>
          <w:vertAlign w:val="superscript"/>
        </w:rPr>
        <w:t>2</w:t>
      </w:r>
      <w:r>
        <w:rPr>
          <w:color w:val="FF0000"/>
          <w:kern w:val="0"/>
          <w:sz w:val="22"/>
          <w:szCs w:val="22"/>
        </w:rPr>
        <w:t>－3</w:t>
      </w:r>
      <w:r>
        <w:rPr>
          <w:i/>
          <w:color w:val="FF0000"/>
          <w:kern w:val="0"/>
          <w:sz w:val="22"/>
          <w:szCs w:val="22"/>
        </w:rPr>
        <w:t>xy</w:t>
      </w:r>
      <w:r>
        <w:rPr>
          <w:color w:val="FF0000"/>
          <w:kern w:val="0"/>
          <w:sz w:val="22"/>
          <w:szCs w:val="22"/>
        </w:rPr>
        <w:t>+6</w:t>
      </w:r>
      <w:r>
        <w:rPr>
          <w:i/>
          <w:color w:val="FF0000"/>
          <w:kern w:val="0"/>
          <w:sz w:val="22"/>
          <w:szCs w:val="22"/>
        </w:rPr>
        <w:t>y</w:t>
      </w:r>
      <w:r>
        <w:rPr>
          <w:color w:val="FF0000"/>
          <w:kern w:val="0"/>
          <w:sz w:val="22"/>
          <w:szCs w:val="22"/>
          <w:vertAlign w:val="superscript"/>
        </w:rPr>
        <w:t>2</w:t>
      </w:r>
    </w:p>
    <w:p>
      <w:pPr>
        <w:widowControl/>
        <w:adjustRightInd w:val="0"/>
        <w:snapToGrid w:val="0"/>
        <w:spacing w:line="312" w:lineRule="auto"/>
        <w:jc w:val="left"/>
        <w:rPr>
          <w:color w:val="FF0000"/>
          <w:kern w:val="0"/>
          <w:sz w:val="22"/>
          <w:szCs w:val="22"/>
        </w:rPr>
      </w:pPr>
      <w:r>
        <w:rPr>
          <w:color w:val="FF0000"/>
          <w:kern w:val="0"/>
          <w:sz w:val="22"/>
          <w:szCs w:val="22"/>
        </w:rPr>
        <w:t>＝－5</w:t>
      </w:r>
      <w:r>
        <w:rPr>
          <w:i/>
          <w:color w:val="FF0000"/>
          <w:kern w:val="0"/>
          <w:sz w:val="22"/>
          <w:szCs w:val="22"/>
        </w:rPr>
        <w:t>x</w:t>
      </w:r>
      <w:r>
        <w:rPr>
          <w:color w:val="FF0000"/>
          <w:kern w:val="0"/>
          <w:sz w:val="22"/>
          <w:szCs w:val="22"/>
          <w:vertAlign w:val="superscript"/>
        </w:rPr>
        <w:t>2</w:t>
      </w:r>
      <w:r>
        <w:rPr>
          <w:color w:val="FF0000"/>
          <w:kern w:val="0"/>
          <w:sz w:val="22"/>
          <w:szCs w:val="22"/>
        </w:rPr>
        <w:t>－7</w:t>
      </w:r>
      <w:r>
        <w:rPr>
          <w:i/>
          <w:color w:val="FF0000"/>
          <w:kern w:val="0"/>
          <w:sz w:val="22"/>
          <w:szCs w:val="22"/>
        </w:rPr>
        <w:t>xy</w:t>
      </w:r>
      <w:r>
        <w:rPr>
          <w:color w:val="FF0000"/>
          <w:kern w:val="0"/>
          <w:sz w:val="22"/>
          <w:szCs w:val="22"/>
        </w:rPr>
        <w:t>+8</w:t>
      </w:r>
      <w:r>
        <w:rPr>
          <w:i/>
          <w:color w:val="FF0000"/>
          <w:kern w:val="0"/>
          <w:sz w:val="22"/>
          <w:szCs w:val="22"/>
        </w:rPr>
        <w:t>y</w:t>
      </w:r>
      <w:r>
        <w:rPr>
          <w:color w:val="FF0000"/>
          <w:kern w:val="0"/>
          <w:sz w:val="22"/>
          <w:szCs w:val="22"/>
          <w:vertAlign w:val="superscript"/>
        </w:rPr>
        <w:t>2</w:t>
      </w:r>
      <w:r>
        <w:rPr>
          <w:i/>
          <w:color w:val="FF0000"/>
          <w:kern w:val="0"/>
          <w:sz w:val="22"/>
          <w:szCs w:val="22"/>
        </w:rPr>
        <w:t>.</w:t>
      </w:r>
    </w:p>
    <w:p>
      <w:pPr>
        <w:widowControl/>
        <w:adjustRightInd w:val="0"/>
        <w:snapToGrid w:val="0"/>
        <w:spacing w:line="312" w:lineRule="auto"/>
        <w:jc w:val="left"/>
        <w:rPr>
          <w:kern w:val="0"/>
          <w:sz w:val="22"/>
          <w:szCs w:val="22"/>
        </w:rPr>
      </w:pPr>
      <w:r>
        <w:rPr>
          <w:kern w:val="0"/>
          <w:sz w:val="22"/>
          <w:szCs w:val="22"/>
        </w:rPr>
        <w:t>18</w:t>
      </w:r>
      <w:r>
        <w:rPr>
          <w:i/>
          <w:kern w:val="0"/>
          <w:sz w:val="22"/>
          <w:szCs w:val="22"/>
        </w:rPr>
        <w:t>.</w:t>
      </w:r>
      <w:r>
        <w:rPr>
          <w:kern w:val="0"/>
          <w:sz w:val="22"/>
          <w:szCs w:val="22"/>
        </w:rPr>
        <w:t>一根绳长</w:t>
      </w:r>
      <w:r>
        <w:rPr>
          <w:i/>
          <w:kern w:val="0"/>
          <w:sz w:val="22"/>
          <w:szCs w:val="22"/>
        </w:rPr>
        <w:t>a</w:t>
      </w:r>
      <w:r>
        <w:rPr>
          <w:kern w:val="0"/>
          <w:sz w:val="22"/>
          <w:szCs w:val="22"/>
        </w:rPr>
        <w:t>米(</w:t>
      </w:r>
      <w:r>
        <w:rPr>
          <w:i/>
          <w:kern w:val="0"/>
          <w:sz w:val="22"/>
          <w:szCs w:val="22"/>
        </w:rPr>
        <w:t>a</w:t>
      </w:r>
      <w:r>
        <w:rPr>
          <w:kern w:val="0"/>
          <w:sz w:val="22"/>
          <w:szCs w:val="22"/>
        </w:rPr>
        <w:t>&gt;6),第一次用掉了全长的</w:t>
      </w:r>
      <m:oMath>
        <m:f>
          <m:fPr>
            <m:ctrlPr>
              <w:rPr>
                <w:rFonts w:ascii="Cambria Math" w:hAnsi="Cambria Math"/>
                <w:kern w:val="0"/>
                <w:sz w:val="22"/>
                <w:szCs w:val="22"/>
              </w:rPr>
            </m:ctrlPr>
          </m:fPr>
          <m:num>
            <m:r>
              <m:rPr>
                <m:nor/>
                <m:sty m:val="p"/>
              </m:rPr>
              <w:rPr>
                <w:kern w:val="0"/>
                <w:sz w:val="22"/>
                <w:szCs w:val="22"/>
              </w:rPr>
              <m:t>1</m:t>
            </m:r>
            <m:ctrlPr>
              <w:rPr>
                <w:rFonts w:ascii="Cambria Math" w:hAnsi="Cambria Math"/>
                <w:kern w:val="0"/>
                <w:sz w:val="22"/>
                <w:szCs w:val="22"/>
              </w:rPr>
            </m:ctrlPr>
          </m:num>
          <m:den>
            <m:r>
              <m:rPr>
                <m:nor/>
                <m:sty m:val="p"/>
              </m:rPr>
              <w:rPr>
                <w:kern w:val="0"/>
                <w:sz w:val="22"/>
                <w:szCs w:val="22"/>
              </w:rPr>
              <m:t>3</m:t>
            </m:r>
            <m:ctrlPr>
              <w:rPr>
                <w:rFonts w:ascii="Cambria Math" w:hAnsi="Cambria Math"/>
                <w:kern w:val="0"/>
                <w:sz w:val="22"/>
                <w:szCs w:val="22"/>
              </w:rPr>
            </m:ctrlPr>
          </m:den>
        </m:f>
      </m:oMath>
      <w:r>
        <w:rPr>
          <w:kern w:val="0"/>
          <w:sz w:val="22"/>
          <w:szCs w:val="22"/>
        </w:rPr>
        <w:t>多1米,第二次用掉了余下的</w:t>
      </w:r>
      <m:oMath>
        <m:f>
          <m:fPr>
            <m:ctrlPr>
              <w:rPr>
                <w:rFonts w:ascii="Cambria Math" w:hAnsi="Cambria Math"/>
                <w:kern w:val="0"/>
                <w:sz w:val="22"/>
                <w:szCs w:val="22"/>
              </w:rPr>
            </m:ctrlPr>
          </m:fPr>
          <m:num>
            <m:r>
              <m:rPr>
                <m:nor/>
                <m:sty m:val="p"/>
              </m:rPr>
              <w:rPr>
                <w:kern w:val="0"/>
                <w:sz w:val="22"/>
                <w:szCs w:val="22"/>
              </w:rPr>
              <m:t>2</m:t>
            </m:r>
            <m:ctrlPr>
              <w:rPr>
                <w:rFonts w:ascii="Cambria Math" w:hAnsi="Cambria Math"/>
                <w:kern w:val="0"/>
                <w:sz w:val="22"/>
                <w:szCs w:val="22"/>
              </w:rPr>
            </m:ctrlPr>
          </m:num>
          <m:den>
            <m:r>
              <m:rPr>
                <m:nor/>
                <m:sty m:val="p"/>
              </m:rPr>
              <w:rPr>
                <w:kern w:val="0"/>
                <w:sz w:val="22"/>
                <w:szCs w:val="22"/>
              </w:rPr>
              <m:t>3</m:t>
            </m:r>
            <m:ctrlPr>
              <w:rPr>
                <w:rFonts w:ascii="Cambria Math" w:hAnsi="Cambria Math"/>
                <w:kern w:val="0"/>
                <w:sz w:val="22"/>
                <w:szCs w:val="22"/>
              </w:rPr>
            </m:ctrlPr>
          </m:den>
        </m:f>
      </m:oMath>
      <w:r>
        <w:rPr>
          <w:kern w:val="0"/>
          <w:sz w:val="22"/>
          <w:szCs w:val="22"/>
        </w:rPr>
        <w:t>少2米,最后还剩多少米?</w:t>
      </w:r>
    </w:p>
    <w:p>
      <w:pPr>
        <w:widowControl/>
        <w:adjustRightInd w:val="0"/>
        <w:snapToGrid w:val="0"/>
        <w:spacing w:line="312" w:lineRule="auto"/>
        <w:jc w:val="left"/>
        <w:rPr>
          <w:color w:val="FF0000"/>
          <w:kern w:val="0"/>
          <w:sz w:val="22"/>
          <w:szCs w:val="22"/>
        </w:rPr>
      </w:pPr>
      <w:r>
        <w:rPr>
          <w:color w:val="FF0000"/>
          <w:kern w:val="0"/>
          <w:sz w:val="22"/>
          <w:szCs w:val="22"/>
        </w:rPr>
        <w:t>解:由题可知a－</w:t>
      </w:r>
      <m:oMath>
        <m:d>
          <m:dPr>
            <m:ctrlPr>
              <w:rPr>
                <w:rFonts w:ascii="Cambria Math" w:hAnsi="Cambria Math"/>
                <w:color w:val="FF0000"/>
                <w:kern w:val="0"/>
                <w:sz w:val="22"/>
                <w:szCs w:val="22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color w:val="FF0000"/>
                    <w:kern w:val="0"/>
                    <w:sz w:val="22"/>
                    <w:szCs w:val="22"/>
                  </w:rPr>
                </m:ctrlPr>
              </m:fPr>
              <m:num>
                <m:r>
                  <m:rPr>
                    <m:nor/>
                    <m:sty m:val="p"/>
                  </m:rPr>
                  <w:rPr>
                    <w:color w:val="FF0000"/>
                    <w:kern w:val="0"/>
                    <w:sz w:val="22"/>
                    <w:szCs w:val="22"/>
                  </w:rPr>
                  <m:t>1</m:t>
                </m:r>
                <m:ctrlPr>
                  <w:rPr>
                    <w:rFonts w:ascii="Cambria Math" w:hAnsi="Cambria Math"/>
                    <w:color w:val="FF0000"/>
                    <w:kern w:val="0"/>
                    <w:sz w:val="22"/>
                    <w:szCs w:val="22"/>
                  </w:rPr>
                </m:ctrlPr>
              </m:num>
              <m:den>
                <m:r>
                  <m:rPr>
                    <m:nor/>
                    <m:sty m:val="p"/>
                  </m:rPr>
                  <w:rPr>
                    <w:color w:val="FF0000"/>
                    <w:kern w:val="0"/>
                    <w:sz w:val="22"/>
                    <w:szCs w:val="22"/>
                  </w:rPr>
                  <m:t>3</m:t>
                </m:r>
                <m:ctrlPr>
                  <w:rPr>
                    <w:rFonts w:ascii="Cambria Math" w:hAnsi="Cambria Math"/>
                    <w:color w:val="FF0000"/>
                    <w:kern w:val="0"/>
                    <w:sz w:val="22"/>
                    <w:szCs w:val="22"/>
                  </w:rPr>
                </m:ctrlPr>
              </m:den>
            </m:f>
            <m:r>
              <m:rPr>
                <m:nor/>
                <m:sty m:val="p"/>
              </m:rPr>
              <w:rPr>
                <w:color w:val="FF0000"/>
                <w:kern w:val="0"/>
                <w:sz w:val="22"/>
                <w:szCs w:val="22"/>
              </w:rPr>
              <m:t>a+1</m:t>
            </m:r>
            <m:ctrlPr>
              <w:rPr>
                <w:rFonts w:ascii="Cambria Math" w:hAnsi="Cambria Math"/>
                <w:color w:val="FF0000"/>
                <w:kern w:val="0"/>
                <w:sz w:val="22"/>
                <w:szCs w:val="22"/>
              </w:rPr>
            </m:ctrlPr>
          </m:e>
        </m:d>
        <m:r>
          <m:rPr>
            <m:nor/>
            <m:sty m:val="p"/>
          </m:rPr>
          <w:rPr>
            <w:color w:val="FF0000"/>
            <w:kern w:val="0"/>
            <w:sz w:val="22"/>
            <w:szCs w:val="22"/>
          </w:rPr>
          <m:t>－</m:t>
        </m:r>
        <m:d>
          <m:dPr>
            <m:begChr m:val="{"/>
            <m:endChr m:val="}"/>
            <m:ctrlPr>
              <w:rPr>
                <w:rFonts w:ascii="Cambria Math" w:hAnsi="Cambria Math"/>
                <w:color w:val="FF0000"/>
                <w:kern w:val="0"/>
                <w:sz w:val="22"/>
                <w:szCs w:val="22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color w:val="FF0000"/>
                    <w:kern w:val="0"/>
                    <w:sz w:val="22"/>
                    <w:szCs w:val="22"/>
                  </w:rPr>
                </m:ctrlPr>
              </m:fPr>
              <m:num>
                <m:r>
                  <m:rPr>
                    <m:nor/>
                    <m:sty m:val="p"/>
                  </m:rPr>
                  <w:rPr>
                    <w:color w:val="FF0000"/>
                    <w:kern w:val="0"/>
                    <w:sz w:val="22"/>
                    <w:szCs w:val="22"/>
                  </w:rPr>
                  <m:t>2</m:t>
                </m:r>
                <m:ctrlPr>
                  <w:rPr>
                    <w:rFonts w:ascii="Cambria Math" w:hAnsi="Cambria Math"/>
                    <w:color w:val="FF0000"/>
                    <w:kern w:val="0"/>
                    <w:sz w:val="22"/>
                    <w:szCs w:val="22"/>
                  </w:rPr>
                </m:ctrlPr>
              </m:num>
              <m:den>
                <m:r>
                  <m:rPr>
                    <m:nor/>
                    <m:sty m:val="p"/>
                  </m:rPr>
                  <w:rPr>
                    <w:color w:val="FF0000"/>
                    <w:kern w:val="0"/>
                    <w:sz w:val="22"/>
                    <w:szCs w:val="22"/>
                  </w:rPr>
                  <m:t>3</m:t>
                </m:r>
                <m:ctrlPr>
                  <w:rPr>
                    <w:rFonts w:ascii="Cambria Math" w:hAnsi="Cambria Math"/>
                    <w:color w:val="FF0000"/>
                    <w:kern w:val="0"/>
                    <w:sz w:val="22"/>
                    <w:szCs w:val="22"/>
                  </w:rPr>
                </m:ctrlPr>
              </m:den>
            </m:f>
            <m:d>
              <m:dPr>
                <m:begChr m:val="["/>
                <m:endChr m:val="]"/>
                <m:ctrlPr>
                  <w:rPr>
                    <w:rFonts w:ascii="Cambria Math" w:hAnsi="Cambria Math"/>
                    <w:color w:val="FF0000"/>
                    <w:kern w:val="0"/>
                    <w:sz w:val="22"/>
                    <w:szCs w:val="22"/>
                  </w:rPr>
                </m:ctrlPr>
              </m:dPr>
              <m:e>
                <m:r>
                  <m:rPr>
                    <m:nor/>
                    <m:sty m:val="p"/>
                  </m:rPr>
                  <w:rPr>
                    <w:color w:val="FF0000"/>
                    <w:kern w:val="0"/>
                    <w:sz w:val="22"/>
                    <w:szCs w:val="22"/>
                  </w:rPr>
                  <m:t>a－</m:t>
                </m:r>
                <m:d>
                  <m:dPr>
                    <m:ctrlPr>
                      <w:rPr>
                        <w:rFonts w:ascii="Cambria Math" w:hAnsi="Cambria Math"/>
                        <w:color w:val="FF0000"/>
                        <w:kern w:val="0"/>
                        <w:sz w:val="22"/>
                        <w:szCs w:val="22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color w:val="FF0000"/>
                            <w:kern w:val="0"/>
                            <w:sz w:val="22"/>
                            <w:szCs w:val="22"/>
                          </w:rPr>
                        </m:ctrlPr>
                      </m:fPr>
                      <m:num>
                        <m:r>
                          <m:rPr>
                            <m:nor/>
                            <m:sty m:val="p"/>
                          </m:rPr>
                          <w:rPr>
                            <w:color w:val="FF0000"/>
                            <w:kern w:val="0"/>
                            <w:sz w:val="22"/>
                            <w:szCs w:val="22"/>
                          </w:rPr>
                          <m:t>1</m:t>
                        </m:r>
                        <m:ctrlPr>
                          <w:rPr>
                            <w:rFonts w:ascii="Cambria Math" w:hAnsi="Cambria Math"/>
                            <w:color w:val="FF0000"/>
                            <w:kern w:val="0"/>
                            <w:sz w:val="22"/>
                            <w:szCs w:val="22"/>
                          </w:rPr>
                        </m:ctrlPr>
                      </m:num>
                      <m:den>
                        <m:r>
                          <m:rPr>
                            <m:nor/>
                            <m:sty m:val="p"/>
                          </m:rPr>
                          <w:rPr>
                            <w:color w:val="FF0000"/>
                            <w:kern w:val="0"/>
                            <w:sz w:val="22"/>
                            <w:szCs w:val="22"/>
                          </w:rPr>
                          <m:t>3</m:t>
                        </m:r>
                        <m:ctrlPr>
                          <w:rPr>
                            <w:rFonts w:ascii="Cambria Math" w:hAnsi="Cambria Math"/>
                            <w:color w:val="FF0000"/>
                            <w:kern w:val="0"/>
                            <w:sz w:val="22"/>
                            <w:szCs w:val="22"/>
                          </w:rPr>
                        </m:ctrlPr>
                      </m:den>
                    </m:f>
                    <m:r>
                      <m:rPr>
                        <m:nor/>
                        <m:sty m:val="p"/>
                      </m:rPr>
                      <w:rPr>
                        <w:color w:val="FF0000"/>
                        <w:kern w:val="0"/>
                        <w:sz w:val="22"/>
                        <w:szCs w:val="22"/>
                      </w:rPr>
                      <m:t>a+1</m:t>
                    </m:r>
                    <m:ctrlPr>
                      <w:rPr>
                        <w:rFonts w:ascii="Cambria Math" w:hAnsi="Cambria Math"/>
                        <w:color w:val="FF0000"/>
                        <w:kern w:val="0"/>
                        <w:sz w:val="22"/>
                        <w:szCs w:val="22"/>
                      </w:rPr>
                    </m:ctrlPr>
                  </m:e>
                </m:d>
                <m:ctrlPr>
                  <w:rPr>
                    <w:rFonts w:ascii="Cambria Math" w:hAnsi="Cambria Math"/>
                    <w:color w:val="FF0000"/>
                    <w:kern w:val="0"/>
                    <w:sz w:val="22"/>
                    <w:szCs w:val="22"/>
                  </w:rPr>
                </m:ctrlPr>
              </m:e>
            </m:d>
            <m:r>
              <m:rPr>
                <m:nor/>
                <m:sty m:val="p"/>
              </m:rPr>
              <w:rPr>
                <w:color w:val="FF0000"/>
                <w:kern w:val="0"/>
                <w:sz w:val="22"/>
                <w:szCs w:val="22"/>
              </w:rPr>
              <m:t>－2</m:t>
            </m:r>
            <m:ctrlPr>
              <w:rPr>
                <w:rFonts w:ascii="Cambria Math" w:hAnsi="Cambria Math"/>
                <w:color w:val="FF0000"/>
                <w:kern w:val="0"/>
                <w:sz w:val="22"/>
                <w:szCs w:val="22"/>
              </w:rPr>
            </m:ctrlPr>
          </m:e>
        </m:d>
        <m:r>
          <m:rPr>
            <m:sty m:val="p"/>
          </m:rPr>
          <w:rPr>
            <w:rFonts w:ascii="Cambria Math" w:hAnsi="Cambria Math"/>
            <w:color w:val="FF0000"/>
            <w:kern w:val="0"/>
            <w:sz w:val="22"/>
            <w:szCs w:val="22"/>
          </w:rPr>
          <m:t>＝a－</m:t>
        </m:r>
        <m:f>
          <m:fPr>
            <m:ctrlPr>
              <w:rPr>
                <w:rFonts w:ascii="Cambria Math" w:hAnsi="Cambria Math"/>
                <w:color w:val="FF0000"/>
                <w:kern w:val="0"/>
                <w:sz w:val="22"/>
                <w:szCs w:val="22"/>
              </w:rPr>
            </m:ctrlPr>
          </m:fPr>
          <m:num>
            <m:r>
              <m:rPr>
                <m:nor/>
                <m:sty m:val="p"/>
              </m:rPr>
              <w:rPr>
                <w:color w:val="FF0000"/>
                <w:kern w:val="0"/>
                <w:sz w:val="22"/>
                <w:szCs w:val="22"/>
              </w:rPr>
              <m:t>1</m:t>
            </m:r>
            <m:ctrlPr>
              <w:rPr>
                <w:rFonts w:ascii="Cambria Math" w:hAnsi="Cambria Math"/>
                <w:color w:val="FF0000"/>
                <w:kern w:val="0"/>
                <w:sz w:val="22"/>
                <w:szCs w:val="22"/>
              </w:rPr>
            </m:ctrlPr>
          </m:num>
          <m:den>
            <m:r>
              <m:rPr>
                <m:nor/>
                <m:sty m:val="p"/>
              </m:rPr>
              <w:rPr>
                <w:color w:val="FF0000"/>
                <w:kern w:val="0"/>
                <w:sz w:val="22"/>
                <w:szCs w:val="22"/>
              </w:rPr>
              <m:t>3</m:t>
            </m:r>
            <m:ctrlPr>
              <w:rPr>
                <w:rFonts w:ascii="Cambria Math" w:hAnsi="Cambria Math"/>
                <w:color w:val="FF0000"/>
                <w:kern w:val="0"/>
                <w:sz w:val="22"/>
                <w:szCs w:val="22"/>
              </w:rPr>
            </m:ctrlPr>
          </m:den>
        </m:f>
        <m:r>
          <m:rPr>
            <m:sty m:val="p"/>
          </m:rPr>
          <w:rPr>
            <w:rFonts w:ascii="Cambria Math" w:hAnsi="Cambria Math"/>
            <w:color w:val="FF0000"/>
            <w:kern w:val="0"/>
            <w:sz w:val="22"/>
            <w:szCs w:val="22"/>
          </w:rPr>
          <m:t>a－1－</m:t>
        </m:r>
        <m:d>
          <m:dPr>
            <m:begChr m:val="["/>
            <m:endChr m:val="]"/>
            <m:ctrlPr>
              <w:rPr>
                <w:rFonts w:ascii="Cambria Math" w:hAnsi="Cambria Math"/>
                <w:color w:val="FF0000"/>
                <w:kern w:val="0"/>
                <w:sz w:val="22"/>
                <w:szCs w:val="22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color w:val="FF0000"/>
                    <w:kern w:val="0"/>
                    <w:sz w:val="22"/>
                    <w:szCs w:val="22"/>
                  </w:rPr>
                </m:ctrlPr>
              </m:fPr>
              <m:num>
                <m:r>
                  <m:rPr>
                    <m:nor/>
                    <m:sty m:val="p"/>
                  </m:rPr>
                  <w:rPr>
                    <w:color w:val="FF0000"/>
                    <w:kern w:val="0"/>
                    <w:sz w:val="22"/>
                    <w:szCs w:val="22"/>
                  </w:rPr>
                  <m:t>2</m:t>
                </m:r>
                <m:ctrlPr>
                  <w:rPr>
                    <w:rFonts w:ascii="Cambria Math" w:hAnsi="Cambria Math"/>
                    <w:color w:val="FF0000"/>
                    <w:kern w:val="0"/>
                    <w:sz w:val="22"/>
                    <w:szCs w:val="22"/>
                  </w:rPr>
                </m:ctrlPr>
              </m:num>
              <m:den>
                <m:r>
                  <m:rPr>
                    <m:nor/>
                    <m:sty m:val="p"/>
                  </m:rPr>
                  <w:rPr>
                    <w:color w:val="FF0000"/>
                    <w:kern w:val="0"/>
                    <w:sz w:val="22"/>
                    <w:szCs w:val="22"/>
                  </w:rPr>
                  <m:t>3</m:t>
                </m:r>
                <m:ctrlPr>
                  <w:rPr>
                    <w:rFonts w:ascii="Cambria Math" w:hAnsi="Cambria Math"/>
                    <w:color w:val="FF0000"/>
                    <w:kern w:val="0"/>
                    <w:sz w:val="22"/>
                    <w:szCs w:val="22"/>
                  </w:rPr>
                </m:ctrlPr>
              </m:den>
            </m:f>
            <m:d>
              <m:dPr>
                <m:ctrlPr>
                  <w:rPr>
                    <w:rFonts w:ascii="Cambria Math" w:hAnsi="Cambria Math"/>
                    <w:color w:val="FF0000"/>
                    <w:kern w:val="0"/>
                    <w:sz w:val="22"/>
                    <w:szCs w:val="22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color w:val="FF0000"/>
                        <w:kern w:val="0"/>
                        <w:sz w:val="22"/>
                        <w:szCs w:val="22"/>
                      </w:rPr>
                    </m:ctrlPr>
                  </m:fPr>
                  <m:num>
                    <m:r>
                      <m:rPr>
                        <m:nor/>
                        <m:sty m:val="p"/>
                      </m:rPr>
                      <w:rPr>
                        <w:color w:val="FF0000"/>
                        <w:kern w:val="0"/>
                        <w:sz w:val="22"/>
                        <w:szCs w:val="22"/>
                      </w:rPr>
                      <m:t>2</m:t>
                    </m:r>
                    <m:ctrlPr>
                      <w:rPr>
                        <w:rFonts w:ascii="Cambria Math" w:hAnsi="Cambria Math"/>
                        <w:color w:val="FF0000"/>
                        <w:kern w:val="0"/>
                        <w:sz w:val="22"/>
                        <w:szCs w:val="22"/>
                      </w:rPr>
                    </m:ctrlPr>
                  </m:num>
                  <m:den>
                    <m:r>
                      <m:rPr>
                        <m:nor/>
                        <m:sty m:val="p"/>
                      </m:rPr>
                      <w:rPr>
                        <w:color w:val="FF0000"/>
                        <w:kern w:val="0"/>
                        <w:sz w:val="22"/>
                        <w:szCs w:val="22"/>
                      </w:rPr>
                      <m:t>3</m:t>
                    </m:r>
                    <m:ctrlPr>
                      <w:rPr>
                        <w:rFonts w:ascii="Cambria Math" w:hAnsi="Cambria Math"/>
                        <w:color w:val="FF0000"/>
                        <w:kern w:val="0"/>
                        <w:sz w:val="22"/>
                        <w:szCs w:val="22"/>
                      </w:rPr>
                    </m:ctrlPr>
                  </m:den>
                </m:f>
                <m:r>
                  <m:rPr>
                    <m:nor/>
                    <m:sty m:val="p"/>
                  </m:rPr>
                  <w:rPr>
                    <w:color w:val="FF0000"/>
                    <w:kern w:val="0"/>
                    <w:sz w:val="22"/>
                    <w:szCs w:val="22"/>
                  </w:rPr>
                  <m:t>a－1</m:t>
                </m:r>
                <m:ctrlPr>
                  <w:rPr>
                    <w:rFonts w:ascii="Cambria Math" w:hAnsi="Cambria Math"/>
                    <w:color w:val="FF0000"/>
                    <w:kern w:val="0"/>
                    <w:sz w:val="22"/>
                    <w:szCs w:val="22"/>
                  </w:rPr>
                </m:ctrlPr>
              </m:e>
            </m:d>
            <m:r>
              <m:rPr>
                <m:nor/>
                <m:sty m:val="p"/>
              </m:rPr>
              <w:rPr>
                <w:color w:val="FF0000"/>
                <w:kern w:val="0"/>
                <w:sz w:val="22"/>
                <w:szCs w:val="22"/>
              </w:rPr>
              <m:t>－2</m:t>
            </m:r>
            <m:ctrlPr>
              <w:rPr>
                <w:rFonts w:ascii="Cambria Math" w:hAnsi="Cambria Math"/>
                <w:color w:val="FF0000"/>
                <w:kern w:val="0"/>
                <w:sz w:val="22"/>
                <w:szCs w:val="22"/>
              </w:rPr>
            </m:ctrlPr>
          </m:e>
        </m:d>
        <m:r>
          <m:rPr>
            <m:sty m:val="p"/>
          </m:rPr>
          <w:rPr>
            <w:rFonts w:ascii="Cambria Math" w:hAnsi="Cambria Math"/>
            <w:color w:val="FF0000"/>
            <w:kern w:val="0"/>
            <w:sz w:val="22"/>
            <w:szCs w:val="22"/>
          </w:rPr>
          <m:t>＝a－</m:t>
        </m:r>
        <m:f>
          <m:fPr>
            <m:ctrlPr>
              <w:rPr>
                <w:rFonts w:ascii="Cambria Math" w:hAnsi="Cambria Math"/>
                <w:color w:val="FF0000"/>
                <w:kern w:val="0"/>
                <w:sz w:val="22"/>
                <w:szCs w:val="22"/>
              </w:rPr>
            </m:ctrlPr>
          </m:fPr>
          <m:num>
            <m:r>
              <m:rPr>
                <m:nor/>
                <m:sty m:val="p"/>
              </m:rPr>
              <w:rPr>
                <w:color w:val="FF0000"/>
                <w:kern w:val="0"/>
                <w:sz w:val="22"/>
                <w:szCs w:val="22"/>
              </w:rPr>
              <m:t>1</m:t>
            </m:r>
            <m:ctrlPr>
              <w:rPr>
                <w:rFonts w:ascii="Cambria Math" w:hAnsi="Cambria Math"/>
                <w:color w:val="FF0000"/>
                <w:kern w:val="0"/>
                <w:sz w:val="22"/>
                <w:szCs w:val="22"/>
              </w:rPr>
            </m:ctrlPr>
          </m:num>
          <m:den>
            <m:r>
              <m:rPr>
                <m:nor/>
                <m:sty m:val="p"/>
              </m:rPr>
              <w:rPr>
                <w:color w:val="FF0000"/>
                <w:kern w:val="0"/>
                <w:sz w:val="22"/>
                <w:szCs w:val="22"/>
              </w:rPr>
              <m:t>3</m:t>
            </m:r>
            <m:ctrlPr>
              <w:rPr>
                <w:rFonts w:ascii="Cambria Math" w:hAnsi="Cambria Math"/>
                <w:color w:val="FF0000"/>
                <w:kern w:val="0"/>
                <w:sz w:val="22"/>
                <w:szCs w:val="22"/>
              </w:rPr>
            </m:ctrlPr>
          </m:den>
        </m:f>
        <m:r>
          <m:rPr>
            <m:sty m:val="p"/>
          </m:rPr>
          <w:rPr>
            <w:rFonts w:ascii="Cambria Math" w:hAnsi="Cambria Math"/>
            <w:color w:val="FF0000"/>
            <w:kern w:val="0"/>
            <w:sz w:val="22"/>
            <w:szCs w:val="22"/>
          </w:rPr>
          <m:t>a－1－</m:t>
        </m:r>
        <m:f>
          <m:fPr>
            <m:ctrlPr>
              <w:rPr>
                <w:rFonts w:ascii="Cambria Math" w:hAnsi="Cambria Math"/>
                <w:color w:val="FF0000"/>
                <w:kern w:val="0"/>
                <w:sz w:val="22"/>
                <w:szCs w:val="22"/>
              </w:rPr>
            </m:ctrlPr>
          </m:fPr>
          <m:num>
            <m:r>
              <m:rPr>
                <m:nor/>
                <m:sty m:val="p"/>
              </m:rPr>
              <w:rPr>
                <w:color w:val="FF0000"/>
                <w:kern w:val="0"/>
                <w:sz w:val="22"/>
                <w:szCs w:val="22"/>
              </w:rPr>
              <m:t>4</m:t>
            </m:r>
            <m:ctrlPr>
              <w:rPr>
                <w:rFonts w:ascii="Cambria Math" w:hAnsi="Cambria Math"/>
                <w:color w:val="FF0000"/>
                <w:kern w:val="0"/>
                <w:sz w:val="22"/>
                <w:szCs w:val="22"/>
              </w:rPr>
            </m:ctrlPr>
          </m:num>
          <m:den>
            <m:r>
              <m:rPr>
                <m:nor/>
                <m:sty m:val="p"/>
              </m:rPr>
              <w:rPr>
                <w:color w:val="FF0000"/>
                <w:kern w:val="0"/>
                <w:sz w:val="22"/>
                <w:szCs w:val="22"/>
              </w:rPr>
              <m:t>9</m:t>
            </m:r>
            <m:ctrlPr>
              <w:rPr>
                <w:rFonts w:ascii="Cambria Math" w:hAnsi="Cambria Math"/>
                <w:color w:val="FF0000"/>
                <w:kern w:val="0"/>
                <w:sz w:val="22"/>
                <w:szCs w:val="22"/>
              </w:rPr>
            </m:ctrlPr>
          </m:den>
        </m:f>
        <m:r>
          <m:rPr>
            <m:sty m:val="p"/>
          </m:rPr>
          <w:rPr>
            <w:rFonts w:ascii="Cambria Math" w:hAnsi="Cambria Math"/>
            <w:color w:val="FF0000"/>
            <w:kern w:val="0"/>
            <w:sz w:val="22"/>
            <w:szCs w:val="22"/>
          </w:rPr>
          <m:t>a+</m:t>
        </m:r>
        <m:f>
          <m:fPr>
            <m:ctrlPr>
              <w:rPr>
                <w:rFonts w:ascii="Cambria Math" w:hAnsi="Cambria Math"/>
                <w:color w:val="FF0000"/>
                <w:kern w:val="0"/>
                <w:sz w:val="22"/>
                <w:szCs w:val="22"/>
              </w:rPr>
            </m:ctrlPr>
          </m:fPr>
          <m:num>
            <m:r>
              <m:rPr>
                <m:nor/>
                <m:sty m:val="p"/>
              </m:rPr>
              <w:rPr>
                <w:color w:val="FF0000"/>
                <w:kern w:val="0"/>
                <w:sz w:val="22"/>
                <w:szCs w:val="22"/>
              </w:rPr>
              <m:t>2</m:t>
            </m:r>
            <m:ctrlPr>
              <w:rPr>
                <w:rFonts w:ascii="Cambria Math" w:hAnsi="Cambria Math"/>
                <w:color w:val="FF0000"/>
                <w:kern w:val="0"/>
                <w:sz w:val="22"/>
                <w:szCs w:val="22"/>
              </w:rPr>
            </m:ctrlPr>
          </m:num>
          <m:den>
            <m:r>
              <m:rPr>
                <m:nor/>
                <m:sty m:val="p"/>
              </m:rPr>
              <w:rPr>
                <w:color w:val="FF0000"/>
                <w:kern w:val="0"/>
                <w:sz w:val="22"/>
                <w:szCs w:val="22"/>
              </w:rPr>
              <m:t>3</m:t>
            </m:r>
            <m:ctrlPr>
              <w:rPr>
                <w:rFonts w:ascii="Cambria Math" w:hAnsi="Cambria Math"/>
                <w:color w:val="FF0000"/>
                <w:kern w:val="0"/>
                <w:sz w:val="22"/>
                <w:szCs w:val="22"/>
              </w:rPr>
            </m:ctrlPr>
          </m:den>
        </m:f>
        <m:r>
          <m:rPr>
            <m:sty m:val="p"/>
          </m:rPr>
          <w:rPr>
            <w:rFonts w:ascii="Cambria Math" w:hAnsi="Cambria Math"/>
            <w:color w:val="FF0000"/>
            <w:kern w:val="0"/>
            <w:sz w:val="22"/>
            <w:szCs w:val="22"/>
          </w:rPr>
          <m:t>+2＝</m:t>
        </m:r>
        <m:d>
          <m:dPr>
            <m:ctrlPr>
              <w:rPr>
                <w:rFonts w:ascii="Cambria Math" w:hAnsi="Cambria Math"/>
                <w:color w:val="FF0000"/>
                <w:kern w:val="0"/>
                <w:sz w:val="22"/>
                <w:szCs w:val="22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color w:val="FF0000"/>
                    <w:kern w:val="0"/>
                    <w:sz w:val="22"/>
                    <w:szCs w:val="22"/>
                  </w:rPr>
                </m:ctrlPr>
              </m:fPr>
              <m:num>
                <m:r>
                  <m:rPr>
                    <m:nor/>
                    <m:sty m:val="p"/>
                  </m:rPr>
                  <w:rPr>
                    <w:color w:val="FF0000"/>
                    <w:kern w:val="0"/>
                    <w:sz w:val="22"/>
                    <w:szCs w:val="22"/>
                  </w:rPr>
                  <m:t>2</m:t>
                </m:r>
                <m:ctrlPr>
                  <w:rPr>
                    <w:rFonts w:ascii="Cambria Math" w:hAnsi="Cambria Math"/>
                    <w:color w:val="FF0000"/>
                    <w:kern w:val="0"/>
                    <w:sz w:val="22"/>
                    <w:szCs w:val="22"/>
                  </w:rPr>
                </m:ctrlPr>
              </m:num>
              <m:den>
                <m:r>
                  <m:rPr>
                    <m:nor/>
                    <m:sty m:val="p"/>
                  </m:rPr>
                  <w:rPr>
                    <w:color w:val="FF0000"/>
                    <w:kern w:val="0"/>
                    <w:sz w:val="22"/>
                    <w:szCs w:val="22"/>
                  </w:rPr>
                  <m:t>9</m:t>
                </m:r>
                <m:ctrlPr>
                  <w:rPr>
                    <w:rFonts w:ascii="Cambria Math" w:hAnsi="Cambria Math"/>
                    <w:color w:val="FF0000"/>
                    <w:kern w:val="0"/>
                    <w:sz w:val="22"/>
                    <w:szCs w:val="22"/>
                  </w:rPr>
                </m:ctrlPr>
              </m:den>
            </m:f>
            <m:r>
              <m:rPr>
                <m:nor/>
                <m:sty m:val="p"/>
              </m:rPr>
              <w:rPr>
                <w:color w:val="FF0000"/>
                <w:kern w:val="0"/>
                <w:sz w:val="22"/>
                <w:szCs w:val="22"/>
              </w:rPr>
              <m:t>a+</m:t>
            </m:r>
            <m:f>
              <m:fPr>
                <m:ctrlPr>
                  <w:rPr>
                    <w:rFonts w:ascii="Cambria Math" w:hAnsi="Cambria Math"/>
                    <w:color w:val="FF0000"/>
                    <w:kern w:val="0"/>
                    <w:sz w:val="22"/>
                    <w:szCs w:val="22"/>
                  </w:rPr>
                </m:ctrlPr>
              </m:fPr>
              <m:num>
                <m:r>
                  <m:rPr>
                    <m:nor/>
                    <m:sty m:val="p"/>
                  </m:rPr>
                  <w:rPr>
                    <w:color w:val="FF0000"/>
                    <w:kern w:val="0"/>
                    <w:sz w:val="22"/>
                    <w:szCs w:val="22"/>
                  </w:rPr>
                  <m:t>5</m:t>
                </m:r>
                <m:ctrlPr>
                  <w:rPr>
                    <w:rFonts w:ascii="Cambria Math" w:hAnsi="Cambria Math"/>
                    <w:color w:val="FF0000"/>
                    <w:kern w:val="0"/>
                    <w:sz w:val="22"/>
                    <w:szCs w:val="22"/>
                  </w:rPr>
                </m:ctrlPr>
              </m:num>
              <m:den>
                <m:r>
                  <m:rPr>
                    <m:nor/>
                    <m:sty m:val="p"/>
                  </m:rPr>
                  <w:rPr>
                    <w:color w:val="FF0000"/>
                    <w:kern w:val="0"/>
                    <w:sz w:val="22"/>
                    <w:szCs w:val="22"/>
                  </w:rPr>
                  <m:t>3</m:t>
                </m:r>
                <m:ctrlPr>
                  <w:rPr>
                    <w:rFonts w:ascii="Cambria Math" w:hAnsi="Cambria Math"/>
                    <w:color w:val="FF0000"/>
                    <w:kern w:val="0"/>
                    <w:sz w:val="22"/>
                    <w:szCs w:val="22"/>
                  </w:rPr>
                </m:ctrlPr>
              </m:den>
            </m:f>
            <m:ctrlPr>
              <w:rPr>
                <w:rFonts w:ascii="Cambria Math" w:hAnsi="Cambria Math"/>
                <w:color w:val="FF0000"/>
                <w:kern w:val="0"/>
                <w:sz w:val="22"/>
                <w:szCs w:val="22"/>
              </w:rPr>
            </m:ctrlPr>
          </m:e>
        </m:d>
      </m:oMath>
      <w:r>
        <w:rPr>
          <w:color w:val="FF0000"/>
          <w:kern w:val="0"/>
          <w:sz w:val="22"/>
          <w:szCs w:val="22"/>
        </w:rPr>
        <w:t>米.</w:t>
      </w:r>
    </w:p>
    <w:p>
      <w:pPr>
        <w:widowControl/>
        <w:adjustRightInd w:val="0"/>
        <w:snapToGrid w:val="0"/>
        <w:spacing w:line="312" w:lineRule="auto"/>
        <w:jc w:val="left"/>
        <w:rPr>
          <w:color w:val="FF0000"/>
          <w:kern w:val="0"/>
          <w:sz w:val="22"/>
          <w:szCs w:val="22"/>
        </w:rPr>
      </w:pPr>
      <w:r>
        <w:rPr>
          <w:color w:val="FF0000"/>
          <w:kern w:val="0"/>
          <w:sz w:val="22"/>
          <w:szCs w:val="22"/>
        </w:rPr>
        <w:t>答:最后还剩</w:t>
      </w:r>
      <m:oMath>
        <m:d>
          <m:dPr>
            <m:ctrlPr>
              <w:rPr>
                <w:rFonts w:ascii="Cambria Math" w:hAnsi="Cambria Math"/>
                <w:color w:val="FF0000"/>
                <w:kern w:val="0"/>
                <w:sz w:val="22"/>
                <w:szCs w:val="22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color w:val="FF0000"/>
                    <w:kern w:val="0"/>
                    <w:sz w:val="22"/>
                    <w:szCs w:val="22"/>
                  </w:rPr>
                </m:ctrlPr>
              </m:fPr>
              <m:num>
                <m:r>
                  <m:rPr>
                    <m:nor/>
                    <m:sty m:val="p"/>
                  </m:rPr>
                  <w:rPr>
                    <w:color w:val="FF0000"/>
                    <w:kern w:val="0"/>
                    <w:sz w:val="22"/>
                    <w:szCs w:val="22"/>
                  </w:rPr>
                  <m:t>2</m:t>
                </m:r>
                <m:ctrlPr>
                  <w:rPr>
                    <w:rFonts w:ascii="Cambria Math" w:hAnsi="Cambria Math"/>
                    <w:color w:val="FF0000"/>
                    <w:kern w:val="0"/>
                    <w:sz w:val="22"/>
                    <w:szCs w:val="22"/>
                  </w:rPr>
                </m:ctrlPr>
              </m:num>
              <m:den>
                <m:r>
                  <m:rPr>
                    <m:nor/>
                    <m:sty m:val="p"/>
                  </m:rPr>
                  <w:rPr>
                    <w:color w:val="FF0000"/>
                    <w:kern w:val="0"/>
                    <w:sz w:val="22"/>
                    <w:szCs w:val="22"/>
                  </w:rPr>
                  <m:t>9</m:t>
                </m:r>
                <m:ctrlPr>
                  <w:rPr>
                    <w:rFonts w:ascii="Cambria Math" w:hAnsi="Cambria Math"/>
                    <w:color w:val="FF0000"/>
                    <w:kern w:val="0"/>
                    <w:sz w:val="22"/>
                    <w:szCs w:val="22"/>
                  </w:rPr>
                </m:ctrlPr>
              </m:den>
            </m:f>
            <m:r>
              <m:rPr>
                <m:nor/>
                <m:sty m:val="p"/>
              </m:rPr>
              <w:rPr>
                <w:color w:val="FF0000"/>
                <w:kern w:val="0"/>
                <w:sz w:val="22"/>
                <w:szCs w:val="22"/>
              </w:rPr>
              <m:t>a+</m:t>
            </m:r>
            <m:f>
              <m:fPr>
                <m:ctrlPr>
                  <w:rPr>
                    <w:rFonts w:ascii="Cambria Math" w:hAnsi="Cambria Math"/>
                    <w:color w:val="FF0000"/>
                    <w:kern w:val="0"/>
                    <w:sz w:val="22"/>
                    <w:szCs w:val="22"/>
                  </w:rPr>
                </m:ctrlPr>
              </m:fPr>
              <m:num>
                <m:r>
                  <m:rPr>
                    <m:nor/>
                    <m:sty m:val="p"/>
                  </m:rPr>
                  <w:rPr>
                    <w:color w:val="FF0000"/>
                    <w:kern w:val="0"/>
                    <w:sz w:val="22"/>
                    <w:szCs w:val="22"/>
                  </w:rPr>
                  <m:t>5</m:t>
                </m:r>
                <m:ctrlPr>
                  <w:rPr>
                    <w:rFonts w:ascii="Cambria Math" w:hAnsi="Cambria Math"/>
                    <w:color w:val="FF0000"/>
                    <w:kern w:val="0"/>
                    <w:sz w:val="22"/>
                    <w:szCs w:val="22"/>
                  </w:rPr>
                </m:ctrlPr>
              </m:num>
              <m:den>
                <m:r>
                  <m:rPr>
                    <m:nor/>
                    <m:sty m:val="p"/>
                  </m:rPr>
                  <w:rPr>
                    <w:color w:val="FF0000"/>
                    <w:kern w:val="0"/>
                    <w:sz w:val="22"/>
                    <w:szCs w:val="22"/>
                  </w:rPr>
                  <m:t>3</m:t>
                </m:r>
                <m:ctrlPr>
                  <w:rPr>
                    <w:rFonts w:ascii="Cambria Math" w:hAnsi="Cambria Math"/>
                    <w:color w:val="FF0000"/>
                    <w:kern w:val="0"/>
                    <w:sz w:val="22"/>
                    <w:szCs w:val="22"/>
                  </w:rPr>
                </m:ctrlPr>
              </m:den>
            </m:f>
            <m:ctrlPr>
              <w:rPr>
                <w:rFonts w:ascii="Cambria Math" w:hAnsi="Cambria Math"/>
                <w:color w:val="FF0000"/>
                <w:kern w:val="0"/>
                <w:sz w:val="22"/>
                <w:szCs w:val="22"/>
              </w:rPr>
            </m:ctrlPr>
          </m:e>
        </m:d>
      </m:oMath>
      <w:r>
        <w:rPr>
          <w:color w:val="FF0000"/>
          <w:kern w:val="0"/>
          <w:sz w:val="22"/>
          <w:szCs w:val="22"/>
        </w:rPr>
        <w:t>米.</w:t>
      </w:r>
    </w:p>
    <w:p>
      <w:pPr>
        <w:widowControl/>
        <w:adjustRightInd w:val="0"/>
        <w:snapToGrid w:val="0"/>
        <w:spacing w:line="312" w:lineRule="auto"/>
        <w:jc w:val="left"/>
        <w:rPr>
          <w:kern w:val="0"/>
          <w:sz w:val="22"/>
          <w:szCs w:val="22"/>
        </w:rPr>
      </w:pPr>
      <w:r>
        <w:rPr>
          <w:kern w:val="0"/>
          <w:sz w:val="22"/>
          <w:szCs w:val="22"/>
        </w:rPr>
        <w:t>19</w:t>
      </w:r>
      <w:r>
        <w:rPr>
          <w:i/>
          <w:kern w:val="0"/>
          <w:sz w:val="22"/>
          <w:szCs w:val="22"/>
        </w:rPr>
        <w:t>.</w:t>
      </w:r>
      <w:r>
        <w:rPr>
          <w:kern w:val="0"/>
          <w:sz w:val="22"/>
          <w:szCs w:val="22"/>
        </w:rPr>
        <w:t>已知多项式－5</w:t>
      </w:r>
      <w:r>
        <w:rPr>
          <w:i/>
          <w:kern w:val="0"/>
          <w:sz w:val="22"/>
          <w:szCs w:val="22"/>
        </w:rPr>
        <w:t>x</w:t>
      </w:r>
      <w:r>
        <w:rPr>
          <w:kern w:val="0"/>
          <w:sz w:val="22"/>
          <w:szCs w:val="22"/>
          <w:vertAlign w:val="superscript"/>
        </w:rPr>
        <w:t>2</w:t>
      </w:r>
      <w:r>
        <w:rPr>
          <w:i/>
          <w:kern w:val="0"/>
          <w:sz w:val="22"/>
          <w:szCs w:val="22"/>
        </w:rPr>
        <w:t>y</w:t>
      </w:r>
      <w:r>
        <w:rPr>
          <w:i/>
          <w:kern w:val="0"/>
          <w:sz w:val="22"/>
          <w:szCs w:val="22"/>
          <w:vertAlign w:val="superscript"/>
        </w:rPr>
        <w:t>m</w:t>
      </w:r>
      <w:r>
        <w:rPr>
          <w:kern w:val="0"/>
          <w:sz w:val="22"/>
          <w:szCs w:val="22"/>
          <w:vertAlign w:val="superscript"/>
        </w:rPr>
        <w:t>+1</w:t>
      </w:r>
      <w:r>
        <w:rPr>
          <w:kern w:val="0"/>
          <w:sz w:val="22"/>
          <w:szCs w:val="22"/>
        </w:rPr>
        <w:t>+</w:t>
      </w:r>
      <w:r>
        <w:rPr>
          <w:i/>
          <w:kern w:val="0"/>
          <w:sz w:val="22"/>
          <w:szCs w:val="22"/>
        </w:rPr>
        <w:t>xy</w:t>
      </w:r>
      <w:r>
        <w:rPr>
          <w:kern w:val="0"/>
          <w:sz w:val="22"/>
          <w:szCs w:val="22"/>
          <w:vertAlign w:val="superscript"/>
        </w:rPr>
        <w:t>2</w:t>
      </w:r>
      <w:r>
        <w:rPr>
          <w:kern w:val="0"/>
          <w:sz w:val="22"/>
          <w:szCs w:val="22"/>
        </w:rPr>
        <w:t>－3</w:t>
      </w:r>
      <w:r>
        <w:rPr>
          <w:i/>
          <w:kern w:val="0"/>
          <w:sz w:val="22"/>
          <w:szCs w:val="22"/>
        </w:rPr>
        <w:t>x</w:t>
      </w:r>
      <w:r>
        <w:rPr>
          <w:kern w:val="0"/>
          <w:sz w:val="22"/>
          <w:szCs w:val="22"/>
          <w:vertAlign w:val="superscript"/>
        </w:rPr>
        <w:t>3</w:t>
      </w:r>
      <w:r>
        <w:rPr>
          <w:kern w:val="0"/>
          <w:sz w:val="22"/>
          <w:szCs w:val="22"/>
        </w:rPr>
        <w:t>－6是六次四项式,且单项式3</w:t>
      </w:r>
      <w:r>
        <w:rPr>
          <w:i/>
          <w:kern w:val="0"/>
          <w:sz w:val="22"/>
          <w:szCs w:val="22"/>
        </w:rPr>
        <w:t>x</w:t>
      </w:r>
      <w:r>
        <w:rPr>
          <w:kern w:val="0"/>
          <w:sz w:val="22"/>
          <w:szCs w:val="22"/>
          <w:vertAlign w:val="superscript"/>
        </w:rPr>
        <w:t>2</w:t>
      </w:r>
      <w:r>
        <w:rPr>
          <w:i/>
          <w:kern w:val="0"/>
          <w:sz w:val="22"/>
          <w:szCs w:val="22"/>
          <w:vertAlign w:val="superscript"/>
        </w:rPr>
        <w:t>n</w:t>
      </w:r>
      <w:r>
        <w:rPr>
          <w:i/>
          <w:kern w:val="0"/>
          <w:sz w:val="22"/>
          <w:szCs w:val="22"/>
        </w:rPr>
        <w:t>y</w:t>
      </w:r>
      <w:r>
        <w:rPr>
          <w:kern w:val="0"/>
          <w:sz w:val="22"/>
          <w:szCs w:val="22"/>
          <w:vertAlign w:val="superscript"/>
        </w:rPr>
        <w:t>5－</w:t>
      </w:r>
      <w:r>
        <w:rPr>
          <w:i/>
          <w:kern w:val="0"/>
          <w:sz w:val="22"/>
          <w:szCs w:val="22"/>
          <w:vertAlign w:val="superscript"/>
        </w:rPr>
        <w:t>m</w:t>
      </w:r>
      <w:r>
        <w:rPr>
          <w:kern w:val="0"/>
          <w:sz w:val="22"/>
          <w:szCs w:val="22"/>
        </w:rPr>
        <w:t>的次数与此多项式的次数相同</w:t>
      </w:r>
      <w:r>
        <w:rPr>
          <w:i/>
          <w:kern w:val="0"/>
          <w:sz w:val="22"/>
          <w:szCs w:val="22"/>
        </w:rPr>
        <w:t>.</w:t>
      </w:r>
    </w:p>
    <w:p>
      <w:pPr>
        <w:widowControl/>
        <w:adjustRightInd w:val="0"/>
        <w:snapToGrid w:val="0"/>
        <w:spacing w:line="312" w:lineRule="auto"/>
        <w:jc w:val="left"/>
        <w:rPr>
          <w:kern w:val="0"/>
          <w:sz w:val="22"/>
          <w:szCs w:val="22"/>
        </w:rPr>
      </w:pPr>
      <w:r>
        <w:rPr>
          <w:kern w:val="0"/>
          <w:sz w:val="22"/>
          <w:szCs w:val="22"/>
        </w:rPr>
        <w:t>(1)求</w:t>
      </w:r>
      <w:r>
        <w:rPr>
          <w:i/>
          <w:kern w:val="0"/>
          <w:sz w:val="22"/>
          <w:szCs w:val="22"/>
        </w:rPr>
        <w:t>m</w:t>
      </w:r>
      <w:r>
        <w:rPr>
          <w:kern w:val="0"/>
          <w:sz w:val="22"/>
          <w:szCs w:val="22"/>
        </w:rPr>
        <w:t>,</w:t>
      </w:r>
      <w:r>
        <w:rPr>
          <w:i/>
          <w:kern w:val="0"/>
          <w:sz w:val="22"/>
          <w:szCs w:val="22"/>
        </w:rPr>
        <w:t>n</w:t>
      </w:r>
      <w:r>
        <w:rPr>
          <w:kern w:val="0"/>
          <w:sz w:val="22"/>
          <w:szCs w:val="22"/>
        </w:rPr>
        <w:t>的值;</w:t>
      </w:r>
    </w:p>
    <w:p>
      <w:pPr>
        <w:widowControl/>
        <w:adjustRightInd w:val="0"/>
        <w:snapToGrid w:val="0"/>
        <w:spacing w:line="312" w:lineRule="auto"/>
        <w:jc w:val="left"/>
        <w:rPr>
          <w:kern w:val="0"/>
          <w:sz w:val="22"/>
          <w:szCs w:val="22"/>
        </w:rPr>
      </w:pPr>
      <w:r>
        <w:rPr>
          <w:kern w:val="0"/>
          <w:sz w:val="22"/>
          <w:szCs w:val="22"/>
        </w:rPr>
        <w:t>(2)求该多项式的常数项以及各项的系数和</w:t>
      </w:r>
      <w:r>
        <w:rPr>
          <w:i/>
          <w:kern w:val="0"/>
          <w:sz w:val="22"/>
          <w:szCs w:val="22"/>
        </w:rPr>
        <w:t>.</w:t>
      </w:r>
    </w:p>
    <w:p>
      <w:pPr>
        <w:widowControl/>
        <w:adjustRightInd w:val="0"/>
        <w:snapToGrid w:val="0"/>
        <w:spacing w:line="312" w:lineRule="auto"/>
        <w:jc w:val="left"/>
        <w:rPr>
          <w:color w:val="FF0000"/>
          <w:kern w:val="0"/>
          <w:sz w:val="22"/>
          <w:szCs w:val="22"/>
        </w:rPr>
      </w:pPr>
      <w:r>
        <w:rPr>
          <w:color w:val="FF0000"/>
          <w:kern w:val="0"/>
          <w:sz w:val="22"/>
          <w:szCs w:val="22"/>
        </w:rPr>
        <w:t>解:(1)因为该多项式为六次四项式,</w:t>
      </w:r>
    </w:p>
    <w:p>
      <w:pPr>
        <w:widowControl/>
        <w:adjustRightInd w:val="0"/>
        <w:snapToGrid w:val="0"/>
        <w:spacing w:line="312" w:lineRule="auto"/>
        <w:jc w:val="left"/>
        <w:rPr>
          <w:color w:val="FF0000"/>
          <w:kern w:val="0"/>
          <w:sz w:val="22"/>
          <w:szCs w:val="22"/>
        </w:rPr>
      </w:pPr>
      <w:r>
        <w:rPr>
          <w:color w:val="FF0000"/>
          <w:kern w:val="0"/>
          <w:sz w:val="22"/>
          <w:szCs w:val="22"/>
        </w:rPr>
        <w:t>所以2+</w:t>
      </w:r>
      <w:r>
        <w:rPr>
          <w:i/>
          <w:color w:val="FF0000"/>
          <w:kern w:val="0"/>
          <w:sz w:val="22"/>
          <w:szCs w:val="22"/>
        </w:rPr>
        <w:t>m</w:t>
      </w:r>
      <w:r>
        <w:rPr>
          <w:color w:val="FF0000"/>
          <w:kern w:val="0"/>
          <w:sz w:val="22"/>
          <w:szCs w:val="22"/>
        </w:rPr>
        <w:t>+1＝6,所以</w:t>
      </w:r>
      <w:r>
        <w:rPr>
          <w:i/>
          <w:color w:val="FF0000"/>
          <w:kern w:val="0"/>
          <w:sz w:val="22"/>
          <w:szCs w:val="22"/>
        </w:rPr>
        <w:t>m</w:t>
      </w:r>
      <w:r>
        <w:rPr>
          <w:color w:val="FF0000"/>
          <w:kern w:val="0"/>
          <w:sz w:val="22"/>
          <w:szCs w:val="22"/>
        </w:rPr>
        <w:t>＝3</w:t>
      </w:r>
      <w:r>
        <w:rPr>
          <w:i/>
          <w:color w:val="FF0000"/>
          <w:kern w:val="0"/>
          <w:sz w:val="22"/>
          <w:szCs w:val="22"/>
        </w:rPr>
        <w:t>.</w:t>
      </w:r>
    </w:p>
    <w:p>
      <w:pPr>
        <w:widowControl/>
        <w:adjustRightInd w:val="0"/>
        <w:snapToGrid w:val="0"/>
        <w:spacing w:line="312" w:lineRule="auto"/>
        <w:jc w:val="left"/>
        <w:rPr>
          <w:color w:val="FF0000"/>
          <w:kern w:val="0"/>
          <w:sz w:val="22"/>
          <w:szCs w:val="22"/>
        </w:rPr>
      </w:pPr>
      <w:r>
        <w:rPr>
          <w:color w:val="FF0000"/>
          <w:kern w:val="0"/>
          <w:sz w:val="22"/>
          <w:szCs w:val="22"/>
        </w:rPr>
        <w:t>因为单项式3</w:t>
      </w:r>
      <w:r>
        <w:rPr>
          <w:i/>
          <w:color w:val="FF0000"/>
          <w:kern w:val="0"/>
          <w:sz w:val="22"/>
          <w:szCs w:val="22"/>
        </w:rPr>
        <w:t>x</w:t>
      </w:r>
      <w:r>
        <w:rPr>
          <w:color w:val="FF0000"/>
          <w:kern w:val="0"/>
          <w:sz w:val="22"/>
          <w:szCs w:val="22"/>
          <w:vertAlign w:val="superscript"/>
        </w:rPr>
        <w:t>2</w:t>
      </w:r>
      <w:r>
        <w:rPr>
          <w:i/>
          <w:color w:val="FF0000"/>
          <w:kern w:val="0"/>
          <w:sz w:val="22"/>
          <w:szCs w:val="22"/>
          <w:vertAlign w:val="superscript"/>
        </w:rPr>
        <w:t>n</w:t>
      </w:r>
      <w:r>
        <w:rPr>
          <w:i/>
          <w:color w:val="FF0000"/>
          <w:kern w:val="0"/>
          <w:sz w:val="22"/>
          <w:szCs w:val="22"/>
        </w:rPr>
        <w:t>y</w:t>
      </w:r>
      <w:r>
        <w:rPr>
          <w:color w:val="FF0000"/>
          <w:kern w:val="0"/>
          <w:sz w:val="22"/>
          <w:szCs w:val="22"/>
          <w:vertAlign w:val="superscript"/>
        </w:rPr>
        <w:t>5－</w:t>
      </w:r>
      <w:r>
        <w:rPr>
          <w:i/>
          <w:color w:val="FF0000"/>
          <w:kern w:val="0"/>
          <w:sz w:val="22"/>
          <w:szCs w:val="22"/>
          <w:vertAlign w:val="superscript"/>
        </w:rPr>
        <w:t>m</w:t>
      </w:r>
      <w:r>
        <w:rPr>
          <w:color w:val="FF0000"/>
          <w:kern w:val="0"/>
          <w:sz w:val="22"/>
          <w:szCs w:val="22"/>
        </w:rPr>
        <w:t>的次数也是6,</w:t>
      </w:r>
    </w:p>
    <w:p>
      <w:pPr>
        <w:widowControl/>
        <w:adjustRightInd w:val="0"/>
        <w:snapToGrid w:val="0"/>
        <w:spacing w:line="312" w:lineRule="auto"/>
        <w:jc w:val="left"/>
        <w:rPr>
          <w:color w:val="FF0000"/>
          <w:kern w:val="0"/>
          <w:sz w:val="22"/>
          <w:szCs w:val="22"/>
        </w:rPr>
      </w:pPr>
      <w:r>
        <w:rPr>
          <w:color w:val="FF0000"/>
          <w:kern w:val="0"/>
          <w:sz w:val="22"/>
          <w:szCs w:val="22"/>
        </w:rPr>
        <w:t>所以2</w:t>
      </w:r>
      <w:r>
        <w:rPr>
          <w:i/>
          <w:color w:val="FF0000"/>
          <w:kern w:val="0"/>
          <w:sz w:val="22"/>
          <w:szCs w:val="22"/>
        </w:rPr>
        <w:t>n</w:t>
      </w:r>
      <w:r>
        <w:rPr>
          <w:color w:val="FF0000"/>
          <w:kern w:val="0"/>
          <w:sz w:val="22"/>
          <w:szCs w:val="22"/>
        </w:rPr>
        <w:t>+5－</w:t>
      </w:r>
      <w:r>
        <w:rPr>
          <w:i/>
          <w:color w:val="FF0000"/>
          <w:kern w:val="0"/>
          <w:sz w:val="22"/>
          <w:szCs w:val="22"/>
        </w:rPr>
        <w:t>m</w:t>
      </w:r>
      <w:r>
        <w:rPr>
          <w:color w:val="FF0000"/>
          <w:kern w:val="0"/>
          <w:sz w:val="22"/>
          <w:szCs w:val="22"/>
        </w:rPr>
        <w:t>＝6,所以</w:t>
      </w:r>
      <w:r>
        <w:rPr>
          <w:i/>
          <w:color w:val="FF0000"/>
          <w:kern w:val="0"/>
          <w:sz w:val="22"/>
          <w:szCs w:val="22"/>
        </w:rPr>
        <w:t>n</w:t>
      </w:r>
      <w:r>
        <w:rPr>
          <w:color w:val="FF0000"/>
          <w:kern w:val="0"/>
          <w:sz w:val="22"/>
          <w:szCs w:val="22"/>
        </w:rPr>
        <w:t>＝2</w:t>
      </w:r>
      <w:r>
        <w:rPr>
          <w:i/>
          <w:color w:val="FF0000"/>
          <w:kern w:val="0"/>
          <w:sz w:val="22"/>
          <w:szCs w:val="22"/>
        </w:rPr>
        <w:t>.</w:t>
      </w:r>
    </w:p>
    <w:p>
      <w:pPr>
        <w:widowControl/>
        <w:adjustRightInd w:val="0"/>
        <w:snapToGrid w:val="0"/>
        <w:spacing w:line="312" w:lineRule="auto"/>
        <w:jc w:val="left"/>
        <w:rPr>
          <w:color w:val="FF0000"/>
          <w:kern w:val="0"/>
          <w:sz w:val="22"/>
          <w:szCs w:val="22"/>
        </w:rPr>
      </w:pPr>
      <w:r>
        <w:rPr>
          <w:color w:val="FF0000"/>
          <w:kern w:val="0"/>
          <w:sz w:val="22"/>
          <w:szCs w:val="22"/>
        </w:rPr>
        <w:t>(2)该多项式为－5</w:t>
      </w:r>
      <w:r>
        <w:rPr>
          <w:i/>
          <w:color w:val="FF0000"/>
          <w:kern w:val="0"/>
          <w:sz w:val="22"/>
          <w:szCs w:val="22"/>
        </w:rPr>
        <w:t>x</w:t>
      </w:r>
      <w:r>
        <w:rPr>
          <w:color w:val="FF0000"/>
          <w:kern w:val="0"/>
          <w:sz w:val="22"/>
          <w:szCs w:val="22"/>
          <w:vertAlign w:val="superscript"/>
        </w:rPr>
        <w:t>2</w:t>
      </w:r>
      <w:r>
        <w:rPr>
          <w:i/>
          <w:color w:val="FF0000"/>
          <w:kern w:val="0"/>
          <w:sz w:val="22"/>
          <w:szCs w:val="22"/>
        </w:rPr>
        <w:t>y</w:t>
      </w:r>
      <w:r>
        <w:rPr>
          <w:color w:val="FF0000"/>
          <w:kern w:val="0"/>
          <w:sz w:val="22"/>
          <w:szCs w:val="22"/>
          <w:vertAlign w:val="superscript"/>
        </w:rPr>
        <w:t>4</w:t>
      </w:r>
      <w:r>
        <w:rPr>
          <w:color w:val="FF0000"/>
          <w:kern w:val="0"/>
          <w:sz w:val="22"/>
          <w:szCs w:val="22"/>
        </w:rPr>
        <w:t>+</w:t>
      </w:r>
      <w:r>
        <w:rPr>
          <w:i/>
          <w:color w:val="FF0000"/>
          <w:kern w:val="0"/>
          <w:sz w:val="22"/>
          <w:szCs w:val="22"/>
        </w:rPr>
        <w:t>xy</w:t>
      </w:r>
      <w:r>
        <w:rPr>
          <w:color w:val="FF0000"/>
          <w:kern w:val="0"/>
          <w:sz w:val="22"/>
          <w:szCs w:val="22"/>
          <w:vertAlign w:val="superscript"/>
        </w:rPr>
        <w:t>2</w:t>
      </w:r>
      <w:r>
        <w:rPr>
          <w:color w:val="FF0000"/>
          <w:kern w:val="0"/>
          <w:sz w:val="22"/>
          <w:szCs w:val="22"/>
        </w:rPr>
        <w:t>－3</w:t>
      </w:r>
      <w:r>
        <w:rPr>
          <w:i/>
          <w:color w:val="FF0000"/>
          <w:kern w:val="0"/>
          <w:sz w:val="22"/>
          <w:szCs w:val="22"/>
        </w:rPr>
        <w:t>x</w:t>
      </w:r>
      <w:r>
        <w:rPr>
          <w:color w:val="FF0000"/>
          <w:kern w:val="0"/>
          <w:sz w:val="22"/>
          <w:szCs w:val="22"/>
          <w:vertAlign w:val="superscript"/>
        </w:rPr>
        <w:t>3</w:t>
      </w:r>
      <w:r>
        <w:rPr>
          <w:color w:val="FF0000"/>
          <w:kern w:val="0"/>
          <w:sz w:val="22"/>
          <w:szCs w:val="22"/>
        </w:rPr>
        <w:t>－6,常数项为－6,各项系数为－5,1,－3,－6,故系数和为－5+1－3－6＝－13</w:t>
      </w:r>
      <w:r>
        <w:rPr>
          <w:i/>
          <w:color w:val="FF0000"/>
          <w:kern w:val="0"/>
          <w:sz w:val="22"/>
          <w:szCs w:val="22"/>
        </w:rPr>
        <w:t>.</w:t>
      </w:r>
    </w:p>
    <w:p>
      <w:pPr>
        <w:widowControl/>
        <w:adjustRightInd w:val="0"/>
        <w:snapToGrid w:val="0"/>
        <w:spacing w:line="312" w:lineRule="auto"/>
        <w:jc w:val="left"/>
        <w:rPr>
          <w:kern w:val="0"/>
          <w:sz w:val="22"/>
          <w:szCs w:val="22"/>
        </w:rPr>
      </w:pPr>
      <w:r>
        <w:rPr>
          <w:kern w:val="0"/>
          <w:sz w:val="22"/>
          <w:szCs w:val="22"/>
        </w:rPr>
        <w:t>20</w:t>
      </w:r>
      <w:r>
        <w:rPr>
          <w:i/>
          <w:kern w:val="0"/>
          <w:sz w:val="22"/>
          <w:szCs w:val="22"/>
        </w:rPr>
        <w:t>.</w:t>
      </w:r>
      <w:r>
        <w:rPr>
          <w:kern w:val="0"/>
          <w:sz w:val="22"/>
          <w:szCs w:val="22"/>
        </w:rPr>
        <w:t>观察下列等式:</w:t>
      </w:r>
    </w:p>
    <w:p>
      <w:pPr>
        <w:widowControl/>
        <w:adjustRightInd w:val="0"/>
        <w:snapToGrid w:val="0"/>
        <w:spacing w:line="312" w:lineRule="auto"/>
        <w:jc w:val="left"/>
        <w:rPr>
          <w:kern w:val="0"/>
          <w:sz w:val="22"/>
          <w:szCs w:val="22"/>
        </w:rPr>
      </w:pPr>
      <w:r>
        <w:rPr>
          <w:kern w:val="0"/>
          <w:sz w:val="22"/>
          <w:szCs w:val="22"/>
        </w:rPr>
        <w:t>1</w:t>
      </w:r>
      <w:r>
        <w:rPr>
          <w:kern w:val="0"/>
          <w:sz w:val="22"/>
          <w:szCs w:val="22"/>
          <w:vertAlign w:val="superscript"/>
        </w:rPr>
        <w:t>3</w:t>
      </w:r>
      <w:r>
        <w:rPr>
          <w:kern w:val="0"/>
          <w:sz w:val="22"/>
          <w:szCs w:val="22"/>
        </w:rPr>
        <w:t>+2</w:t>
      </w:r>
      <w:r>
        <w:rPr>
          <w:kern w:val="0"/>
          <w:sz w:val="22"/>
          <w:szCs w:val="22"/>
          <w:vertAlign w:val="superscript"/>
        </w:rPr>
        <w:t>3</w:t>
      </w:r>
      <w:r>
        <w:rPr>
          <w:kern w:val="0"/>
          <w:sz w:val="22"/>
          <w:szCs w:val="22"/>
        </w:rPr>
        <w:t>＝</w:t>
      </w:r>
      <m:oMath>
        <m:f>
          <m:fPr>
            <m:ctrlPr>
              <w:rPr>
                <w:rFonts w:ascii="Cambria Math" w:hAnsi="Cambria Math"/>
                <w:kern w:val="0"/>
                <w:sz w:val="22"/>
                <w:szCs w:val="22"/>
              </w:rPr>
            </m:ctrlPr>
          </m:fPr>
          <m:num>
            <m:r>
              <m:rPr>
                <m:nor/>
                <m:sty m:val="p"/>
              </m:rPr>
              <w:rPr>
                <w:kern w:val="0"/>
                <w:sz w:val="22"/>
                <w:szCs w:val="22"/>
              </w:rPr>
              <m:t>1</m:t>
            </m:r>
            <m:ctrlPr>
              <w:rPr>
                <w:rFonts w:ascii="Cambria Math" w:hAnsi="Cambria Math"/>
                <w:kern w:val="0"/>
                <w:sz w:val="22"/>
                <w:szCs w:val="22"/>
              </w:rPr>
            </m:ctrlPr>
          </m:num>
          <m:den>
            <m:r>
              <m:rPr>
                <m:nor/>
                <m:sty m:val="p"/>
              </m:rPr>
              <w:rPr>
                <w:kern w:val="0"/>
                <w:sz w:val="22"/>
                <w:szCs w:val="22"/>
              </w:rPr>
              <m:t>4</m:t>
            </m:r>
            <m:ctrlPr>
              <w:rPr>
                <w:rFonts w:ascii="Cambria Math" w:hAnsi="Cambria Math"/>
                <w:kern w:val="0"/>
                <w:sz w:val="22"/>
                <w:szCs w:val="22"/>
              </w:rPr>
            </m:ctrlPr>
          </m:den>
        </m:f>
      </m:oMath>
      <w:r>
        <w:rPr>
          <w:kern w:val="0"/>
          <w:sz w:val="22"/>
          <w:szCs w:val="22"/>
        </w:rPr>
        <w:t>×2</w:t>
      </w:r>
      <w:r>
        <w:rPr>
          <w:kern w:val="0"/>
          <w:sz w:val="22"/>
          <w:szCs w:val="22"/>
          <w:vertAlign w:val="superscript"/>
        </w:rPr>
        <w:t>2</w:t>
      </w:r>
      <w:r>
        <w:rPr>
          <w:kern w:val="0"/>
          <w:sz w:val="22"/>
          <w:szCs w:val="22"/>
        </w:rPr>
        <w:t>×3</w:t>
      </w:r>
      <w:r>
        <w:rPr>
          <w:kern w:val="0"/>
          <w:sz w:val="22"/>
          <w:szCs w:val="22"/>
          <w:vertAlign w:val="superscript"/>
        </w:rPr>
        <w:t>2</w:t>
      </w:r>
      <w:r>
        <w:rPr>
          <w:kern w:val="0"/>
          <w:sz w:val="22"/>
          <w:szCs w:val="22"/>
        </w:rPr>
        <w:t>;</w:t>
      </w:r>
    </w:p>
    <w:p>
      <w:pPr>
        <w:widowControl/>
        <w:adjustRightInd w:val="0"/>
        <w:snapToGrid w:val="0"/>
        <w:spacing w:line="312" w:lineRule="auto"/>
        <w:jc w:val="left"/>
        <w:rPr>
          <w:kern w:val="0"/>
          <w:sz w:val="22"/>
          <w:szCs w:val="22"/>
        </w:rPr>
      </w:pPr>
      <w:r>
        <w:rPr>
          <w:kern w:val="0"/>
          <w:sz w:val="22"/>
          <w:szCs w:val="22"/>
        </w:rPr>
        <w:t>1</w:t>
      </w:r>
      <w:r>
        <w:rPr>
          <w:kern w:val="0"/>
          <w:sz w:val="22"/>
          <w:szCs w:val="22"/>
          <w:vertAlign w:val="superscript"/>
        </w:rPr>
        <w:t>3</w:t>
      </w:r>
      <w:r>
        <w:rPr>
          <w:kern w:val="0"/>
          <w:sz w:val="22"/>
          <w:szCs w:val="22"/>
        </w:rPr>
        <w:t>+2</w:t>
      </w:r>
      <w:r>
        <w:rPr>
          <w:kern w:val="0"/>
          <w:sz w:val="22"/>
          <w:szCs w:val="22"/>
          <w:vertAlign w:val="superscript"/>
        </w:rPr>
        <w:t>3</w:t>
      </w:r>
      <w:r>
        <w:rPr>
          <w:kern w:val="0"/>
          <w:sz w:val="22"/>
          <w:szCs w:val="22"/>
        </w:rPr>
        <w:t>+3</w:t>
      </w:r>
      <w:r>
        <w:rPr>
          <w:kern w:val="0"/>
          <w:sz w:val="22"/>
          <w:szCs w:val="22"/>
          <w:vertAlign w:val="superscript"/>
        </w:rPr>
        <w:t>3</w:t>
      </w:r>
      <w:r>
        <w:rPr>
          <w:kern w:val="0"/>
          <w:sz w:val="22"/>
          <w:szCs w:val="22"/>
        </w:rPr>
        <w:t>＝</w:t>
      </w:r>
      <m:oMath>
        <m:f>
          <m:fPr>
            <m:ctrlPr>
              <w:rPr>
                <w:rFonts w:ascii="Cambria Math" w:hAnsi="Cambria Math"/>
                <w:kern w:val="0"/>
                <w:sz w:val="22"/>
                <w:szCs w:val="22"/>
              </w:rPr>
            </m:ctrlPr>
          </m:fPr>
          <m:num>
            <m:r>
              <m:rPr>
                <m:nor/>
                <m:sty m:val="p"/>
              </m:rPr>
              <w:rPr>
                <w:kern w:val="0"/>
                <w:sz w:val="22"/>
                <w:szCs w:val="22"/>
              </w:rPr>
              <m:t>1</m:t>
            </m:r>
            <m:ctrlPr>
              <w:rPr>
                <w:rFonts w:ascii="Cambria Math" w:hAnsi="Cambria Math"/>
                <w:kern w:val="0"/>
                <w:sz w:val="22"/>
                <w:szCs w:val="22"/>
              </w:rPr>
            </m:ctrlPr>
          </m:num>
          <m:den>
            <m:r>
              <m:rPr>
                <m:nor/>
                <m:sty m:val="p"/>
              </m:rPr>
              <w:rPr>
                <w:kern w:val="0"/>
                <w:sz w:val="22"/>
                <w:szCs w:val="22"/>
              </w:rPr>
              <m:t>4</m:t>
            </m:r>
            <m:ctrlPr>
              <w:rPr>
                <w:rFonts w:ascii="Cambria Math" w:hAnsi="Cambria Math"/>
                <w:kern w:val="0"/>
                <w:sz w:val="22"/>
                <w:szCs w:val="22"/>
              </w:rPr>
            </m:ctrlPr>
          </m:den>
        </m:f>
      </m:oMath>
      <w:r>
        <w:rPr>
          <w:kern w:val="0"/>
          <w:sz w:val="22"/>
          <w:szCs w:val="22"/>
        </w:rPr>
        <w:t>×3</w:t>
      </w:r>
      <w:r>
        <w:rPr>
          <w:kern w:val="0"/>
          <w:sz w:val="22"/>
          <w:szCs w:val="22"/>
          <w:vertAlign w:val="superscript"/>
        </w:rPr>
        <w:t>2</w:t>
      </w:r>
      <w:r>
        <w:rPr>
          <w:kern w:val="0"/>
          <w:sz w:val="22"/>
          <w:szCs w:val="22"/>
        </w:rPr>
        <w:t>×4</w:t>
      </w:r>
      <w:r>
        <w:rPr>
          <w:kern w:val="0"/>
          <w:sz w:val="22"/>
          <w:szCs w:val="22"/>
          <w:vertAlign w:val="superscript"/>
        </w:rPr>
        <w:t>2</w:t>
      </w:r>
      <w:r>
        <w:rPr>
          <w:kern w:val="0"/>
          <w:sz w:val="22"/>
          <w:szCs w:val="22"/>
        </w:rPr>
        <w:t>;</w:t>
      </w:r>
    </w:p>
    <w:p>
      <w:pPr>
        <w:widowControl/>
        <w:adjustRightInd w:val="0"/>
        <w:snapToGrid w:val="0"/>
        <w:spacing w:line="312" w:lineRule="auto"/>
        <w:jc w:val="left"/>
        <w:rPr>
          <w:kern w:val="0"/>
          <w:sz w:val="22"/>
          <w:szCs w:val="22"/>
        </w:rPr>
      </w:pPr>
      <w:r>
        <w:rPr>
          <w:kern w:val="0"/>
          <w:sz w:val="22"/>
          <w:szCs w:val="22"/>
        </w:rPr>
        <w:t>1</w:t>
      </w:r>
      <w:r>
        <w:rPr>
          <w:kern w:val="0"/>
          <w:sz w:val="22"/>
          <w:szCs w:val="22"/>
          <w:vertAlign w:val="superscript"/>
        </w:rPr>
        <w:t>3</w:t>
      </w:r>
      <w:r>
        <w:rPr>
          <w:kern w:val="0"/>
          <w:sz w:val="22"/>
          <w:szCs w:val="22"/>
        </w:rPr>
        <w:t>+2</w:t>
      </w:r>
      <w:r>
        <w:rPr>
          <w:kern w:val="0"/>
          <w:sz w:val="22"/>
          <w:szCs w:val="22"/>
          <w:vertAlign w:val="superscript"/>
        </w:rPr>
        <w:t>3</w:t>
      </w:r>
      <w:r>
        <w:rPr>
          <w:kern w:val="0"/>
          <w:sz w:val="22"/>
          <w:szCs w:val="22"/>
        </w:rPr>
        <w:t>+3</w:t>
      </w:r>
      <w:r>
        <w:rPr>
          <w:kern w:val="0"/>
          <w:sz w:val="22"/>
          <w:szCs w:val="22"/>
          <w:vertAlign w:val="superscript"/>
        </w:rPr>
        <w:t>3</w:t>
      </w:r>
      <w:r>
        <w:rPr>
          <w:kern w:val="0"/>
          <w:sz w:val="22"/>
          <w:szCs w:val="22"/>
        </w:rPr>
        <w:t>+4</w:t>
      </w:r>
      <w:r>
        <w:rPr>
          <w:kern w:val="0"/>
          <w:sz w:val="22"/>
          <w:szCs w:val="22"/>
          <w:vertAlign w:val="superscript"/>
        </w:rPr>
        <w:t>3</w:t>
      </w:r>
      <w:r>
        <w:rPr>
          <w:kern w:val="0"/>
          <w:sz w:val="22"/>
          <w:szCs w:val="22"/>
        </w:rPr>
        <w:t>＝</w:t>
      </w:r>
      <m:oMath>
        <m:f>
          <m:fPr>
            <m:ctrlPr>
              <w:rPr>
                <w:rFonts w:ascii="Cambria Math" w:hAnsi="Cambria Math"/>
                <w:kern w:val="0"/>
                <w:sz w:val="22"/>
                <w:szCs w:val="22"/>
              </w:rPr>
            </m:ctrlPr>
          </m:fPr>
          <m:num>
            <m:r>
              <m:rPr>
                <m:nor/>
                <m:sty m:val="p"/>
              </m:rPr>
              <w:rPr>
                <w:kern w:val="0"/>
                <w:sz w:val="22"/>
                <w:szCs w:val="22"/>
              </w:rPr>
              <m:t>1</m:t>
            </m:r>
            <m:ctrlPr>
              <w:rPr>
                <w:rFonts w:ascii="Cambria Math" w:hAnsi="Cambria Math"/>
                <w:kern w:val="0"/>
                <w:sz w:val="22"/>
                <w:szCs w:val="22"/>
              </w:rPr>
            </m:ctrlPr>
          </m:num>
          <m:den>
            <m:r>
              <m:rPr>
                <m:nor/>
                <m:sty m:val="p"/>
              </m:rPr>
              <w:rPr>
                <w:kern w:val="0"/>
                <w:sz w:val="22"/>
                <w:szCs w:val="22"/>
              </w:rPr>
              <m:t>4</m:t>
            </m:r>
            <m:ctrlPr>
              <w:rPr>
                <w:rFonts w:ascii="Cambria Math" w:hAnsi="Cambria Math"/>
                <w:kern w:val="0"/>
                <w:sz w:val="22"/>
                <w:szCs w:val="22"/>
              </w:rPr>
            </m:ctrlPr>
          </m:den>
        </m:f>
      </m:oMath>
      <w:r>
        <w:rPr>
          <w:kern w:val="0"/>
          <w:sz w:val="22"/>
          <w:szCs w:val="22"/>
        </w:rPr>
        <w:t>×4</w:t>
      </w:r>
      <w:r>
        <w:rPr>
          <w:kern w:val="0"/>
          <w:sz w:val="22"/>
          <w:szCs w:val="22"/>
          <w:vertAlign w:val="superscript"/>
        </w:rPr>
        <w:t>2</w:t>
      </w:r>
      <w:r>
        <w:rPr>
          <w:kern w:val="0"/>
          <w:sz w:val="22"/>
          <w:szCs w:val="22"/>
        </w:rPr>
        <w:t>×5</w:t>
      </w:r>
      <w:r>
        <w:rPr>
          <w:kern w:val="0"/>
          <w:sz w:val="22"/>
          <w:szCs w:val="22"/>
          <w:vertAlign w:val="superscript"/>
        </w:rPr>
        <w:t>2</w:t>
      </w:r>
      <w:r>
        <w:rPr>
          <w:kern w:val="0"/>
          <w:sz w:val="22"/>
          <w:szCs w:val="22"/>
        </w:rPr>
        <w:t>;</w:t>
      </w:r>
    </w:p>
    <w:p>
      <w:pPr>
        <w:widowControl/>
        <w:adjustRightInd w:val="0"/>
        <w:snapToGrid w:val="0"/>
        <w:spacing w:line="312" w:lineRule="auto"/>
        <w:jc w:val="left"/>
        <w:rPr>
          <w:kern w:val="0"/>
          <w:sz w:val="22"/>
          <w:szCs w:val="22"/>
        </w:rPr>
      </w:pPr>
      <w:r>
        <w:rPr>
          <w:kern w:val="0"/>
          <w:sz w:val="22"/>
          <w:szCs w:val="22"/>
        </w:rPr>
        <w:t>…</w:t>
      </w:r>
    </w:p>
    <w:p>
      <w:pPr>
        <w:widowControl/>
        <w:adjustRightInd w:val="0"/>
        <w:snapToGrid w:val="0"/>
        <w:spacing w:line="312" w:lineRule="auto"/>
        <w:jc w:val="left"/>
        <w:rPr>
          <w:kern w:val="0"/>
          <w:sz w:val="22"/>
          <w:szCs w:val="22"/>
        </w:rPr>
      </w:pPr>
      <w:r>
        <w:rPr>
          <w:kern w:val="0"/>
          <w:sz w:val="22"/>
          <w:szCs w:val="22"/>
        </w:rPr>
        <w:t>根据上述规律,解决下列问题:</w:t>
      </w:r>
    </w:p>
    <w:p>
      <w:pPr>
        <w:widowControl/>
        <w:adjustRightInd w:val="0"/>
        <w:snapToGrid w:val="0"/>
        <w:spacing w:line="312" w:lineRule="auto"/>
        <w:jc w:val="left"/>
        <w:rPr>
          <w:kern w:val="0"/>
          <w:sz w:val="22"/>
          <w:szCs w:val="22"/>
        </w:rPr>
      </w:pPr>
      <w:r>
        <w:rPr>
          <w:kern w:val="0"/>
          <w:sz w:val="22"/>
          <w:szCs w:val="22"/>
        </w:rPr>
        <w:t>(1)若</w:t>
      </w:r>
      <w:r>
        <w:rPr>
          <w:i/>
          <w:kern w:val="0"/>
          <w:sz w:val="22"/>
          <w:szCs w:val="22"/>
        </w:rPr>
        <w:t>n</w:t>
      </w:r>
      <w:r>
        <w:rPr>
          <w:kern w:val="0"/>
          <w:sz w:val="22"/>
          <w:szCs w:val="22"/>
        </w:rPr>
        <w:t>为正整数,猜想:1</w:t>
      </w:r>
      <w:r>
        <w:rPr>
          <w:kern w:val="0"/>
          <w:sz w:val="22"/>
          <w:szCs w:val="22"/>
          <w:vertAlign w:val="superscript"/>
        </w:rPr>
        <w:t>3</w:t>
      </w:r>
      <w:r>
        <w:rPr>
          <w:kern w:val="0"/>
          <w:sz w:val="22"/>
          <w:szCs w:val="22"/>
        </w:rPr>
        <w:t>+2</w:t>
      </w:r>
      <w:r>
        <w:rPr>
          <w:kern w:val="0"/>
          <w:sz w:val="22"/>
          <w:szCs w:val="22"/>
          <w:vertAlign w:val="superscript"/>
        </w:rPr>
        <w:t>3</w:t>
      </w:r>
      <w:r>
        <w:rPr>
          <w:kern w:val="0"/>
          <w:sz w:val="22"/>
          <w:szCs w:val="22"/>
        </w:rPr>
        <w:t>+3</w:t>
      </w:r>
      <w:r>
        <w:rPr>
          <w:kern w:val="0"/>
          <w:sz w:val="22"/>
          <w:szCs w:val="22"/>
          <w:vertAlign w:val="superscript"/>
        </w:rPr>
        <w:t>3</w:t>
      </w:r>
      <w:r>
        <w:rPr>
          <w:kern w:val="0"/>
          <w:sz w:val="22"/>
          <w:szCs w:val="22"/>
        </w:rPr>
        <w:t>+…+</w:t>
      </w:r>
      <w:r>
        <w:rPr>
          <w:i/>
          <w:kern w:val="0"/>
          <w:sz w:val="22"/>
          <w:szCs w:val="22"/>
        </w:rPr>
        <w:t>n</w:t>
      </w:r>
      <w:r>
        <w:rPr>
          <w:kern w:val="0"/>
          <w:sz w:val="22"/>
          <w:szCs w:val="22"/>
          <w:vertAlign w:val="superscript"/>
        </w:rPr>
        <w:t>3</w:t>
      </w:r>
      <w:r>
        <w:rPr>
          <w:kern w:val="0"/>
          <w:sz w:val="22"/>
          <w:szCs w:val="22"/>
        </w:rPr>
        <w:t>＝</w:t>
      </w:r>
      <m:oMath>
        <m:f>
          <m:fPr>
            <m:ctrlPr>
              <w:rPr>
                <w:rFonts w:ascii="Cambria Math" w:hAnsi="Cambria Math"/>
                <w:color w:val="FF0000"/>
                <w:kern w:val="0"/>
                <w:sz w:val="22"/>
                <w:szCs w:val="22"/>
              </w:rPr>
            </m:ctrlPr>
          </m:fPr>
          <m:num>
            <m:r>
              <m:rPr>
                <m:nor/>
                <m:sty m:val="p"/>
              </m:rPr>
              <w:rPr>
                <w:color w:val="FF0000"/>
                <w:kern w:val="0"/>
                <w:sz w:val="22"/>
                <w:szCs w:val="22"/>
              </w:rPr>
              <m:t>1</m:t>
            </m:r>
            <m:ctrlPr>
              <w:rPr>
                <w:rFonts w:ascii="Cambria Math" w:hAnsi="Cambria Math"/>
                <w:color w:val="FF0000"/>
                <w:kern w:val="0"/>
                <w:sz w:val="22"/>
                <w:szCs w:val="22"/>
              </w:rPr>
            </m:ctrlPr>
          </m:num>
          <m:den>
            <m:r>
              <m:rPr>
                <m:nor/>
                <m:sty m:val="p"/>
              </m:rPr>
              <w:rPr>
                <w:color w:val="FF0000"/>
                <w:kern w:val="0"/>
                <w:sz w:val="22"/>
                <w:szCs w:val="22"/>
              </w:rPr>
              <m:t>4</m:t>
            </m:r>
            <m:ctrlPr>
              <w:rPr>
                <w:rFonts w:ascii="Cambria Math" w:hAnsi="Cambria Math"/>
                <w:color w:val="FF0000"/>
                <w:kern w:val="0"/>
                <w:sz w:val="22"/>
                <w:szCs w:val="22"/>
              </w:rPr>
            </m:ctrlPr>
          </m:den>
        </m:f>
      </m:oMath>
      <w:r>
        <w:rPr>
          <w:i/>
          <w:color w:val="FF0000"/>
          <w:kern w:val="0"/>
          <w:sz w:val="22"/>
          <w:szCs w:val="22"/>
          <w:u w:val="single"/>
        </w:rPr>
        <w:t>n</w:t>
      </w:r>
      <w:r>
        <w:rPr>
          <w:color w:val="FF0000"/>
          <w:kern w:val="0"/>
          <w:sz w:val="22"/>
          <w:szCs w:val="22"/>
          <w:u w:val="single"/>
          <w:vertAlign w:val="superscript"/>
        </w:rPr>
        <w:t>2</w:t>
      </w:r>
      <w:r>
        <w:rPr>
          <w:color w:val="FF0000"/>
          <w:kern w:val="0"/>
          <w:sz w:val="22"/>
          <w:szCs w:val="22"/>
          <w:u w:val="single"/>
        </w:rPr>
        <w:t>(</w:t>
      </w:r>
      <w:r>
        <w:rPr>
          <w:i/>
          <w:color w:val="FF0000"/>
          <w:kern w:val="0"/>
          <w:sz w:val="22"/>
          <w:szCs w:val="22"/>
          <w:u w:val="single"/>
        </w:rPr>
        <w:t>n</w:t>
      </w:r>
      <w:r>
        <w:rPr>
          <w:color w:val="FF0000"/>
          <w:kern w:val="0"/>
          <w:sz w:val="22"/>
          <w:szCs w:val="22"/>
          <w:u w:val="single"/>
        </w:rPr>
        <w:t>+1)</w:t>
      </w:r>
      <w:r>
        <w:rPr>
          <w:color w:val="FF0000"/>
          <w:kern w:val="0"/>
          <w:sz w:val="22"/>
          <w:szCs w:val="22"/>
          <w:u w:val="single"/>
          <w:vertAlign w:val="superscript"/>
        </w:rPr>
        <w:t>2</w:t>
      </w:r>
      <w:r>
        <w:rPr>
          <w:kern w:val="0"/>
          <w:sz w:val="22"/>
          <w:szCs w:val="22"/>
        </w:rPr>
        <w:t>;</w:t>
      </w:r>
    </w:p>
    <w:p>
      <w:pPr>
        <w:widowControl/>
        <w:adjustRightInd w:val="0"/>
        <w:snapToGrid w:val="0"/>
        <w:spacing w:line="312" w:lineRule="auto"/>
        <w:jc w:val="left"/>
        <w:rPr>
          <w:kern w:val="0"/>
          <w:sz w:val="22"/>
          <w:szCs w:val="22"/>
        </w:rPr>
      </w:pPr>
      <w:r>
        <w:rPr>
          <w:kern w:val="0"/>
          <w:sz w:val="22"/>
          <w:szCs w:val="22"/>
        </w:rPr>
        <w:t>(2)利用(1)的结论,比较1</w:t>
      </w:r>
      <w:r>
        <w:rPr>
          <w:kern w:val="0"/>
          <w:sz w:val="22"/>
          <w:szCs w:val="22"/>
          <w:vertAlign w:val="superscript"/>
        </w:rPr>
        <w:t>3</w:t>
      </w:r>
      <w:r>
        <w:rPr>
          <w:kern w:val="0"/>
          <w:sz w:val="22"/>
          <w:szCs w:val="22"/>
        </w:rPr>
        <w:t>+2</w:t>
      </w:r>
      <w:r>
        <w:rPr>
          <w:kern w:val="0"/>
          <w:sz w:val="22"/>
          <w:szCs w:val="22"/>
          <w:vertAlign w:val="superscript"/>
        </w:rPr>
        <w:t>3</w:t>
      </w:r>
      <w:r>
        <w:rPr>
          <w:kern w:val="0"/>
          <w:sz w:val="22"/>
          <w:szCs w:val="22"/>
        </w:rPr>
        <w:t>+3</w:t>
      </w:r>
      <w:r>
        <w:rPr>
          <w:kern w:val="0"/>
          <w:sz w:val="22"/>
          <w:szCs w:val="22"/>
          <w:vertAlign w:val="superscript"/>
        </w:rPr>
        <w:t>3</w:t>
      </w:r>
      <w:r>
        <w:rPr>
          <w:kern w:val="0"/>
          <w:sz w:val="22"/>
          <w:szCs w:val="22"/>
        </w:rPr>
        <w:t>+…+100</w:t>
      </w:r>
      <w:r>
        <w:rPr>
          <w:kern w:val="0"/>
          <w:sz w:val="22"/>
          <w:szCs w:val="22"/>
          <w:vertAlign w:val="superscript"/>
        </w:rPr>
        <w:t>3</w:t>
      </w:r>
      <w:r>
        <w:rPr>
          <w:kern w:val="0"/>
          <w:sz w:val="22"/>
          <w:szCs w:val="22"/>
        </w:rPr>
        <w:t>与5055</w:t>
      </w:r>
      <w:r>
        <w:rPr>
          <w:kern w:val="0"/>
          <w:sz w:val="22"/>
          <w:szCs w:val="22"/>
          <w:vertAlign w:val="superscript"/>
        </w:rPr>
        <w:t>2</w:t>
      </w:r>
      <w:r>
        <w:rPr>
          <w:kern w:val="0"/>
          <w:sz w:val="22"/>
          <w:szCs w:val="22"/>
        </w:rPr>
        <w:t>的大小</w:t>
      </w:r>
      <w:r>
        <w:rPr>
          <w:i/>
          <w:kern w:val="0"/>
          <w:sz w:val="22"/>
          <w:szCs w:val="22"/>
        </w:rPr>
        <w:t>.</w:t>
      </w:r>
    </w:p>
    <w:p>
      <w:pPr>
        <w:widowControl/>
        <w:adjustRightInd w:val="0"/>
        <w:snapToGrid w:val="0"/>
        <w:spacing w:line="312" w:lineRule="auto"/>
        <w:jc w:val="left"/>
        <w:rPr>
          <w:color w:val="FF0000"/>
          <w:kern w:val="0"/>
          <w:sz w:val="22"/>
          <w:szCs w:val="22"/>
        </w:rPr>
      </w:pPr>
      <w:r>
        <w:rPr>
          <w:color w:val="FF0000"/>
          <w:kern w:val="0"/>
          <w:sz w:val="22"/>
          <w:szCs w:val="22"/>
        </w:rPr>
        <w:t>解:(2)根据(1)可知1</w:t>
      </w:r>
      <w:r>
        <w:rPr>
          <w:color w:val="FF0000"/>
          <w:kern w:val="0"/>
          <w:sz w:val="22"/>
          <w:szCs w:val="22"/>
          <w:vertAlign w:val="superscript"/>
        </w:rPr>
        <w:t>3</w:t>
      </w:r>
      <w:r>
        <w:rPr>
          <w:color w:val="FF0000"/>
          <w:kern w:val="0"/>
          <w:sz w:val="22"/>
          <w:szCs w:val="22"/>
        </w:rPr>
        <w:t>+2</w:t>
      </w:r>
      <w:r>
        <w:rPr>
          <w:color w:val="FF0000"/>
          <w:kern w:val="0"/>
          <w:sz w:val="22"/>
          <w:szCs w:val="22"/>
          <w:vertAlign w:val="superscript"/>
        </w:rPr>
        <w:t>3</w:t>
      </w:r>
      <w:r>
        <w:rPr>
          <w:color w:val="FF0000"/>
          <w:kern w:val="0"/>
          <w:sz w:val="22"/>
          <w:szCs w:val="22"/>
        </w:rPr>
        <w:t>+3</w:t>
      </w:r>
      <w:r>
        <w:rPr>
          <w:color w:val="FF0000"/>
          <w:kern w:val="0"/>
          <w:sz w:val="22"/>
          <w:szCs w:val="22"/>
          <w:vertAlign w:val="superscript"/>
        </w:rPr>
        <w:t>3</w:t>
      </w:r>
      <w:r>
        <w:rPr>
          <w:color w:val="FF0000"/>
          <w:kern w:val="0"/>
          <w:sz w:val="22"/>
          <w:szCs w:val="22"/>
        </w:rPr>
        <w:t>+…+100</w:t>
      </w:r>
      <w:r>
        <w:rPr>
          <w:color w:val="FF0000"/>
          <w:kern w:val="0"/>
          <w:sz w:val="22"/>
          <w:szCs w:val="22"/>
          <w:vertAlign w:val="superscript"/>
        </w:rPr>
        <w:t>3</w:t>
      </w:r>
      <w:r>
        <w:rPr>
          <w:color w:val="FF0000"/>
          <w:kern w:val="0"/>
          <w:sz w:val="22"/>
          <w:szCs w:val="22"/>
        </w:rPr>
        <w:t>＝</w:t>
      </w:r>
      <m:oMath>
        <m:f>
          <m:fPr>
            <m:ctrlPr>
              <w:rPr>
                <w:rFonts w:ascii="Cambria Math" w:hAnsi="Cambria Math"/>
                <w:color w:val="FF0000"/>
                <w:kern w:val="0"/>
                <w:sz w:val="22"/>
                <w:szCs w:val="22"/>
              </w:rPr>
            </m:ctrlPr>
          </m:fPr>
          <m:num>
            <m:r>
              <m:rPr>
                <m:nor/>
                <m:sty m:val="p"/>
              </m:rPr>
              <w:rPr>
                <w:color w:val="FF0000"/>
                <w:kern w:val="0"/>
                <w:sz w:val="22"/>
                <w:szCs w:val="22"/>
              </w:rPr>
              <m:t>1</m:t>
            </m:r>
            <m:ctrlPr>
              <w:rPr>
                <w:rFonts w:ascii="Cambria Math" w:hAnsi="Cambria Math"/>
                <w:color w:val="FF0000"/>
                <w:kern w:val="0"/>
                <w:sz w:val="22"/>
                <w:szCs w:val="22"/>
              </w:rPr>
            </m:ctrlPr>
          </m:num>
          <m:den>
            <m:r>
              <m:rPr>
                <m:nor/>
                <m:sty m:val="p"/>
              </m:rPr>
              <w:rPr>
                <w:color w:val="FF0000"/>
                <w:kern w:val="0"/>
                <w:sz w:val="22"/>
                <w:szCs w:val="22"/>
              </w:rPr>
              <m:t>4</m:t>
            </m:r>
            <m:ctrlPr>
              <w:rPr>
                <w:rFonts w:ascii="Cambria Math" w:hAnsi="Cambria Math"/>
                <w:color w:val="FF0000"/>
                <w:kern w:val="0"/>
                <w:sz w:val="22"/>
                <w:szCs w:val="22"/>
              </w:rPr>
            </m:ctrlPr>
          </m:den>
        </m:f>
      </m:oMath>
      <w:r>
        <w:rPr>
          <w:color w:val="FF0000"/>
          <w:kern w:val="0"/>
          <w:sz w:val="22"/>
          <w:szCs w:val="22"/>
        </w:rPr>
        <w:t>×100</w:t>
      </w:r>
      <w:r>
        <w:rPr>
          <w:color w:val="FF0000"/>
          <w:kern w:val="0"/>
          <w:sz w:val="22"/>
          <w:szCs w:val="22"/>
          <w:vertAlign w:val="superscript"/>
        </w:rPr>
        <w:t>2</w:t>
      </w:r>
      <w:r>
        <w:rPr>
          <w:color w:val="FF0000"/>
          <w:kern w:val="0"/>
          <w:sz w:val="22"/>
          <w:szCs w:val="22"/>
        </w:rPr>
        <w:t>×101</w:t>
      </w:r>
      <w:r>
        <w:rPr>
          <w:color w:val="FF0000"/>
          <w:kern w:val="0"/>
          <w:sz w:val="22"/>
          <w:szCs w:val="22"/>
          <w:vertAlign w:val="superscript"/>
        </w:rPr>
        <w:t>2</w:t>
      </w:r>
      <w:r>
        <w:rPr>
          <w:color w:val="FF0000"/>
          <w:kern w:val="0"/>
          <w:sz w:val="22"/>
          <w:szCs w:val="22"/>
        </w:rPr>
        <w:t>＝50</w:t>
      </w:r>
      <w:r>
        <w:rPr>
          <w:color w:val="FF0000"/>
          <w:kern w:val="0"/>
          <w:sz w:val="22"/>
          <w:szCs w:val="22"/>
          <w:vertAlign w:val="superscript"/>
        </w:rPr>
        <w:t>2</w:t>
      </w:r>
      <w:r>
        <w:rPr>
          <w:color w:val="FF0000"/>
          <w:kern w:val="0"/>
          <w:sz w:val="22"/>
          <w:szCs w:val="22"/>
        </w:rPr>
        <w:t>×101</w:t>
      </w:r>
      <w:r>
        <w:rPr>
          <w:color w:val="FF0000"/>
          <w:kern w:val="0"/>
          <w:sz w:val="22"/>
          <w:szCs w:val="22"/>
          <w:vertAlign w:val="superscript"/>
        </w:rPr>
        <w:t>2</w:t>
      </w:r>
      <w:r>
        <w:rPr>
          <w:color w:val="FF0000"/>
          <w:kern w:val="0"/>
          <w:sz w:val="22"/>
          <w:szCs w:val="22"/>
        </w:rPr>
        <w:t>＝5050</w:t>
      </w:r>
      <w:r>
        <w:rPr>
          <w:color w:val="FF0000"/>
          <w:kern w:val="0"/>
          <w:sz w:val="22"/>
          <w:szCs w:val="22"/>
          <w:vertAlign w:val="superscript"/>
        </w:rPr>
        <w:t>2</w:t>
      </w:r>
      <w:r>
        <w:rPr>
          <w:i/>
          <w:color w:val="FF0000"/>
          <w:kern w:val="0"/>
          <w:sz w:val="22"/>
          <w:szCs w:val="22"/>
        </w:rPr>
        <w:t>.</w:t>
      </w:r>
    </w:p>
    <w:p>
      <w:pPr>
        <w:widowControl/>
        <w:adjustRightInd w:val="0"/>
        <w:snapToGrid w:val="0"/>
        <w:spacing w:line="312" w:lineRule="auto"/>
        <w:jc w:val="left"/>
        <w:rPr>
          <w:color w:val="FF0000"/>
          <w:kern w:val="0"/>
          <w:sz w:val="22"/>
          <w:szCs w:val="22"/>
        </w:rPr>
      </w:pPr>
      <w:r>
        <w:rPr>
          <w:color w:val="FF0000"/>
          <w:kern w:val="0"/>
          <w:sz w:val="22"/>
          <w:szCs w:val="22"/>
        </w:rPr>
        <w:t>因为5050</w:t>
      </w:r>
      <w:r>
        <w:rPr>
          <w:color w:val="FF0000"/>
          <w:kern w:val="0"/>
          <w:sz w:val="22"/>
          <w:szCs w:val="22"/>
          <w:vertAlign w:val="superscript"/>
        </w:rPr>
        <w:t>2</w:t>
      </w:r>
      <w:r>
        <w:rPr>
          <w:color w:val="FF0000"/>
          <w:kern w:val="0"/>
          <w:sz w:val="22"/>
          <w:szCs w:val="22"/>
        </w:rPr>
        <w:t>＜5055</w:t>
      </w:r>
      <w:r>
        <w:rPr>
          <w:color w:val="FF0000"/>
          <w:kern w:val="0"/>
          <w:sz w:val="22"/>
          <w:szCs w:val="22"/>
          <w:vertAlign w:val="superscript"/>
        </w:rPr>
        <w:t>2</w:t>
      </w:r>
      <w:r>
        <w:rPr>
          <w:color w:val="FF0000"/>
          <w:kern w:val="0"/>
          <w:sz w:val="22"/>
          <w:szCs w:val="22"/>
        </w:rPr>
        <w:t>,所以1</w:t>
      </w:r>
      <w:r>
        <w:rPr>
          <w:color w:val="FF0000"/>
          <w:kern w:val="0"/>
          <w:sz w:val="22"/>
          <w:szCs w:val="22"/>
          <w:vertAlign w:val="superscript"/>
        </w:rPr>
        <w:t>3</w:t>
      </w:r>
      <w:r>
        <w:rPr>
          <w:color w:val="FF0000"/>
          <w:kern w:val="0"/>
          <w:sz w:val="22"/>
          <w:szCs w:val="22"/>
        </w:rPr>
        <w:t>+2</w:t>
      </w:r>
      <w:r>
        <w:rPr>
          <w:color w:val="FF0000"/>
          <w:kern w:val="0"/>
          <w:sz w:val="22"/>
          <w:szCs w:val="22"/>
          <w:vertAlign w:val="superscript"/>
        </w:rPr>
        <w:t>3</w:t>
      </w:r>
      <w:r>
        <w:rPr>
          <w:color w:val="FF0000"/>
          <w:kern w:val="0"/>
          <w:sz w:val="22"/>
          <w:szCs w:val="22"/>
        </w:rPr>
        <w:t>+3</w:t>
      </w:r>
      <w:r>
        <w:rPr>
          <w:color w:val="FF0000"/>
          <w:kern w:val="0"/>
          <w:sz w:val="22"/>
          <w:szCs w:val="22"/>
          <w:vertAlign w:val="superscript"/>
        </w:rPr>
        <w:t>3</w:t>
      </w:r>
      <w:r>
        <w:rPr>
          <w:color w:val="FF0000"/>
          <w:kern w:val="0"/>
          <w:sz w:val="22"/>
          <w:szCs w:val="22"/>
        </w:rPr>
        <w:t>+…+100</w:t>
      </w:r>
      <w:r>
        <w:rPr>
          <w:color w:val="FF0000"/>
          <w:kern w:val="0"/>
          <w:sz w:val="22"/>
          <w:szCs w:val="22"/>
          <w:vertAlign w:val="superscript"/>
        </w:rPr>
        <w:t>3</w:t>
      </w:r>
      <w:r>
        <w:rPr>
          <w:color w:val="FF0000"/>
          <w:kern w:val="0"/>
          <w:sz w:val="22"/>
          <w:szCs w:val="22"/>
        </w:rPr>
        <w:t>＜5055</w:t>
      </w:r>
      <w:r>
        <w:rPr>
          <w:color w:val="FF0000"/>
          <w:kern w:val="0"/>
          <w:sz w:val="22"/>
          <w:szCs w:val="22"/>
          <w:vertAlign w:val="superscript"/>
        </w:rPr>
        <w:t>2</w:t>
      </w:r>
      <w:r>
        <w:rPr>
          <w:i/>
          <w:color w:val="FF0000"/>
          <w:kern w:val="0"/>
          <w:sz w:val="22"/>
          <w:szCs w:val="22"/>
        </w:rPr>
        <w:t>.</w:t>
      </w:r>
    </w:p>
    <w:p>
      <w:pPr>
        <w:widowControl/>
        <w:adjustRightInd w:val="0"/>
        <w:snapToGrid w:val="0"/>
        <w:spacing w:line="312" w:lineRule="auto"/>
        <w:jc w:val="left"/>
        <w:rPr>
          <w:kern w:val="0"/>
          <w:sz w:val="22"/>
          <w:szCs w:val="22"/>
        </w:rPr>
      </w:pPr>
      <w:r>
        <w:rPr>
          <w:kern w:val="0"/>
          <w:sz w:val="22"/>
          <w:szCs w:val="22"/>
        </w:rPr>
        <w:t>21</w:t>
      </w:r>
      <w:r>
        <w:rPr>
          <w:i/>
          <w:kern w:val="0"/>
          <w:sz w:val="22"/>
          <w:szCs w:val="22"/>
        </w:rPr>
        <w:t>.</w:t>
      </w:r>
      <w:r>
        <w:rPr>
          <w:kern w:val="0"/>
          <w:sz w:val="22"/>
          <w:szCs w:val="22"/>
        </w:rPr>
        <w:t>将7张完全相同的小长方形纸片(如图1)按图2所示的方式不重叠地放在长方形</w:t>
      </w:r>
      <w:r>
        <w:rPr>
          <w:i/>
          <w:kern w:val="0"/>
          <w:sz w:val="22"/>
          <w:szCs w:val="22"/>
        </w:rPr>
        <w:t>ABCD</w:t>
      </w:r>
      <w:r>
        <w:rPr>
          <w:kern w:val="0"/>
          <w:sz w:val="22"/>
          <w:szCs w:val="22"/>
        </w:rPr>
        <w:t>内,未被覆盖的部分恰好被分割成两个长方形,面积分别为</w:t>
      </w:r>
      <w:r>
        <w:rPr>
          <w:i/>
          <w:kern w:val="0"/>
          <w:sz w:val="22"/>
          <w:szCs w:val="22"/>
        </w:rPr>
        <w:t>S</w:t>
      </w:r>
      <w:r>
        <w:rPr>
          <w:kern w:val="0"/>
          <w:sz w:val="22"/>
          <w:szCs w:val="22"/>
          <w:vertAlign w:val="subscript"/>
        </w:rPr>
        <w:t>1</w:t>
      </w:r>
      <w:r>
        <w:rPr>
          <w:kern w:val="0"/>
          <w:sz w:val="22"/>
          <w:szCs w:val="22"/>
        </w:rPr>
        <w:t>和</w:t>
      </w:r>
      <w:r>
        <w:rPr>
          <w:i/>
          <w:kern w:val="0"/>
          <w:sz w:val="22"/>
          <w:szCs w:val="22"/>
        </w:rPr>
        <w:t>S</w:t>
      </w:r>
      <w:r>
        <w:rPr>
          <w:kern w:val="0"/>
          <w:sz w:val="22"/>
          <w:szCs w:val="22"/>
          <w:vertAlign w:val="subscript"/>
        </w:rPr>
        <w:t>2</w:t>
      </w:r>
      <w:r>
        <w:rPr>
          <w:i/>
          <w:kern w:val="0"/>
          <w:sz w:val="22"/>
          <w:szCs w:val="22"/>
        </w:rPr>
        <w:t>.</w:t>
      </w:r>
      <w:r>
        <w:rPr>
          <w:kern w:val="0"/>
          <w:sz w:val="22"/>
          <w:szCs w:val="22"/>
        </w:rPr>
        <w:t>已知小长方形纸片的长为</w:t>
      </w:r>
      <w:r>
        <w:rPr>
          <w:i/>
          <w:kern w:val="0"/>
          <w:sz w:val="22"/>
          <w:szCs w:val="22"/>
        </w:rPr>
        <w:t>a</w:t>
      </w:r>
      <w:r>
        <w:rPr>
          <w:kern w:val="0"/>
          <w:sz w:val="22"/>
          <w:szCs w:val="22"/>
        </w:rPr>
        <w:t>、宽为</w:t>
      </w:r>
      <w:r>
        <w:rPr>
          <w:i/>
          <w:kern w:val="0"/>
          <w:sz w:val="22"/>
          <w:szCs w:val="22"/>
        </w:rPr>
        <w:t>b</w:t>
      </w:r>
      <w:r>
        <w:rPr>
          <w:kern w:val="0"/>
          <w:sz w:val="22"/>
          <w:szCs w:val="22"/>
        </w:rPr>
        <w:t>,且</w:t>
      </w:r>
      <w:r>
        <w:rPr>
          <w:i/>
          <w:kern w:val="0"/>
          <w:sz w:val="22"/>
          <w:szCs w:val="22"/>
        </w:rPr>
        <w:t>a</w:t>
      </w:r>
      <w:r>
        <w:rPr>
          <w:kern w:val="0"/>
          <w:sz w:val="22"/>
          <w:szCs w:val="22"/>
        </w:rPr>
        <w:t>&gt;</w:t>
      </w:r>
      <w:r>
        <w:rPr>
          <w:i/>
          <w:kern w:val="0"/>
          <w:sz w:val="22"/>
          <w:szCs w:val="22"/>
        </w:rPr>
        <w:t>b.</w:t>
      </w:r>
    </w:p>
    <w:p>
      <w:pPr>
        <w:widowControl/>
        <w:adjustRightInd w:val="0"/>
        <w:snapToGrid w:val="0"/>
        <w:spacing w:line="312" w:lineRule="auto"/>
        <w:jc w:val="left"/>
        <w:rPr>
          <w:kern w:val="0"/>
          <w:sz w:val="22"/>
          <w:szCs w:val="22"/>
        </w:rPr>
      </w:pPr>
      <w:r>
        <w:rPr>
          <w:kern w:val="0"/>
          <w:sz w:val="22"/>
          <w:szCs w:val="22"/>
        </w:rPr>
        <w:drawing>
          <wp:inline distT="0" distB="0" distL="0" distR="0">
            <wp:extent cx="2015490" cy="1043940"/>
            <wp:effectExtent l="0" t="0" r="3810" b="3810"/>
            <wp:docPr id="18" name="image17.jpe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17.jpeg" descr=" 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16000" cy="104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adjustRightInd w:val="0"/>
        <w:snapToGrid w:val="0"/>
        <w:spacing w:line="312" w:lineRule="auto"/>
        <w:jc w:val="left"/>
        <w:rPr>
          <w:kern w:val="0"/>
          <w:sz w:val="22"/>
          <w:szCs w:val="22"/>
        </w:rPr>
      </w:pPr>
      <w:r>
        <w:rPr>
          <w:kern w:val="0"/>
          <w:sz w:val="22"/>
          <w:szCs w:val="22"/>
        </w:rPr>
        <w:t>(1)当</w:t>
      </w:r>
      <w:r>
        <w:rPr>
          <w:i/>
          <w:kern w:val="0"/>
          <w:sz w:val="22"/>
          <w:szCs w:val="22"/>
        </w:rPr>
        <w:t>a</w:t>
      </w:r>
      <w:r>
        <w:rPr>
          <w:kern w:val="0"/>
          <w:sz w:val="22"/>
          <w:szCs w:val="22"/>
        </w:rPr>
        <w:t>＝9,</w:t>
      </w:r>
      <w:r>
        <w:rPr>
          <w:i/>
          <w:kern w:val="0"/>
          <w:sz w:val="22"/>
          <w:szCs w:val="22"/>
        </w:rPr>
        <w:t>b</w:t>
      </w:r>
      <w:r>
        <w:rPr>
          <w:kern w:val="0"/>
          <w:sz w:val="22"/>
          <w:szCs w:val="22"/>
        </w:rPr>
        <w:t>＝3,</w:t>
      </w:r>
      <w:r>
        <w:rPr>
          <w:i/>
          <w:kern w:val="0"/>
          <w:sz w:val="22"/>
          <w:szCs w:val="22"/>
        </w:rPr>
        <w:t>AD</w:t>
      </w:r>
      <w:r>
        <w:rPr>
          <w:kern w:val="0"/>
          <w:sz w:val="22"/>
          <w:szCs w:val="22"/>
        </w:rPr>
        <w:t>＝30时,长方形</w:t>
      </w:r>
      <w:r>
        <w:rPr>
          <w:i/>
          <w:kern w:val="0"/>
          <w:sz w:val="22"/>
          <w:szCs w:val="22"/>
        </w:rPr>
        <w:t>ABCD</w:t>
      </w:r>
      <w:r>
        <w:rPr>
          <w:kern w:val="0"/>
          <w:sz w:val="22"/>
          <w:szCs w:val="22"/>
        </w:rPr>
        <w:t>的面积是</w:t>
      </w:r>
      <w:r>
        <w:rPr>
          <w:i/>
          <w:kern w:val="0"/>
          <w:sz w:val="22"/>
          <w:szCs w:val="22"/>
          <w:u w:val="single"/>
        </w:rPr>
        <w:t>　</w:t>
      </w:r>
      <w:r>
        <w:rPr>
          <w:color w:val="FF0000"/>
          <w:kern w:val="0"/>
          <w:sz w:val="22"/>
          <w:szCs w:val="22"/>
          <w:u w:val="single"/>
        </w:rPr>
        <w:t>630</w:t>
      </w:r>
      <w:r>
        <w:rPr>
          <w:i/>
          <w:kern w:val="0"/>
          <w:sz w:val="22"/>
          <w:szCs w:val="22"/>
          <w:u w:val="single"/>
        </w:rPr>
        <w:t>　</w:t>
      </w:r>
      <w:r>
        <w:rPr>
          <w:kern w:val="0"/>
          <w:sz w:val="22"/>
          <w:szCs w:val="22"/>
        </w:rPr>
        <w:t>,</w:t>
      </w:r>
      <w:r>
        <w:rPr>
          <w:i/>
          <w:kern w:val="0"/>
          <w:sz w:val="22"/>
          <w:szCs w:val="22"/>
        </w:rPr>
        <w:t>S</w:t>
      </w:r>
      <w:r>
        <w:rPr>
          <w:kern w:val="0"/>
          <w:sz w:val="22"/>
          <w:szCs w:val="22"/>
          <w:vertAlign w:val="subscript"/>
        </w:rPr>
        <w:t>2</w:t>
      </w:r>
      <w:r>
        <w:rPr>
          <w:kern w:val="0"/>
          <w:sz w:val="22"/>
          <w:szCs w:val="22"/>
        </w:rPr>
        <w:t>－</w:t>
      </w:r>
      <w:r>
        <w:rPr>
          <w:i/>
          <w:kern w:val="0"/>
          <w:sz w:val="22"/>
          <w:szCs w:val="22"/>
        </w:rPr>
        <w:t>S</w:t>
      </w:r>
      <w:r>
        <w:rPr>
          <w:kern w:val="0"/>
          <w:sz w:val="22"/>
          <w:szCs w:val="22"/>
          <w:vertAlign w:val="subscript"/>
        </w:rPr>
        <w:t>1</w:t>
      </w:r>
      <w:r>
        <w:rPr>
          <w:kern w:val="0"/>
          <w:sz w:val="22"/>
          <w:szCs w:val="22"/>
        </w:rPr>
        <w:t>的值为</w:t>
      </w:r>
      <w:r>
        <w:rPr>
          <w:i/>
          <w:kern w:val="0"/>
          <w:sz w:val="22"/>
          <w:szCs w:val="22"/>
          <w:u w:val="single"/>
        </w:rPr>
        <w:t>　</w:t>
      </w:r>
      <w:r>
        <w:rPr>
          <w:color w:val="FF0000"/>
          <w:kern w:val="0"/>
          <w:sz w:val="22"/>
          <w:szCs w:val="22"/>
          <w:u w:val="single"/>
        </w:rPr>
        <w:t>－63</w:t>
      </w:r>
      <w:r>
        <w:rPr>
          <w:i/>
          <w:kern w:val="0"/>
          <w:sz w:val="22"/>
          <w:szCs w:val="22"/>
          <w:u w:val="single"/>
        </w:rPr>
        <w:t>　</w:t>
      </w:r>
      <w:r>
        <w:rPr>
          <w:kern w:val="0"/>
          <w:sz w:val="22"/>
          <w:szCs w:val="22"/>
        </w:rPr>
        <w:t>; </w:t>
      </w:r>
    </w:p>
    <w:p>
      <w:pPr>
        <w:widowControl/>
        <w:adjustRightInd w:val="0"/>
        <w:snapToGrid w:val="0"/>
        <w:spacing w:line="312" w:lineRule="auto"/>
        <w:jc w:val="left"/>
        <w:rPr>
          <w:kern w:val="0"/>
          <w:sz w:val="22"/>
          <w:szCs w:val="22"/>
        </w:rPr>
      </w:pPr>
      <w:r>
        <w:rPr>
          <w:kern w:val="0"/>
          <w:sz w:val="22"/>
          <w:szCs w:val="22"/>
        </w:rPr>
        <w:t>(2)当</w:t>
      </w:r>
      <w:r>
        <w:rPr>
          <w:i/>
          <w:kern w:val="0"/>
          <w:sz w:val="22"/>
          <w:szCs w:val="22"/>
        </w:rPr>
        <w:t>AD</w:t>
      </w:r>
      <w:r>
        <w:rPr>
          <w:kern w:val="0"/>
          <w:sz w:val="22"/>
          <w:szCs w:val="22"/>
        </w:rPr>
        <w:t>＝40时,请用含</w:t>
      </w:r>
      <w:r>
        <w:rPr>
          <w:i/>
          <w:kern w:val="0"/>
          <w:sz w:val="22"/>
          <w:szCs w:val="22"/>
        </w:rPr>
        <w:t>a</w:t>
      </w:r>
      <w:r>
        <w:rPr>
          <w:kern w:val="0"/>
          <w:sz w:val="22"/>
          <w:szCs w:val="22"/>
        </w:rPr>
        <w:t>,</w:t>
      </w:r>
      <w:r>
        <w:rPr>
          <w:i/>
          <w:kern w:val="0"/>
          <w:sz w:val="22"/>
          <w:szCs w:val="22"/>
        </w:rPr>
        <w:t>b</w:t>
      </w:r>
      <w:r>
        <w:rPr>
          <w:kern w:val="0"/>
          <w:sz w:val="22"/>
          <w:szCs w:val="22"/>
        </w:rPr>
        <w:t>的式子表示</w:t>
      </w:r>
      <w:r>
        <w:rPr>
          <w:i/>
          <w:kern w:val="0"/>
          <w:sz w:val="22"/>
          <w:szCs w:val="22"/>
        </w:rPr>
        <w:t>S</w:t>
      </w:r>
      <w:r>
        <w:rPr>
          <w:kern w:val="0"/>
          <w:sz w:val="22"/>
          <w:szCs w:val="22"/>
          <w:vertAlign w:val="subscript"/>
        </w:rPr>
        <w:t>2</w:t>
      </w:r>
      <w:r>
        <w:rPr>
          <w:kern w:val="0"/>
          <w:sz w:val="22"/>
          <w:szCs w:val="22"/>
        </w:rPr>
        <w:t>－</w:t>
      </w:r>
      <w:r>
        <w:rPr>
          <w:i/>
          <w:kern w:val="0"/>
          <w:sz w:val="22"/>
          <w:szCs w:val="22"/>
        </w:rPr>
        <w:t>S</w:t>
      </w:r>
      <w:r>
        <w:rPr>
          <w:kern w:val="0"/>
          <w:sz w:val="22"/>
          <w:szCs w:val="22"/>
          <w:vertAlign w:val="subscript"/>
        </w:rPr>
        <w:t>1</w:t>
      </w:r>
      <w:r>
        <w:rPr>
          <w:kern w:val="0"/>
          <w:sz w:val="22"/>
          <w:szCs w:val="22"/>
        </w:rPr>
        <w:t>的值;</w:t>
      </w:r>
    </w:p>
    <w:p>
      <w:pPr>
        <w:widowControl/>
        <w:adjustRightInd w:val="0"/>
        <w:snapToGrid w:val="0"/>
        <w:spacing w:line="312" w:lineRule="auto"/>
        <w:jc w:val="left"/>
        <w:rPr>
          <w:kern w:val="0"/>
          <w:sz w:val="22"/>
          <w:szCs w:val="22"/>
        </w:rPr>
      </w:pPr>
      <w:r>
        <w:rPr>
          <w:kern w:val="0"/>
          <w:sz w:val="22"/>
          <w:szCs w:val="22"/>
        </w:rPr>
        <w:t>(3)若</w:t>
      </w:r>
      <w:r>
        <w:rPr>
          <w:i/>
          <w:kern w:val="0"/>
          <w:sz w:val="22"/>
          <w:szCs w:val="22"/>
        </w:rPr>
        <w:t>AB</w:t>
      </w:r>
      <w:r>
        <w:rPr>
          <w:kern w:val="0"/>
          <w:sz w:val="22"/>
          <w:szCs w:val="22"/>
        </w:rPr>
        <w:t>的长度为定值,</w:t>
      </w:r>
      <w:r>
        <w:rPr>
          <w:i/>
          <w:kern w:val="0"/>
          <w:sz w:val="22"/>
          <w:szCs w:val="22"/>
        </w:rPr>
        <w:t>AD</w:t>
      </w:r>
      <w:r>
        <w:rPr>
          <w:kern w:val="0"/>
          <w:sz w:val="22"/>
          <w:szCs w:val="22"/>
        </w:rPr>
        <w:t>变长,将这7张小长方形纸片还按照同样的方式放在新的长方形</w:t>
      </w:r>
      <w:r>
        <w:rPr>
          <w:i/>
          <w:kern w:val="0"/>
          <w:sz w:val="22"/>
          <w:szCs w:val="22"/>
        </w:rPr>
        <w:t>ABCD</w:t>
      </w:r>
      <w:r>
        <w:rPr>
          <w:kern w:val="0"/>
          <w:sz w:val="22"/>
          <w:szCs w:val="22"/>
        </w:rPr>
        <w:t>内,而</w:t>
      </w:r>
      <w:r>
        <w:rPr>
          <w:i/>
          <w:kern w:val="0"/>
          <w:sz w:val="22"/>
          <w:szCs w:val="22"/>
        </w:rPr>
        <w:t>S</w:t>
      </w:r>
      <w:r>
        <w:rPr>
          <w:kern w:val="0"/>
          <w:sz w:val="22"/>
          <w:szCs w:val="22"/>
          <w:vertAlign w:val="subscript"/>
        </w:rPr>
        <w:t>2</w:t>
      </w:r>
      <w:r>
        <w:rPr>
          <w:kern w:val="0"/>
          <w:sz w:val="22"/>
          <w:szCs w:val="22"/>
        </w:rPr>
        <w:t>－</w:t>
      </w:r>
      <w:r>
        <w:rPr>
          <w:i/>
          <w:kern w:val="0"/>
          <w:sz w:val="22"/>
          <w:szCs w:val="22"/>
        </w:rPr>
        <w:t>S</w:t>
      </w:r>
      <w:r>
        <w:rPr>
          <w:kern w:val="0"/>
          <w:sz w:val="22"/>
          <w:szCs w:val="22"/>
          <w:vertAlign w:val="subscript"/>
        </w:rPr>
        <w:t>1</w:t>
      </w:r>
      <w:r>
        <w:rPr>
          <w:kern w:val="0"/>
          <w:sz w:val="22"/>
          <w:szCs w:val="22"/>
        </w:rPr>
        <w:t>的值总保持不变,求</w:t>
      </w:r>
      <w:r>
        <w:rPr>
          <w:i/>
          <w:kern w:val="0"/>
          <w:sz w:val="22"/>
          <w:szCs w:val="22"/>
        </w:rPr>
        <w:t>a</w:t>
      </w:r>
      <w:r>
        <w:rPr>
          <w:kern w:val="0"/>
          <w:sz w:val="22"/>
          <w:szCs w:val="22"/>
        </w:rPr>
        <w:t>,</w:t>
      </w:r>
      <w:r>
        <w:rPr>
          <w:i/>
          <w:kern w:val="0"/>
          <w:sz w:val="22"/>
          <w:szCs w:val="22"/>
        </w:rPr>
        <w:t>b</w:t>
      </w:r>
      <w:r>
        <w:rPr>
          <w:kern w:val="0"/>
          <w:sz w:val="22"/>
          <w:szCs w:val="22"/>
        </w:rPr>
        <w:t>满足的关系</w:t>
      </w:r>
      <w:r>
        <w:rPr>
          <w:i/>
          <w:kern w:val="0"/>
          <w:sz w:val="22"/>
          <w:szCs w:val="22"/>
        </w:rPr>
        <w:t>.</w:t>
      </w:r>
    </w:p>
    <w:p>
      <w:pPr>
        <w:widowControl/>
        <w:adjustRightInd w:val="0"/>
        <w:snapToGrid w:val="0"/>
        <w:spacing w:line="312" w:lineRule="auto"/>
        <w:jc w:val="left"/>
        <w:rPr>
          <w:color w:val="FF0000"/>
          <w:kern w:val="0"/>
          <w:sz w:val="22"/>
          <w:szCs w:val="22"/>
        </w:rPr>
      </w:pPr>
      <w:r>
        <w:rPr>
          <w:color w:val="FF0000"/>
          <w:kern w:val="0"/>
          <w:sz w:val="22"/>
          <w:szCs w:val="22"/>
        </w:rPr>
        <w:t>解:(2)因为</w:t>
      </w:r>
      <w:r>
        <w:rPr>
          <w:i/>
          <w:color w:val="FF0000"/>
          <w:kern w:val="0"/>
          <w:sz w:val="22"/>
          <w:szCs w:val="22"/>
        </w:rPr>
        <w:t>S</w:t>
      </w:r>
      <w:r>
        <w:rPr>
          <w:color w:val="FF0000"/>
          <w:kern w:val="0"/>
          <w:sz w:val="22"/>
          <w:szCs w:val="22"/>
          <w:vertAlign w:val="subscript"/>
        </w:rPr>
        <w:t>1</w:t>
      </w:r>
      <w:r>
        <w:rPr>
          <w:color w:val="FF0000"/>
          <w:kern w:val="0"/>
          <w:sz w:val="22"/>
          <w:szCs w:val="22"/>
        </w:rPr>
        <w:t>＝4</w:t>
      </w:r>
      <w:r>
        <w:rPr>
          <w:i/>
          <w:color w:val="FF0000"/>
          <w:kern w:val="0"/>
          <w:sz w:val="22"/>
          <w:szCs w:val="22"/>
        </w:rPr>
        <w:t>b</w:t>
      </w:r>
      <w:r>
        <w:rPr>
          <w:color w:val="FF0000"/>
          <w:kern w:val="0"/>
          <w:sz w:val="22"/>
          <w:szCs w:val="22"/>
        </w:rPr>
        <w:t>(40－</w:t>
      </w:r>
      <w:r>
        <w:rPr>
          <w:i/>
          <w:color w:val="FF0000"/>
          <w:kern w:val="0"/>
          <w:sz w:val="22"/>
          <w:szCs w:val="22"/>
        </w:rPr>
        <w:t>a</w:t>
      </w:r>
      <w:r>
        <w:rPr>
          <w:color w:val="FF0000"/>
          <w:kern w:val="0"/>
          <w:sz w:val="22"/>
          <w:szCs w:val="22"/>
        </w:rPr>
        <w:t>),</w:t>
      </w:r>
      <w:r>
        <w:rPr>
          <w:i/>
          <w:color w:val="FF0000"/>
          <w:kern w:val="0"/>
          <w:sz w:val="22"/>
          <w:szCs w:val="22"/>
        </w:rPr>
        <w:t>S</w:t>
      </w:r>
      <w:r>
        <w:rPr>
          <w:color w:val="FF0000"/>
          <w:kern w:val="0"/>
          <w:sz w:val="22"/>
          <w:szCs w:val="22"/>
          <w:vertAlign w:val="subscript"/>
        </w:rPr>
        <w:t>2</w:t>
      </w:r>
      <w:r>
        <w:rPr>
          <w:color w:val="FF0000"/>
          <w:kern w:val="0"/>
          <w:sz w:val="22"/>
          <w:szCs w:val="22"/>
        </w:rPr>
        <w:t>＝</w:t>
      </w:r>
      <w:r>
        <w:rPr>
          <w:i/>
          <w:color w:val="FF0000"/>
          <w:kern w:val="0"/>
          <w:sz w:val="22"/>
          <w:szCs w:val="22"/>
        </w:rPr>
        <w:t>a</w:t>
      </w:r>
      <w:r>
        <w:rPr>
          <w:color w:val="FF0000"/>
          <w:kern w:val="0"/>
          <w:sz w:val="22"/>
          <w:szCs w:val="22"/>
        </w:rPr>
        <w:t>(40－3</w:t>
      </w:r>
      <w:r>
        <w:rPr>
          <w:i/>
          <w:color w:val="FF0000"/>
          <w:kern w:val="0"/>
          <w:sz w:val="22"/>
          <w:szCs w:val="22"/>
        </w:rPr>
        <w:t>b</w:t>
      </w:r>
      <w:r>
        <w:rPr>
          <w:color w:val="FF0000"/>
          <w:kern w:val="0"/>
          <w:sz w:val="22"/>
          <w:szCs w:val="22"/>
        </w:rPr>
        <w:t>),</w:t>
      </w:r>
    </w:p>
    <w:p>
      <w:pPr>
        <w:widowControl/>
        <w:adjustRightInd w:val="0"/>
        <w:snapToGrid w:val="0"/>
        <w:spacing w:line="312" w:lineRule="auto"/>
        <w:jc w:val="left"/>
        <w:rPr>
          <w:color w:val="FF0000"/>
          <w:kern w:val="0"/>
          <w:sz w:val="22"/>
          <w:szCs w:val="22"/>
        </w:rPr>
      </w:pPr>
      <w:r>
        <w:rPr>
          <w:color w:val="FF0000"/>
          <w:kern w:val="0"/>
          <w:sz w:val="22"/>
          <w:szCs w:val="22"/>
        </w:rPr>
        <w:t>所以</w:t>
      </w:r>
      <w:r>
        <w:rPr>
          <w:i/>
          <w:color w:val="FF0000"/>
          <w:kern w:val="0"/>
          <w:sz w:val="22"/>
          <w:szCs w:val="22"/>
        </w:rPr>
        <w:t>S</w:t>
      </w:r>
      <w:r>
        <w:rPr>
          <w:color w:val="FF0000"/>
          <w:kern w:val="0"/>
          <w:sz w:val="22"/>
          <w:szCs w:val="22"/>
          <w:vertAlign w:val="subscript"/>
        </w:rPr>
        <w:t>2</w:t>
      </w:r>
      <w:r>
        <w:rPr>
          <w:color w:val="FF0000"/>
          <w:kern w:val="0"/>
          <w:sz w:val="22"/>
          <w:szCs w:val="22"/>
        </w:rPr>
        <w:t>－</w:t>
      </w:r>
      <w:r>
        <w:rPr>
          <w:i/>
          <w:color w:val="FF0000"/>
          <w:kern w:val="0"/>
          <w:sz w:val="22"/>
          <w:szCs w:val="22"/>
        </w:rPr>
        <w:t>S</w:t>
      </w:r>
      <w:r>
        <w:rPr>
          <w:color w:val="FF0000"/>
          <w:kern w:val="0"/>
          <w:sz w:val="22"/>
          <w:szCs w:val="22"/>
          <w:vertAlign w:val="subscript"/>
        </w:rPr>
        <w:t>1</w:t>
      </w:r>
      <w:r>
        <w:rPr>
          <w:color w:val="FF0000"/>
          <w:kern w:val="0"/>
          <w:sz w:val="22"/>
          <w:szCs w:val="22"/>
        </w:rPr>
        <w:t>＝</w:t>
      </w:r>
      <w:r>
        <w:rPr>
          <w:i/>
          <w:color w:val="FF0000"/>
          <w:kern w:val="0"/>
          <w:sz w:val="22"/>
          <w:szCs w:val="22"/>
        </w:rPr>
        <w:t>a</w:t>
      </w:r>
      <w:r>
        <w:rPr>
          <w:color w:val="FF0000"/>
          <w:kern w:val="0"/>
          <w:sz w:val="22"/>
          <w:szCs w:val="22"/>
        </w:rPr>
        <w:t>(40－3</w:t>
      </w:r>
      <w:r>
        <w:rPr>
          <w:i/>
          <w:color w:val="FF0000"/>
          <w:kern w:val="0"/>
          <w:sz w:val="22"/>
          <w:szCs w:val="22"/>
        </w:rPr>
        <w:t>b</w:t>
      </w:r>
      <w:r>
        <w:rPr>
          <w:color w:val="FF0000"/>
          <w:kern w:val="0"/>
          <w:sz w:val="22"/>
          <w:szCs w:val="22"/>
        </w:rPr>
        <w:t>)－4</w:t>
      </w:r>
      <w:r>
        <w:rPr>
          <w:i/>
          <w:color w:val="FF0000"/>
          <w:kern w:val="0"/>
          <w:sz w:val="22"/>
          <w:szCs w:val="22"/>
        </w:rPr>
        <w:t>b</w:t>
      </w:r>
      <w:r>
        <w:rPr>
          <w:color w:val="FF0000"/>
          <w:kern w:val="0"/>
          <w:sz w:val="22"/>
          <w:szCs w:val="22"/>
        </w:rPr>
        <w:t>(40－</w:t>
      </w:r>
      <w:r>
        <w:rPr>
          <w:i/>
          <w:color w:val="FF0000"/>
          <w:kern w:val="0"/>
          <w:sz w:val="22"/>
          <w:szCs w:val="22"/>
        </w:rPr>
        <w:t>a</w:t>
      </w:r>
      <w:r>
        <w:rPr>
          <w:color w:val="FF0000"/>
          <w:kern w:val="0"/>
          <w:sz w:val="22"/>
          <w:szCs w:val="22"/>
        </w:rPr>
        <w:t>)＝40</w:t>
      </w:r>
      <w:r>
        <w:rPr>
          <w:i/>
          <w:color w:val="FF0000"/>
          <w:kern w:val="0"/>
          <w:sz w:val="22"/>
          <w:szCs w:val="22"/>
        </w:rPr>
        <w:t>a</w:t>
      </w:r>
      <w:r>
        <w:rPr>
          <w:color w:val="FF0000"/>
          <w:kern w:val="0"/>
          <w:sz w:val="22"/>
          <w:szCs w:val="22"/>
        </w:rPr>
        <w:t>－160</w:t>
      </w:r>
      <w:r>
        <w:rPr>
          <w:i/>
          <w:color w:val="FF0000"/>
          <w:kern w:val="0"/>
          <w:sz w:val="22"/>
          <w:szCs w:val="22"/>
        </w:rPr>
        <w:t>b</w:t>
      </w:r>
      <w:r>
        <w:rPr>
          <w:color w:val="FF0000"/>
          <w:kern w:val="0"/>
          <w:sz w:val="22"/>
          <w:szCs w:val="22"/>
        </w:rPr>
        <w:t>+</w:t>
      </w:r>
      <w:r>
        <w:rPr>
          <w:i/>
          <w:color w:val="FF0000"/>
          <w:kern w:val="0"/>
          <w:sz w:val="22"/>
          <w:szCs w:val="22"/>
        </w:rPr>
        <w:t>ab.</w:t>
      </w:r>
    </w:p>
    <w:p>
      <w:pPr>
        <w:widowControl/>
        <w:adjustRightInd w:val="0"/>
        <w:snapToGrid w:val="0"/>
        <w:spacing w:line="312" w:lineRule="auto"/>
        <w:jc w:val="left"/>
        <w:rPr>
          <w:color w:val="FF0000"/>
          <w:kern w:val="0"/>
          <w:sz w:val="22"/>
          <w:szCs w:val="22"/>
        </w:rPr>
      </w:pPr>
      <w:r>
        <w:rPr>
          <w:color w:val="FF0000"/>
          <w:kern w:val="0"/>
          <w:sz w:val="22"/>
          <w:szCs w:val="22"/>
        </w:rPr>
        <w:t>(3)</w:t>
      </w:r>
      <w:r>
        <w:rPr>
          <w:i/>
          <w:color w:val="FF0000"/>
          <w:kern w:val="0"/>
          <w:sz w:val="22"/>
          <w:szCs w:val="22"/>
        </w:rPr>
        <w:t>S</w:t>
      </w:r>
      <w:r>
        <w:rPr>
          <w:color w:val="FF0000"/>
          <w:kern w:val="0"/>
          <w:sz w:val="22"/>
          <w:szCs w:val="22"/>
          <w:vertAlign w:val="subscript"/>
        </w:rPr>
        <w:t>2</w:t>
      </w:r>
      <w:r>
        <w:rPr>
          <w:color w:val="FF0000"/>
          <w:kern w:val="0"/>
          <w:sz w:val="22"/>
          <w:szCs w:val="22"/>
        </w:rPr>
        <w:t>－</w:t>
      </w:r>
      <w:r>
        <w:rPr>
          <w:i/>
          <w:color w:val="FF0000"/>
          <w:kern w:val="0"/>
          <w:sz w:val="22"/>
          <w:szCs w:val="22"/>
        </w:rPr>
        <w:t>S</w:t>
      </w:r>
      <w:r>
        <w:rPr>
          <w:color w:val="FF0000"/>
          <w:kern w:val="0"/>
          <w:sz w:val="22"/>
          <w:szCs w:val="22"/>
          <w:vertAlign w:val="subscript"/>
        </w:rPr>
        <w:t>1</w:t>
      </w:r>
      <w:r>
        <w:rPr>
          <w:color w:val="FF0000"/>
          <w:kern w:val="0"/>
          <w:sz w:val="22"/>
          <w:szCs w:val="22"/>
        </w:rPr>
        <w:t>＝</w:t>
      </w:r>
      <w:r>
        <w:rPr>
          <w:i/>
          <w:color w:val="FF0000"/>
          <w:kern w:val="0"/>
          <w:sz w:val="22"/>
          <w:szCs w:val="22"/>
        </w:rPr>
        <w:t>a</w:t>
      </w:r>
      <w:r>
        <w:rPr>
          <w:color w:val="FF0000"/>
          <w:kern w:val="0"/>
          <w:sz w:val="22"/>
          <w:szCs w:val="22"/>
        </w:rPr>
        <w:t>(</w:t>
      </w:r>
      <w:r>
        <w:rPr>
          <w:i/>
          <w:color w:val="FF0000"/>
          <w:kern w:val="0"/>
          <w:sz w:val="22"/>
          <w:szCs w:val="22"/>
        </w:rPr>
        <w:t>AD</w:t>
      </w:r>
      <w:r>
        <w:rPr>
          <w:color w:val="FF0000"/>
          <w:kern w:val="0"/>
          <w:sz w:val="22"/>
          <w:szCs w:val="22"/>
        </w:rPr>
        <w:t>－3</w:t>
      </w:r>
      <w:r>
        <w:rPr>
          <w:i/>
          <w:color w:val="FF0000"/>
          <w:kern w:val="0"/>
          <w:sz w:val="22"/>
          <w:szCs w:val="22"/>
        </w:rPr>
        <w:t>b</w:t>
      </w:r>
      <w:r>
        <w:rPr>
          <w:color w:val="FF0000"/>
          <w:kern w:val="0"/>
          <w:sz w:val="22"/>
          <w:szCs w:val="22"/>
        </w:rPr>
        <w:t>)－4</w:t>
      </w:r>
      <w:r>
        <w:rPr>
          <w:i/>
          <w:color w:val="FF0000"/>
          <w:kern w:val="0"/>
          <w:sz w:val="22"/>
          <w:szCs w:val="22"/>
        </w:rPr>
        <w:t>b</w:t>
      </w:r>
      <w:r>
        <w:rPr>
          <w:color w:val="FF0000"/>
          <w:kern w:val="0"/>
          <w:sz w:val="22"/>
          <w:szCs w:val="22"/>
        </w:rPr>
        <w:t>(</w:t>
      </w:r>
      <w:r>
        <w:rPr>
          <w:i/>
          <w:color w:val="FF0000"/>
          <w:kern w:val="0"/>
          <w:sz w:val="22"/>
          <w:szCs w:val="22"/>
        </w:rPr>
        <w:t>AD</w:t>
      </w:r>
      <w:r>
        <w:rPr>
          <w:color w:val="FF0000"/>
          <w:kern w:val="0"/>
          <w:sz w:val="22"/>
          <w:szCs w:val="22"/>
        </w:rPr>
        <w:t>－</w:t>
      </w:r>
      <w:r>
        <w:rPr>
          <w:i/>
          <w:color w:val="FF0000"/>
          <w:kern w:val="0"/>
          <w:sz w:val="22"/>
          <w:szCs w:val="22"/>
        </w:rPr>
        <w:t>a</w:t>
      </w:r>
      <w:r>
        <w:rPr>
          <w:color w:val="FF0000"/>
          <w:kern w:val="0"/>
          <w:sz w:val="22"/>
          <w:szCs w:val="22"/>
        </w:rPr>
        <w:t>),</w:t>
      </w:r>
    </w:p>
    <w:p>
      <w:pPr>
        <w:widowControl/>
        <w:adjustRightInd w:val="0"/>
        <w:snapToGrid w:val="0"/>
        <w:spacing w:line="312" w:lineRule="auto"/>
        <w:jc w:val="left"/>
        <w:rPr>
          <w:color w:val="FF0000"/>
          <w:kern w:val="0"/>
          <w:sz w:val="22"/>
          <w:szCs w:val="22"/>
        </w:rPr>
      </w:pPr>
      <w:r>
        <w:rPr>
          <w:color w:val="FF0000"/>
          <w:kern w:val="0"/>
          <w:sz w:val="22"/>
          <w:szCs w:val="22"/>
        </w:rPr>
        <w:t>整理,得</w:t>
      </w:r>
      <w:r>
        <w:rPr>
          <w:i/>
          <w:color w:val="FF0000"/>
          <w:kern w:val="0"/>
          <w:sz w:val="22"/>
          <w:szCs w:val="22"/>
        </w:rPr>
        <w:t>S</w:t>
      </w:r>
      <w:r>
        <w:rPr>
          <w:color w:val="FF0000"/>
          <w:kern w:val="0"/>
          <w:sz w:val="22"/>
          <w:szCs w:val="22"/>
          <w:vertAlign w:val="subscript"/>
        </w:rPr>
        <w:t>2</w:t>
      </w:r>
      <w:r>
        <w:rPr>
          <w:color w:val="FF0000"/>
          <w:kern w:val="0"/>
          <w:sz w:val="22"/>
          <w:szCs w:val="22"/>
        </w:rPr>
        <w:t>－</w:t>
      </w:r>
      <w:r>
        <w:rPr>
          <w:i/>
          <w:color w:val="FF0000"/>
          <w:kern w:val="0"/>
          <w:sz w:val="22"/>
          <w:szCs w:val="22"/>
        </w:rPr>
        <w:t>S</w:t>
      </w:r>
      <w:r>
        <w:rPr>
          <w:color w:val="FF0000"/>
          <w:kern w:val="0"/>
          <w:sz w:val="22"/>
          <w:szCs w:val="22"/>
          <w:vertAlign w:val="subscript"/>
        </w:rPr>
        <w:t>1</w:t>
      </w:r>
      <w:r>
        <w:rPr>
          <w:color w:val="FF0000"/>
          <w:kern w:val="0"/>
          <w:sz w:val="22"/>
          <w:szCs w:val="22"/>
        </w:rPr>
        <w:t>＝(</w:t>
      </w:r>
      <w:r>
        <w:rPr>
          <w:i/>
          <w:color w:val="FF0000"/>
          <w:kern w:val="0"/>
          <w:sz w:val="22"/>
          <w:szCs w:val="22"/>
        </w:rPr>
        <w:t>a</w:t>
      </w:r>
      <w:r>
        <w:rPr>
          <w:color w:val="FF0000"/>
          <w:kern w:val="0"/>
          <w:sz w:val="22"/>
          <w:szCs w:val="22"/>
        </w:rPr>
        <w:t>－4</w:t>
      </w:r>
      <w:r>
        <w:rPr>
          <w:i/>
          <w:color w:val="FF0000"/>
          <w:kern w:val="0"/>
          <w:sz w:val="22"/>
          <w:szCs w:val="22"/>
        </w:rPr>
        <w:t>b</w:t>
      </w:r>
      <w:r>
        <w:rPr>
          <w:color w:val="FF0000"/>
          <w:kern w:val="0"/>
          <w:sz w:val="22"/>
          <w:szCs w:val="22"/>
        </w:rPr>
        <w:t>)</w:t>
      </w:r>
      <w:r>
        <w:rPr>
          <w:i/>
          <w:color w:val="FF0000"/>
          <w:kern w:val="0"/>
          <w:sz w:val="22"/>
          <w:szCs w:val="22"/>
        </w:rPr>
        <w:t>AD</w:t>
      </w:r>
      <w:r>
        <w:rPr>
          <w:color w:val="FF0000"/>
          <w:kern w:val="0"/>
          <w:sz w:val="22"/>
          <w:szCs w:val="22"/>
        </w:rPr>
        <w:t>+</w:t>
      </w:r>
      <w:r>
        <w:rPr>
          <w:i/>
          <w:color w:val="FF0000"/>
          <w:kern w:val="0"/>
          <w:sz w:val="22"/>
          <w:szCs w:val="22"/>
        </w:rPr>
        <w:t>ab.</w:t>
      </w:r>
    </w:p>
    <w:p>
      <w:pPr>
        <w:widowControl/>
        <w:adjustRightInd w:val="0"/>
        <w:snapToGrid w:val="0"/>
        <w:spacing w:line="312" w:lineRule="auto"/>
        <w:jc w:val="left"/>
        <w:rPr>
          <w:color w:val="FF0000"/>
          <w:kern w:val="0"/>
          <w:sz w:val="22"/>
          <w:szCs w:val="22"/>
        </w:rPr>
      </w:pPr>
      <w:r>
        <w:rPr>
          <w:color w:val="FF0000"/>
          <w:kern w:val="0"/>
          <w:sz w:val="22"/>
          <w:szCs w:val="22"/>
        </w:rPr>
        <w:t>因为若</w:t>
      </w:r>
      <w:r>
        <w:rPr>
          <w:i/>
          <w:color w:val="FF0000"/>
          <w:kern w:val="0"/>
          <w:sz w:val="22"/>
          <w:szCs w:val="22"/>
        </w:rPr>
        <w:t>AB</w:t>
      </w:r>
      <w:r>
        <w:rPr>
          <w:color w:val="FF0000"/>
          <w:kern w:val="0"/>
          <w:sz w:val="22"/>
          <w:szCs w:val="22"/>
        </w:rPr>
        <w:t>的长度不变,</w:t>
      </w:r>
      <w:r>
        <w:rPr>
          <w:i/>
          <w:color w:val="FF0000"/>
          <w:kern w:val="0"/>
          <w:sz w:val="22"/>
          <w:szCs w:val="22"/>
        </w:rPr>
        <w:t>AD</w:t>
      </w:r>
      <w:r>
        <w:rPr>
          <w:color w:val="FF0000"/>
          <w:kern w:val="0"/>
          <w:sz w:val="22"/>
          <w:szCs w:val="22"/>
        </w:rPr>
        <w:t>变长,而</w:t>
      </w:r>
      <w:r>
        <w:rPr>
          <w:i/>
          <w:color w:val="FF0000"/>
          <w:kern w:val="0"/>
          <w:sz w:val="22"/>
          <w:szCs w:val="22"/>
        </w:rPr>
        <w:t>S</w:t>
      </w:r>
      <w:r>
        <w:rPr>
          <w:color w:val="FF0000"/>
          <w:kern w:val="0"/>
          <w:sz w:val="22"/>
          <w:szCs w:val="22"/>
          <w:vertAlign w:val="subscript"/>
        </w:rPr>
        <w:t>2</w:t>
      </w:r>
      <w:r>
        <w:rPr>
          <w:color w:val="FF0000"/>
          <w:kern w:val="0"/>
          <w:sz w:val="22"/>
          <w:szCs w:val="22"/>
        </w:rPr>
        <w:t>－</w:t>
      </w:r>
      <w:r>
        <w:rPr>
          <w:i/>
          <w:color w:val="FF0000"/>
          <w:kern w:val="0"/>
          <w:sz w:val="22"/>
          <w:szCs w:val="22"/>
        </w:rPr>
        <w:t>S</w:t>
      </w:r>
      <w:r>
        <w:rPr>
          <w:color w:val="FF0000"/>
          <w:kern w:val="0"/>
          <w:sz w:val="22"/>
          <w:szCs w:val="22"/>
          <w:vertAlign w:val="subscript"/>
        </w:rPr>
        <w:t>1</w:t>
      </w:r>
      <w:r>
        <w:rPr>
          <w:color w:val="FF0000"/>
          <w:kern w:val="0"/>
          <w:sz w:val="22"/>
          <w:szCs w:val="22"/>
        </w:rPr>
        <w:t>的值总保持不变,</w:t>
      </w:r>
    </w:p>
    <w:p>
      <w:pPr>
        <w:widowControl/>
        <w:adjustRightInd w:val="0"/>
        <w:snapToGrid w:val="0"/>
        <w:spacing w:line="312" w:lineRule="auto"/>
        <w:jc w:val="left"/>
        <w:rPr>
          <w:color w:val="FF0000"/>
          <w:kern w:val="0"/>
          <w:sz w:val="22"/>
          <w:szCs w:val="22"/>
        </w:rPr>
      </w:pPr>
      <w:r>
        <w:rPr>
          <w:color w:val="FF0000"/>
          <w:kern w:val="0"/>
          <w:sz w:val="22"/>
          <w:szCs w:val="22"/>
        </w:rPr>
        <w:t>所以</w:t>
      </w:r>
      <w:r>
        <w:rPr>
          <w:i/>
          <w:color w:val="FF0000"/>
          <w:kern w:val="0"/>
          <w:sz w:val="22"/>
          <w:szCs w:val="22"/>
        </w:rPr>
        <w:t>a</w:t>
      </w:r>
      <w:r>
        <w:rPr>
          <w:color w:val="FF0000"/>
          <w:kern w:val="0"/>
          <w:sz w:val="22"/>
          <w:szCs w:val="22"/>
        </w:rPr>
        <w:t>－4</w:t>
      </w:r>
      <w:r>
        <w:rPr>
          <w:i/>
          <w:color w:val="FF0000"/>
          <w:kern w:val="0"/>
          <w:sz w:val="22"/>
          <w:szCs w:val="22"/>
        </w:rPr>
        <w:t>b</w:t>
      </w:r>
      <w:r>
        <w:rPr>
          <w:color w:val="FF0000"/>
          <w:kern w:val="0"/>
          <w:sz w:val="22"/>
          <w:szCs w:val="22"/>
        </w:rPr>
        <w:t>＝0,即</w:t>
      </w:r>
      <w:r>
        <w:rPr>
          <w:i/>
          <w:color w:val="FF0000"/>
          <w:kern w:val="0"/>
          <w:sz w:val="22"/>
          <w:szCs w:val="22"/>
        </w:rPr>
        <w:t>a</w:t>
      </w:r>
      <w:r>
        <w:rPr>
          <w:color w:val="FF0000"/>
          <w:kern w:val="0"/>
          <w:sz w:val="22"/>
          <w:szCs w:val="22"/>
        </w:rPr>
        <w:t>＝4</w:t>
      </w:r>
      <w:r>
        <w:rPr>
          <w:i/>
          <w:color w:val="FF0000"/>
          <w:kern w:val="0"/>
          <w:sz w:val="22"/>
          <w:szCs w:val="22"/>
        </w:rPr>
        <w:t>b</w:t>
      </w:r>
      <w:r>
        <w:rPr>
          <w:color w:val="FF0000"/>
          <w:kern w:val="0"/>
          <w:sz w:val="22"/>
          <w:szCs w:val="22"/>
        </w:rPr>
        <w:t>,所以</w:t>
      </w:r>
      <w:r>
        <w:rPr>
          <w:i/>
          <w:color w:val="FF0000"/>
          <w:kern w:val="0"/>
          <w:sz w:val="22"/>
          <w:szCs w:val="22"/>
        </w:rPr>
        <w:t>a</w:t>
      </w:r>
      <w:r>
        <w:rPr>
          <w:color w:val="FF0000"/>
          <w:kern w:val="0"/>
          <w:sz w:val="22"/>
          <w:szCs w:val="22"/>
        </w:rPr>
        <w:t>,</w:t>
      </w:r>
      <w:r>
        <w:rPr>
          <w:i/>
          <w:color w:val="FF0000"/>
          <w:kern w:val="0"/>
          <w:sz w:val="22"/>
          <w:szCs w:val="22"/>
        </w:rPr>
        <w:t>b</w:t>
      </w:r>
      <w:r>
        <w:rPr>
          <w:color w:val="FF0000"/>
          <w:kern w:val="0"/>
          <w:sz w:val="22"/>
          <w:szCs w:val="22"/>
        </w:rPr>
        <w:t>满足的关系是</w:t>
      </w:r>
      <w:r>
        <w:rPr>
          <w:i/>
          <w:color w:val="FF0000"/>
          <w:kern w:val="0"/>
          <w:sz w:val="22"/>
          <w:szCs w:val="22"/>
        </w:rPr>
        <w:t>a</w:t>
      </w:r>
      <w:r>
        <w:rPr>
          <w:color w:val="FF0000"/>
          <w:kern w:val="0"/>
          <w:sz w:val="22"/>
          <w:szCs w:val="22"/>
        </w:rPr>
        <w:t>＝4</w:t>
      </w:r>
      <w:r>
        <w:rPr>
          <w:i/>
          <w:color w:val="FF0000"/>
          <w:kern w:val="0"/>
          <w:sz w:val="22"/>
          <w:szCs w:val="22"/>
        </w:rPr>
        <w:t>b.</w:t>
      </w:r>
    </w:p>
    <w:p>
      <w:pPr>
        <w:widowControl/>
        <w:jc w:val="left"/>
        <w:rPr>
          <w:rFonts w:ascii="NEU-BZ-S92" w:hAnsi="NEU-BZ-S92" w:eastAsia="方正书宋_GBK"/>
          <w:color w:val="000000"/>
          <w:kern w:val="0"/>
          <w:szCs w:val="22"/>
        </w:rPr>
        <w:sectPr>
          <w:pgSz w:w="11907" w:h="16839"/>
          <w:pgMar w:top="1134" w:right="1372" w:bottom="851" w:left="1372" w:header="340" w:footer="283" w:gutter="0"/>
          <w:cols w:space="720" w:num="1"/>
          <w:docGrid w:type="lines" w:linePitch="312" w:charSpace="0"/>
        </w:sectPr>
      </w:pPr>
    </w:p>
    <w:p/>
    <w:p/>
    <w:p>
      <w:pPr>
        <w:ind w:firstLine="450" w:firstLineChars="250"/>
        <w:rPr>
          <w:rFonts w:ascii="宋体" w:hAnsi="宋体"/>
          <w:color w:val="808080"/>
          <w:sz w:val="18"/>
          <w:szCs w:val="18"/>
        </w:rPr>
        <w:sectPr>
          <w:headerReference r:id="rId6" w:type="default"/>
          <w:footerReference r:id="rId7" w:type="default"/>
          <w:pgSz w:w="11907" w:h="16839"/>
          <w:pgMar w:top="1134" w:right="1372" w:bottom="851" w:left="1372" w:header="340" w:footer="283" w:gutter="0"/>
          <w:cols w:space="720" w:num="1"/>
          <w:docGrid w:type="lines" w:linePitch="312" w:charSpace="0"/>
        </w:sectPr>
      </w:pPr>
    </w:p>
    <w:p>
      <w:bookmarkStart w:id="0" w:name="_GoBack"/>
      <w:bookmarkEnd w:id="0"/>
    </w:p>
    <w:sectPr>
      <w:pgSz w:w="11907" w:h="16839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宋体 ! important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NEU-BZ-S92">
    <w:altName w:val="微软雅黑"/>
    <w:panose1 w:val="00000000000000000000"/>
    <w:charset w:val="86"/>
    <w:family w:val="auto"/>
    <w:pitch w:val="default"/>
    <w:sig w:usb0="00000000" w:usb1="00000000" w:usb2="05000016" w:usb3="00000000" w:csb0="00040001" w:csb1="00000000"/>
  </w:font>
  <w:font w:name="方正书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NEU-BZ">
    <w:altName w:val="宋体"/>
    <w:panose1 w:val="00000000000000000000"/>
    <w:charset w:val="86"/>
    <w:family w:val="auto"/>
    <w:pitch w:val="default"/>
    <w:sig w:usb0="00000000" w:usb1="00000000" w:usb2="05000016" w:usb3="00000000" w:csb0="00040001" w:csb1="00000000"/>
  </w:font>
  <w:font w:name="等线 Light">
    <w:altName w:val="宋体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  <w:font w:name="方正黑体_GBK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华文新魏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jc w:val="center"/>
    </w:pPr>
    <w:r>
      <w:rPr>
        <w:rFonts w:hint="eastAsia" w:ascii="宋体" w:hAnsi="宋体"/>
      </w:rPr>
      <w:t xml:space="preserve">  </w:t>
    </w:r>
    <w:r>
      <w:rPr>
        <w:rFonts w:hint="eastAsia" w:ascii="宋体" w:hAnsi="宋体"/>
        <w:sz w:val="21"/>
        <w:szCs w:val="21"/>
      </w:rPr>
      <w:t xml:space="preserve"> </w:t>
    </w:r>
    <w:r>
      <w:rPr>
        <w:rFonts w:hint="eastAsia" w:eastAsia="华文新魏"/>
        <w:b/>
        <w:sz w:val="21"/>
        <w:szCs w:val="21"/>
      </w:rPr>
      <w:t>www</w:t>
    </w:r>
    <w:r>
      <w:rPr>
        <w:rFonts w:hint="eastAsia" w:ascii="宋体" w:hAnsi="宋体"/>
        <w:b/>
        <w:sz w:val="21"/>
        <w:szCs w:val="21"/>
      </w:rPr>
      <w:t>.21cnjy.</w:t>
    </w:r>
    <w:r>
      <w:rPr>
        <w:rFonts w:hint="eastAsia" w:eastAsia="华文新魏"/>
        <w:b/>
        <w:sz w:val="21"/>
        <w:szCs w:val="21"/>
      </w:rPr>
      <w:t>com</w:t>
    </w:r>
    <w:r>
      <w:rPr>
        <w:rFonts w:hint="eastAsia" w:eastAsia="华文新魏"/>
        <w:b/>
        <w:sz w:val="24"/>
      </w:rPr>
      <w:t xml:space="preserve">  </w:t>
    </w:r>
    <w:r>
      <w:rPr>
        <w:rFonts w:hint="eastAsia" w:ascii="宋体" w:hAnsi="宋体"/>
      </w:rPr>
      <w:t>精品试卷·</w:t>
    </w:r>
    <w:r>
      <w:rPr>
        <w:rFonts w:hint="eastAsia" w:ascii="宋体" w:hAnsi="宋体"/>
        <w:kern w:val="0"/>
        <w:szCs w:val="21"/>
      </w:rPr>
      <w:t xml:space="preserve">第 </w:t>
    </w:r>
    <w:r>
      <w:rPr>
        <w:rFonts w:ascii="宋体" w:hAnsi="宋体"/>
        <w:kern w:val="0"/>
        <w:szCs w:val="21"/>
      </w:rPr>
      <w:fldChar w:fldCharType="begin"/>
    </w:r>
    <w:r>
      <w:rPr>
        <w:rFonts w:ascii="宋体" w:hAnsi="宋体"/>
        <w:kern w:val="0"/>
        <w:szCs w:val="21"/>
      </w:rPr>
      <w:instrText xml:space="preserve"> PAGE </w:instrText>
    </w:r>
    <w:r>
      <w:rPr>
        <w:rFonts w:ascii="宋体" w:hAnsi="宋体"/>
        <w:kern w:val="0"/>
        <w:szCs w:val="21"/>
      </w:rPr>
      <w:fldChar w:fldCharType="separate"/>
    </w:r>
    <w:r>
      <w:rPr>
        <w:rFonts w:ascii="宋体" w:hAnsi="宋体"/>
        <w:kern w:val="0"/>
        <w:szCs w:val="21"/>
      </w:rPr>
      <w:t>2</w:t>
    </w:r>
    <w:r>
      <w:rPr>
        <w:rFonts w:ascii="宋体" w:hAnsi="宋体"/>
        <w:kern w:val="0"/>
        <w:szCs w:val="21"/>
      </w:rPr>
      <w:fldChar w:fldCharType="end"/>
    </w:r>
    <w:r>
      <w:rPr>
        <w:rFonts w:hint="eastAsia" w:ascii="宋体" w:hAnsi="宋体"/>
        <w:kern w:val="0"/>
        <w:szCs w:val="21"/>
      </w:rPr>
      <w:t xml:space="preserve"> 页 （共 </w:t>
    </w:r>
    <w:r>
      <w:rPr>
        <w:rFonts w:ascii="宋体" w:hAnsi="宋体"/>
        <w:kern w:val="0"/>
        <w:szCs w:val="21"/>
      </w:rPr>
      <w:fldChar w:fldCharType="begin"/>
    </w:r>
    <w:r>
      <w:rPr>
        <w:rFonts w:ascii="宋体" w:hAnsi="宋体"/>
        <w:kern w:val="0"/>
        <w:szCs w:val="21"/>
      </w:rPr>
      <w:instrText xml:space="preserve"> NUMPAGES </w:instrText>
    </w:r>
    <w:r>
      <w:rPr>
        <w:rFonts w:ascii="宋体" w:hAnsi="宋体"/>
        <w:kern w:val="0"/>
        <w:szCs w:val="21"/>
      </w:rPr>
      <w:fldChar w:fldCharType="separate"/>
    </w:r>
    <w:r>
      <w:rPr>
        <w:rFonts w:ascii="宋体" w:hAnsi="宋体"/>
        <w:kern w:val="0"/>
        <w:szCs w:val="21"/>
      </w:rPr>
      <w:t>2</w:t>
    </w:r>
    <w:r>
      <w:rPr>
        <w:rFonts w:ascii="宋体" w:hAnsi="宋体"/>
        <w:kern w:val="0"/>
        <w:szCs w:val="21"/>
      </w:rPr>
      <w:fldChar w:fldCharType="end"/>
    </w:r>
    <w:r>
      <w:rPr>
        <w:rFonts w:hint="eastAsia" w:ascii="宋体" w:hAnsi="宋体"/>
        <w:kern w:val="0"/>
        <w:szCs w:val="21"/>
      </w:rPr>
      <w:t xml:space="preserve"> 页）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3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4" o:spt="75" alt="学科网 zxxk.com" type="#_x0000_t75" style="position:absolute;left:0pt;margin-left:64.05pt;margin-top:-20.75pt;height:0.05pt;width:0.05pt;z-index:251662336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</w:pPr>
    <w:r>
      <w:pict>
        <v:shape id="PowerPlusWaterMarkObject11533997" o:spid="_x0000_s2049" o:spt="136" type="#_x0000_t136" style="position:absolute;left:0pt;height:71.25pt;width:557.25pt;mso-position-horizontal:center;mso-position-horizontal-relative:margin;mso-position-vertical:center;mso-position-vertical-relative:margin;rotation:20643840f;z-index:-251656192;mso-width-relative:page;mso-height-relative:page;" fillcolor="#D5DCE4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21世纪教育网精选资料" style="font-family:微软雅黑;font-size:55pt;v-text-align:center;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</w:pPr>
    <w:r>
      <w:pict>
        <v:shape id="PowerPlusWaterMarkObject11533996" o:spid="_x0000_s2050" o:spt="136" type="#_x0000_t136" style="position:absolute;left:0pt;height:71.25pt;width:557.25pt;mso-position-horizontal:center;mso-position-horizontal-relative:margin;mso-position-vertical:center;mso-position-vertical-relative:margin;rotation:20643840f;z-index:-251658240;mso-width-relative:page;mso-height-relative:page;" fillcolor="#D5DCE4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21世纪教育网精选资料" style="font-family:微软雅黑;font-size:55pt;v-text-align:center;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51" o:spt="75" alt="学科网 zxxk.com" type="#_x0000_t75" style="position:absolute;left:0pt;margin-left:351pt;margin-top:8.45pt;height:0.75pt;width:0.7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7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1"/>
    <w:multiLevelType w:val="singleLevel"/>
    <w:tmpl w:val="FFFFFF81"/>
    <w:lvl w:ilvl="0" w:tentative="0">
      <w:start w:val="1"/>
      <w:numFmt w:val="bullet"/>
      <w:pStyle w:val="12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</w:rPr>
    </w:lvl>
  </w:abstractNum>
  <w:abstractNum w:abstractNumId="1">
    <w:nsid w:val="FFFFFF82"/>
    <w:multiLevelType w:val="singleLevel"/>
    <w:tmpl w:val="FFFFFF82"/>
    <w:lvl w:ilvl="0" w:tentative="0">
      <w:start w:val="1"/>
      <w:numFmt w:val="bullet"/>
      <w:pStyle w:val="6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2">
    <w:nsid w:val="FFFFFF83"/>
    <w:multiLevelType w:val="singleLevel"/>
    <w:tmpl w:val="FFFFFF83"/>
    <w:lvl w:ilvl="0" w:tentative="0">
      <w:start w:val="1"/>
      <w:numFmt w:val="bullet"/>
      <w:pStyle w:val="8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3">
    <w:nsid w:val="FFFFFF89"/>
    <w:multiLevelType w:val="singleLevel"/>
    <w:tmpl w:val="FFFFFF89"/>
    <w:lvl w:ilvl="0" w:tentative="0">
      <w:start w:val="1"/>
      <w:numFmt w:val="bullet"/>
      <w:pStyle w:val="10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4">
    <w:nsid w:val="54476B24"/>
    <w:multiLevelType w:val="multilevel"/>
    <w:tmpl w:val="54476B24"/>
    <w:lvl w:ilvl="0" w:tentative="0">
      <w:start w:val="1"/>
      <w:numFmt w:val="bullet"/>
      <w:pStyle w:val="55"/>
      <w:lvlText w:val=""/>
      <w:lvlJc w:val="left"/>
      <w:pPr>
        <w:tabs>
          <w:tab w:val="left" w:pos="360"/>
        </w:tabs>
        <w:ind w:left="720" w:hanging="360"/>
      </w:pPr>
      <w:rPr>
        <w:rFonts w:hint="default" w:ascii="Symbol" w:hAnsi="Symbol"/>
        <w:color w:val="auto"/>
      </w:rPr>
    </w:lvl>
    <w:lvl w:ilvl="1" w:tentative="0">
      <w:start w:val="1"/>
      <w:numFmt w:val="bullet"/>
      <w:pStyle w:val="56"/>
      <w:lvlText w:val="o"/>
      <w:lvlJc w:val="left"/>
      <w:pPr>
        <w:tabs>
          <w:tab w:val="left" w:pos="720"/>
        </w:tabs>
        <w:ind w:left="1080" w:hanging="360"/>
      </w:pPr>
      <w:rPr>
        <w:rFonts w:hint="default" w:ascii="Courier New" w:hAnsi="Courier New"/>
      </w:rPr>
    </w:lvl>
    <w:lvl w:ilvl="2" w:tentative="0">
      <w:start w:val="1"/>
      <w:numFmt w:val="bullet"/>
      <w:pStyle w:val="57"/>
      <w:lvlText w:val=""/>
      <w:lvlJc w:val="left"/>
      <w:pPr>
        <w:tabs>
          <w:tab w:val="left" w:pos="1080"/>
        </w:tabs>
        <w:ind w:left="1440" w:hanging="360"/>
      </w:pPr>
      <w:rPr>
        <w:rFonts w:hint="default" w:ascii="Wingdings" w:hAnsi="Wingdings"/>
      </w:rPr>
    </w:lvl>
    <w:lvl w:ilvl="3" w:tentative="0">
      <w:start w:val="1"/>
      <w:numFmt w:val="bullet"/>
      <w:pStyle w:val="58"/>
      <w:lvlText w:val=""/>
      <w:lvlJc w:val="left"/>
      <w:pPr>
        <w:tabs>
          <w:tab w:val="left" w:pos="1440"/>
        </w:tabs>
        <w:ind w:left="1800" w:hanging="360"/>
      </w:pPr>
      <w:rPr>
        <w:rFonts w:hint="default" w:ascii="Wingdings" w:hAnsi="Wingdings"/>
      </w:rPr>
    </w:lvl>
    <w:lvl w:ilvl="4" w:tentative="0">
      <w:start w:val="1"/>
      <w:numFmt w:val="bullet"/>
      <w:pStyle w:val="59"/>
      <w:lvlText w:val=""/>
      <w:lvlJc w:val="left"/>
      <w:pPr>
        <w:tabs>
          <w:tab w:val="left" w:pos="1800"/>
        </w:tabs>
        <w:ind w:left="2160" w:hanging="360"/>
      </w:pPr>
      <w:rPr>
        <w:rFonts w:hint="default" w:ascii="Wingdings" w:hAnsi="Wingdings"/>
      </w:rPr>
    </w:lvl>
    <w:lvl w:ilvl="5" w:tentative="0">
      <w:start w:val="1"/>
      <w:numFmt w:val="none"/>
      <w:lvlText w:val="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 w:tentative="0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 w:tentative="0">
      <w:start w:val="1"/>
      <w:numFmt w:val="none"/>
      <w:lvlText w:val="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 w:tentative="0">
      <w:start w:val="1"/>
      <w:numFmt w:val="none"/>
      <w:lvlText w:val="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0527"/>
    <w:rsid w:val="00016BE2"/>
    <w:rsid w:val="00032F7D"/>
    <w:rsid w:val="00043CA9"/>
    <w:rsid w:val="00056471"/>
    <w:rsid w:val="00060C99"/>
    <w:rsid w:val="00066E49"/>
    <w:rsid w:val="00074B8D"/>
    <w:rsid w:val="000A38C4"/>
    <w:rsid w:val="000A5119"/>
    <w:rsid w:val="000C77BD"/>
    <w:rsid w:val="000E42ED"/>
    <w:rsid w:val="000E6E4B"/>
    <w:rsid w:val="000F4177"/>
    <w:rsid w:val="000F5D7E"/>
    <w:rsid w:val="000F6968"/>
    <w:rsid w:val="001041F4"/>
    <w:rsid w:val="00116D57"/>
    <w:rsid w:val="00121592"/>
    <w:rsid w:val="0012223C"/>
    <w:rsid w:val="001668BA"/>
    <w:rsid w:val="00172A27"/>
    <w:rsid w:val="00175F03"/>
    <w:rsid w:val="00193DCE"/>
    <w:rsid w:val="001D470E"/>
    <w:rsid w:val="001E27EB"/>
    <w:rsid w:val="00205B37"/>
    <w:rsid w:val="00213304"/>
    <w:rsid w:val="002140EE"/>
    <w:rsid w:val="00222E7F"/>
    <w:rsid w:val="00235FE1"/>
    <w:rsid w:val="0026377D"/>
    <w:rsid w:val="0028469A"/>
    <w:rsid w:val="002864A1"/>
    <w:rsid w:val="002A29CB"/>
    <w:rsid w:val="002A64EA"/>
    <w:rsid w:val="002D7A35"/>
    <w:rsid w:val="002F436D"/>
    <w:rsid w:val="00320C2F"/>
    <w:rsid w:val="00361289"/>
    <w:rsid w:val="003B0517"/>
    <w:rsid w:val="003B281D"/>
    <w:rsid w:val="003C1BDA"/>
    <w:rsid w:val="003C4BE8"/>
    <w:rsid w:val="003E1320"/>
    <w:rsid w:val="003F0629"/>
    <w:rsid w:val="003F2038"/>
    <w:rsid w:val="00404C30"/>
    <w:rsid w:val="004151FC"/>
    <w:rsid w:val="0044695E"/>
    <w:rsid w:val="00461315"/>
    <w:rsid w:val="004647EA"/>
    <w:rsid w:val="00492C91"/>
    <w:rsid w:val="004A454D"/>
    <w:rsid w:val="004D1E73"/>
    <w:rsid w:val="00501794"/>
    <w:rsid w:val="005018A0"/>
    <w:rsid w:val="0051323C"/>
    <w:rsid w:val="005233B6"/>
    <w:rsid w:val="00536B40"/>
    <w:rsid w:val="00536B8E"/>
    <w:rsid w:val="00540524"/>
    <w:rsid w:val="00556218"/>
    <w:rsid w:val="00560447"/>
    <w:rsid w:val="00570D67"/>
    <w:rsid w:val="0057135D"/>
    <w:rsid w:val="005806F7"/>
    <w:rsid w:val="00581307"/>
    <w:rsid w:val="00584F55"/>
    <w:rsid w:val="0059346C"/>
    <w:rsid w:val="005C3C33"/>
    <w:rsid w:val="00623045"/>
    <w:rsid w:val="006819B9"/>
    <w:rsid w:val="006A63C1"/>
    <w:rsid w:val="006C1AC8"/>
    <w:rsid w:val="006C6377"/>
    <w:rsid w:val="006D1A86"/>
    <w:rsid w:val="006D1C40"/>
    <w:rsid w:val="006E45E1"/>
    <w:rsid w:val="007063E1"/>
    <w:rsid w:val="00750E8C"/>
    <w:rsid w:val="0075569D"/>
    <w:rsid w:val="00770D88"/>
    <w:rsid w:val="00780B82"/>
    <w:rsid w:val="007C0630"/>
    <w:rsid w:val="007C74EC"/>
    <w:rsid w:val="007D4AFD"/>
    <w:rsid w:val="007D71C6"/>
    <w:rsid w:val="007F0E4B"/>
    <w:rsid w:val="00806E84"/>
    <w:rsid w:val="00825604"/>
    <w:rsid w:val="0083057D"/>
    <w:rsid w:val="00832E78"/>
    <w:rsid w:val="00835121"/>
    <w:rsid w:val="008474AE"/>
    <w:rsid w:val="0085119D"/>
    <w:rsid w:val="00857DA6"/>
    <w:rsid w:val="00881948"/>
    <w:rsid w:val="008863A7"/>
    <w:rsid w:val="00893928"/>
    <w:rsid w:val="00896A0D"/>
    <w:rsid w:val="008A4D51"/>
    <w:rsid w:val="008B6BA8"/>
    <w:rsid w:val="008C20D3"/>
    <w:rsid w:val="008C2153"/>
    <w:rsid w:val="008C29BB"/>
    <w:rsid w:val="008D61BE"/>
    <w:rsid w:val="008E09E5"/>
    <w:rsid w:val="008F59DD"/>
    <w:rsid w:val="00900FE2"/>
    <w:rsid w:val="00917D70"/>
    <w:rsid w:val="00941B73"/>
    <w:rsid w:val="00945EDB"/>
    <w:rsid w:val="00962E56"/>
    <w:rsid w:val="00974BA1"/>
    <w:rsid w:val="009A5184"/>
    <w:rsid w:val="009C0967"/>
    <w:rsid w:val="009C3AF3"/>
    <w:rsid w:val="009C3C84"/>
    <w:rsid w:val="009D4487"/>
    <w:rsid w:val="009E473C"/>
    <w:rsid w:val="009E498D"/>
    <w:rsid w:val="009E5B46"/>
    <w:rsid w:val="009F1BB2"/>
    <w:rsid w:val="00A3072A"/>
    <w:rsid w:val="00A418CF"/>
    <w:rsid w:val="00A43FBA"/>
    <w:rsid w:val="00A53DD5"/>
    <w:rsid w:val="00A73B8D"/>
    <w:rsid w:val="00A802D9"/>
    <w:rsid w:val="00A8460F"/>
    <w:rsid w:val="00AC60F6"/>
    <w:rsid w:val="00AD1F39"/>
    <w:rsid w:val="00AF34B7"/>
    <w:rsid w:val="00B17F14"/>
    <w:rsid w:val="00B25380"/>
    <w:rsid w:val="00B44EE5"/>
    <w:rsid w:val="00B56279"/>
    <w:rsid w:val="00B92166"/>
    <w:rsid w:val="00BA2781"/>
    <w:rsid w:val="00BD0735"/>
    <w:rsid w:val="00BE5447"/>
    <w:rsid w:val="00BF364E"/>
    <w:rsid w:val="00C02FC6"/>
    <w:rsid w:val="00C11E52"/>
    <w:rsid w:val="00C13592"/>
    <w:rsid w:val="00C26BAE"/>
    <w:rsid w:val="00C329F3"/>
    <w:rsid w:val="00C7132F"/>
    <w:rsid w:val="00C74471"/>
    <w:rsid w:val="00C8172B"/>
    <w:rsid w:val="00C826F1"/>
    <w:rsid w:val="00CA3501"/>
    <w:rsid w:val="00CB07B7"/>
    <w:rsid w:val="00CB0F63"/>
    <w:rsid w:val="00CB2E97"/>
    <w:rsid w:val="00CB531C"/>
    <w:rsid w:val="00CB5D8B"/>
    <w:rsid w:val="00CC485D"/>
    <w:rsid w:val="00CE5462"/>
    <w:rsid w:val="00CF1FC7"/>
    <w:rsid w:val="00CF592E"/>
    <w:rsid w:val="00CF6701"/>
    <w:rsid w:val="00CF675E"/>
    <w:rsid w:val="00D02E37"/>
    <w:rsid w:val="00D21E19"/>
    <w:rsid w:val="00D30A8C"/>
    <w:rsid w:val="00D342BE"/>
    <w:rsid w:val="00D43D4B"/>
    <w:rsid w:val="00D50BCA"/>
    <w:rsid w:val="00D5612D"/>
    <w:rsid w:val="00D63BA1"/>
    <w:rsid w:val="00D76ECB"/>
    <w:rsid w:val="00D82D7A"/>
    <w:rsid w:val="00D82F54"/>
    <w:rsid w:val="00DC198E"/>
    <w:rsid w:val="00DE0742"/>
    <w:rsid w:val="00DE5FE9"/>
    <w:rsid w:val="00DF1399"/>
    <w:rsid w:val="00E07243"/>
    <w:rsid w:val="00E1124A"/>
    <w:rsid w:val="00E17C32"/>
    <w:rsid w:val="00E42A40"/>
    <w:rsid w:val="00E458DA"/>
    <w:rsid w:val="00E553C0"/>
    <w:rsid w:val="00E64006"/>
    <w:rsid w:val="00E66C83"/>
    <w:rsid w:val="00E9216E"/>
    <w:rsid w:val="00EA67B2"/>
    <w:rsid w:val="00EB738B"/>
    <w:rsid w:val="00ED538B"/>
    <w:rsid w:val="00EF6E49"/>
    <w:rsid w:val="00F01D16"/>
    <w:rsid w:val="00F160D6"/>
    <w:rsid w:val="00F36706"/>
    <w:rsid w:val="00F52AB9"/>
    <w:rsid w:val="00F53D81"/>
    <w:rsid w:val="00F809FB"/>
    <w:rsid w:val="00F84667"/>
    <w:rsid w:val="00FB2C25"/>
    <w:rsid w:val="00FD7519"/>
    <w:rsid w:val="00FF6B20"/>
    <w:rsid w:val="09754156"/>
    <w:rsid w:val="10B62179"/>
    <w:rsid w:val="13DF0040"/>
    <w:rsid w:val="14EF3AD1"/>
    <w:rsid w:val="17E666CF"/>
    <w:rsid w:val="18F325D1"/>
    <w:rsid w:val="1A2679B1"/>
    <w:rsid w:val="1F987E90"/>
    <w:rsid w:val="200E7599"/>
    <w:rsid w:val="205C0FF6"/>
    <w:rsid w:val="26A74C04"/>
    <w:rsid w:val="2989501A"/>
    <w:rsid w:val="2A583963"/>
    <w:rsid w:val="2B1F3A44"/>
    <w:rsid w:val="2F7E3391"/>
    <w:rsid w:val="312E2915"/>
    <w:rsid w:val="33784FC0"/>
    <w:rsid w:val="34C31466"/>
    <w:rsid w:val="39553B40"/>
    <w:rsid w:val="3A445B32"/>
    <w:rsid w:val="3D9E0D97"/>
    <w:rsid w:val="40A57674"/>
    <w:rsid w:val="40C829B2"/>
    <w:rsid w:val="40F02370"/>
    <w:rsid w:val="41C07D44"/>
    <w:rsid w:val="47C65622"/>
    <w:rsid w:val="4E2D3327"/>
    <w:rsid w:val="55061E47"/>
    <w:rsid w:val="56F37F4E"/>
    <w:rsid w:val="595C6E91"/>
    <w:rsid w:val="5A6662DC"/>
    <w:rsid w:val="5BA707A0"/>
    <w:rsid w:val="5DB64E63"/>
    <w:rsid w:val="5DC540C3"/>
    <w:rsid w:val="658E1F0C"/>
    <w:rsid w:val="65CC109B"/>
    <w:rsid w:val="67284585"/>
    <w:rsid w:val="731E1070"/>
    <w:rsid w:val="73FF342A"/>
    <w:rsid w:val="74C47B8A"/>
    <w:rsid w:val="7DF01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99" w:semiHidden="0" w:name="footnote text"/>
    <w:lsdException w:uiPriority="0" w:name="annotation text"/>
    <w:lsdException w:unhideWhenUsed="0" w:uiPriority="99" w:semiHidden="0" w:name="header"/>
    <w:lsdException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99" w:semiHidden="0" w:name="footnote reference"/>
    <w:lsdException w:uiPriority="0" w:semiHidden="0" w:name="annotation reference"/>
    <w:lsdException w:uiPriority="0" w:name="line number"/>
    <w:lsdException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12" w:semiHidden="0" w:name="Strong"/>
    <w:lsdException w:qFormat="1" w:unhideWhenUsed="0" w:uiPriority="20" w:semiHidden="0" w:name="Emphasis"/>
    <w:lsdException w:uiPriority="0" w:name="Document Map"/>
    <w:lsdException w:unhideWhenUsed="0" w:uiPriority="0" w:semiHidden="0" w:name="Plain Text"/>
    <w:lsdException w:uiPriority="0" w:name="E-mail Signature"/>
    <w:lsdException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99" w:semiHidden="0" w:name="Balloon Text"/>
    <w:lsdException w:unhideWhenUsed="0" w:uiPriority="0" w:semiHidden="0" w:name="Table Grid"/>
    <w:lsdException w:uiPriority="0" w:name="Table Theme"/>
    <w:lsdException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49"/>
    <w:qFormat/>
    <w:uiPriority w:val="0"/>
    <w:pPr>
      <w:keepNext/>
      <w:keepLines/>
      <w:spacing w:before="340" w:after="330" w:line="578" w:lineRule="auto"/>
      <w:outlineLvl w:val="0"/>
    </w:pPr>
    <w:rPr>
      <w:rFonts w:ascii="Arial" w:hAnsi="Arial" w:eastAsia="Times New Roman"/>
      <w:b/>
      <w:bCs/>
      <w:color w:val="000000"/>
      <w:kern w:val="32"/>
      <w:sz w:val="32"/>
      <w:szCs w:val="32"/>
    </w:rPr>
  </w:style>
  <w:style w:type="paragraph" w:styleId="3">
    <w:name w:val="heading 2"/>
    <w:basedOn w:val="1"/>
    <w:next w:val="1"/>
    <w:link w:val="50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Arial" w:hAnsi="Arial" w:eastAsia="Times New Roman"/>
      <w:b/>
      <w:bCs/>
      <w:i/>
      <w:iCs/>
      <w:color w:val="000000"/>
      <w:kern w:val="0"/>
      <w:sz w:val="28"/>
      <w:szCs w:val="28"/>
    </w:rPr>
  </w:style>
  <w:style w:type="paragraph" w:styleId="4">
    <w:name w:val="heading 3"/>
    <w:basedOn w:val="1"/>
    <w:next w:val="1"/>
    <w:link w:val="51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rFonts w:ascii="Arial" w:hAnsi="Arial" w:eastAsia="Times New Roman"/>
      <w:b/>
      <w:bCs/>
      <w:color w:val="000000"/>
      <w:kern w:val="0"/>
      <w:sz w:val="26"/>
      <w:szCs w:val="26"/>
    </w:rPr>
  </w:style>
  <w:style w:type="paragraph" w:styleId="5">
    <w:name w:val="heading 4"/>
    <w:basedOn w:val="1"/>
    <w:next w:val="1"/>
    <w:link w:val="52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Times New Roman"/>
      <w:b/>
      <w:bCs/>
      <w:i/>
      <w:iCs/>
      <w:color w:val="000000"/>
      <w:kern w:val="0"/>
      <w:szCs w:val="22"/>
    </w:rPr>
  </w:style>
  <w:style w:type="character" w:default="1" w:styleId="22">
    <w:name w:val="Default Paragraph Font"/>
    <w:semiHidden/>
    <w:unhideWhenUsed/>
    <w:uiPriority w:val="1"/>
  </w:style>
  <w:style w:type="table" w:default="1" w:styleId="1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List Bullet 4"/>
    <w:basedOn w:val="1"/>
    <w:uiPriority w:val="0"/>
    <w:pPr>
      <w:numPr>
        <w:ilvl w:val="0"/>
        <w:numId w:val="1"/>
      </w:numPr>
      <w:contextualSpacing/>
    </w:pPr>
  </w:style>
  <w:style w:type="paragraph" w:styleId="7">
    <w:name w:val="List Bullet"/>
    <w:basedOn w:val="1"/>
    <w:uiPriority w:val="0"/>
    <w:pPr>
      <w:tabs>
        <w:tab w:val="left" w:pos="360"/>
      </w:tabs>
      <w:ind w:left="720" w:hanging="360"/>
      <w:contextualSpacing/>
    </w:pPr>
  </w:style>
  <w:style w:type="paragraph" w:styleId="8">
    <w:name w:val="List Bullet 3"/>
    <w:basedOn w:val="1"/>
    <w:uiPriority w:val="0"/>
    <w:pPr>
      <w:numPr>
        <w:ilvl w:val="0"/>
        <w:numId w:val="2"/>
      </w:numPr>
      <w:contextualSpacing/>
    </w:pPr>
  </w:style>
  <w:style w:type="paragraph" w:styleId="9">
    <w:name w:val="Body Text"/>
    <w:basedOn w:val="1"/>
    <w:link w:val="84"/>
    <w:uiPriority w:val="0"/>
    <w:pPr>
      <w:spacing w:after="120"/>
    </w:pPr>
  </w:style>
  <w:style w:type="paragraph" w:styleId="10">
    <w:name w:val="List Bullet 2"/>
    <w:basedOn w:val="1"/>
    <w:uiPriority w:val="0"/>
    <w:pPr>
      <w:numPr>
        <w:ilvl w:val="0"/>
        <w:numId w:val="3"/>
      </w:numPr>
      <w:contextualSpacing/>
    </w:pPr>
  </w:style>
  <w:style w:type="paragraph" w:styleId="11">
    <w:name w:val="Plain Text"/>
    <w:basedOn w:val="1"/>
    <w:link w:val="68"/>
    <w:uiPriority w:val="0"/>
    <w:rPr>
      <w:rFonts w:ascii="宋体" w:hAnsi="Courier New" w:eastAsia="方正书宋_GBK" w:cs="Courier New"/>
      <w:color w:val="000000"/>
      <w:szCs w:val="21"/>
    </w:rPr>
  </w:style>
  <w:style w:type="paragraph" w:styleId="12">
    <w:name w:val="List Bullet 5"/>
    <w:basedOn w:val="1"/>
    <w:uiPriority w:val="0"/>
    <w:pPr>
      <w:numPr>
        <w:ilvl w:val="0"/>
        <w:numId w:val="4"/>
      </w:numPr>
      <w:contextualSpacing/>
    </w:pPr>
  </w:style>
  <w:style w:type="paragraph" w:styleId="13">
    <w:name w:val="Balloon Text"/>
    <w:basedOn w:val="1"/>
    <w:link w:val="42"/>
    <w:uiPriority w:val="99"/>
    <w:rPr>
      <w:sz w:val="18"/>
      <w:szCs w:val="18"/>
      <w:lang w:val="zh-CN" w:eastAsia="zh-CN"/>
    </w:rPr>
  </w:style>
  <w:style w:type="paragraph" w:styleId="14">
    <w:name w:val="footer"/>
    <w:basedOn w:val="1"/>
    <w:link w:val="35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5">
    <w:name w:val="header"/>
    <w:basedOn w:val="1"/>
    <w:link w:val="44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6">
    <w:name w:val="footnote text"/>
    <w:basedOn w:val="1"/>
    <w:link w:val="76"/>
    <w:unhideWhenUsed/>
    <w:uiPriority w:val="99"/>
    <w:pPr>
      <w:widowControl/>
      <w:snapToGrid w:val="0"/>
      <w:jc w:val="left"/>
    </w:pPr>
    <w:rPr>
      <w:kern w:val="0"/>
      <w:sz w:val="18"/>
      <w:szCs w:val="18"/>
    </w:rPr>
  </w:style>
  <w:style w:type="paragraph" w:styleId="17">
    <w:name w:val="Normal (Web)"/>
    <w:basedOn w:val="1"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18">
    <w:name w:val="Title"/>
    <w:basedOn w:val="1"/>
    <w:next w:val="1"/>
    <w:link w:val="61"/>
    <w:qFormat/>
    <w:uiPriority w:val="10"/>
    <w:pPr>
      <w:spacing w:before="240" w:after="60"/>
      <w:jc w:val="center"/>
      <w:outlineLvl w:val="0"/>
    </w:pPr>
    <w:rPr>
      <w:rFonts w:ascii="Arial" w:hAnsi="Arial" w:eastAsia="Times New Roman"/>
      <w:b/>
      <w:bCs/>
      <w:color w:val="000000"/>
      <w:kern w:val="28"/>
      <w:sz w:val="32"/>
      <w:szCs w:val="32"/>
    </w:rPr>
  </w:style>
  <w:style w:type="table" w:styleId="20">
    <w:name w:val="Table Grid"/>
    <w:basedOn w:val="19"/>
    <w:uiPriority w:val="0"/>
    <w:pPr>
      <w:widowControl w:val="0"/>
      <w:adjustRightInd w:val="0"/>
      <w:spacing w:line="312" w:lineRule="atLeast"/>
      <w:jc w:val="both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21">
    <w:name w:val="Light Shading Accent 3"/>
    <w:basedOn w:val="19"/>
    <w:uiPriority w:val="60"/>
    <w:rPr>
      <w:color w:val="7C7C7C" w:themeColor="accent3" w:themeShade="BF"/>
    </w:rPr>
    <w:tblPr>
      <w:tblBorders>
        <w:top w:val="single" w:color="A5A5A5" w:themeColor="accent3" w:sz="8" w:space="0"/>
        <w:bottom w:val="single" w:color="A5A5A5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A5A5A5" w:themeColor="accent3" w:sz="8" w:space="0"/>
          <w:left w:val="nil"/>
          <w:bottom w:val="single" w:color="A5A5A5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A5A5A5" w:themeColor="accent3" w:sz="8" w:space="0"/>
          <w:left w:val="nil"/>
          <w:bottom w:val="single" w:color="A5A5A5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character" w:styleId="23">
    <w:name w:val="Strong"/>
    <w:qFormat/>
    <w:uiPriority w:val="12"/>
    <w:rPr>
      <w:b/>
      <w:bCs/>
    </w:rPr>
  </w:style>
  <w:style w:type="character" w:styleId="24">
    <w:name w:val="page number"/>
    <w:basedOn w:val="22"/>
    <w:uiPriority w:val="0"/>
  </w:style>
  <w:style w:type="character" w:styleId="25">
    <w:name w:val="FollowedHyperlink"/>
    <w:uiPriority w:val="0"/>
    <w:rPr>
      <w:color w:val="954F72"/>
      <w:u w:val="single"/>
    </w:rPr>
  </w:style>
  <w:style w:type="character" w:styleId="26">
    <w:name w:val="Emphasis"/>
    <w:qFormat/>
    <w:uiPriority w:val="20"/>
    <w:rPr>
      <w:color w:val="FF0000"/>
    </w:rPr>
  </w:style>
  <w:style w:type="character" w:styleId="27">
    <w:name w:val="Hyperlink"/>
    <w:uiPriority w:val="0"/>
    <w:rPr>
      <w:color w:val="2583AD"/>
      <w:u w:val="none"/>
    </w:rPr>
  </w:style>
  <w:style w:type="character" w:styleId="28">
    <w:name w:val="annotation reference"/>
    <w:unhideWhenUsed/>
    <w:uiPriority w:val="0"/>
    <w:rPr>
      <w:vanish/>
      <w:sz w:val="16"/>
      <w:szCs w:val="16"/>
    </w:rPr>
  </w:style>
  <w:style w:type="character" w:styleId="29">
    <w:name w:val="footnote reference"/>
    <w:basedOn w:val="22"/>
    <w:unhideWhenUsed/>
    <w:uiPriority w:val="99"/>
    <w:rPr>
      <w:vertAlign w:val="superscript"/>
    </w:rPr>
  </w:style>
  <w:style w:type="character" w:customStyle="1" w:styleId="30">
    <w:name w:val="fr1"/>
    <w:basedOn w:val="22"/>
    <w:uiPriority w:val="0"/>
  </w:style>
  <w:style w:type="character" w:customStyle="1" w:styleId="31">
    <w:name w:val="bds_nopic1"/>
    <w:uiPriority w:val="0"/>
    <w:rPr>
      <w:rFonts w:ascii="宋体 ! important" w:hAnsi="宋体 ! important" w:eastAsia="宋体 ! important" w:cs="宋体 ! important"/>
      <w:color w:val="454545"/>
      <w:sz w:val="21"/>
      <w:szCs w:val="21"/>
    </w:rPr>
  </w:style>
  <w:style w:type="character" w:customStyle="1" w:styleId="32">
    <w:name w:val="ds-reads-app-special"/>
    <w:uiPriority w:val="0"/>
    <w:rPr>
      <w:color w:val="FFFFFF"/>
      <w:shd w:val="clear" w:color="auto" w:fill="F94A47"/>
    </w:rPr>
  </w:style>
  <w:style w:type="character" w:customStyle="1" w:styleId="33">
    <w:name w:val="bds_more2"/>
    <w:uiPriority w:val="0"/>
    <w:rPr>
      <w:rFonts w:hint="eastAsia" w:ascii="宋体" w:hAnsi="宋体" w:eastAsia="宋体" w:cs="宋体"/>
    </w:rPr>
  </w:style>
  <w:style w:type="character" w:customStyle="1" w:styleId="34">
    <w:name w:val="ds-unread-count"/>
    <w:uiPriority w:val="0"/>
    <w:rPr>
      <w:b/>
      <w:color w:val="EE3322"/>
    </w:rPr>
  </w:style>
  <w:style w:type="character" w:customStyle="1" w:styleId="35">
    <w:name w:val="页脚 字符"/>
    <w:link w:val="14"/>
    <w:uiPriority w:val="99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36">
    <w:name w:val="bds_more3"/>
    <w:basedOn w:val="22"/>
    <w:uiPriority w:val="0"/>
  </w:style>
  <w:style w:type="character" w:customStyle="1" w:styleId="37">
    <w:name w:val="bds_nopic2"/>
    <w:uiPriority w:val="0"/>
    <w:rPr>
      <w:rFonts w:hint="default" w:ascii="宋体 ! important" w:hAnsi="宋体 ! important" w:eastAsia="宋体 ! important" w:cs="宋体 ! important"/>
      <w:color w:val="454545"/>
      <w:sz w:val="18"/>
      <w:szCs w:val="18"/>
    </w:rPr>
  </w:style>
  <w:style w:type="character" w:customStyle="1" w:styleId="38">
    <w:name w:val="info"/>
    <w:uiPriority w:val="0"/>
    <w:rPr>
      <w:color w:val="555555"/>
    </w:rPr>
  </w:style>
  <w:style w:type="character" w:customStyle="1" w:styleId="39">
    <w:name w:val="fr"/>
    <w:basedOn w:val="22"/>
    <w:uiPriority w:val="0"/>
  </w:style>
  <w:style w:type="character" w:customStyle="1" w:styleId="40">
    <w:name w:val="bds_more4"/>
    <w:basedOn w:val="22"/>
    <w:uiPriority w:val="0"/>
  </w:style>
  <w:style w:type="character" w:customStyle="1" w:styleId="41">
    <w:name w:val="ds-reads-from"/>
    <w:basedOn w:val="22"/>
    <w:uiPriority w:val="0"/>
  </w:style>
  <w:style w:type="character" w:customStyle="1" w:styleId="42">
    <w:name w:val="批注框文本 字符"/>
    <w:link w:val="13"/>
    <w:uiPriority w:val="99"/>
    <w:rPr>
      <w:kern w:val="2"/>
      <w:sz w:val="18"/>
      <w:szCs w:val="18"/>
    </w:rPr>
  </w:style>
  <w:style w:type="character" w:customStyle="1" w:styleId="43">
    <w:name w:val="bds_nopic"/>
    <w:basedOn w:val="22"/>
    <w:uiPriority w:val="0"/>
  </w:style>
  <w:style w:type="character" w:customStyle="1" w:styleId="44">
    <w:name w:val="页眉 字符"/>
    <w:basedOn w:val="22"/>
    <w:link w:val="15"/>
    <w:uiPriority w:val="99"/>
    <w:rPr>
      <w:kern w:val="2"/>
      <w:sz w:val="18"/>
      <w:szCs w:val="18"/>
    </w:rPr>
  </w:style>
  <w:style w:type="paragraph" w:customStyle="1" w:styleId="45">
    <w:name w:val="标题 11"/>
    <w:basedOn w:val="1"/>
    <w:next w:val="1"/>
    <w:qFormat/>
    <w:uiPriority w:val="0"/>
    <w:pPr>
      <w:keepNext/>
      <w:widowControl/>
      <w:spacing w:before="240" w:after="60"/>
      <w:jc w:val="left"/>
      <w:outlineLvl w:val="0"/>
    </w:pPr>
    <w:rPr>
      <w:rFonts w:ascii="Arial" w:hAnsi="Arial" w:eastAsia="Times New Roman"/>
      <w:b/>
      <w:bCs/>
      <w:color w:val="000000"/>
      <w:kern w:val="32"/>
      <w:sz w:val="32"/>
      <w:szCs w:val="32"/>
    </w:rPr>
  </w:style>
  <w:style w:type="paragraph" w:customStyle="1" w:styleId="46">
    <w:name w:val="标题 21"/>
    <w:basedOn w:val="1"/>
    <w:next w:val="1"/>
    <w:qFormat/>
    <w:uiPriority w:val="9"/>
    <w:pPr>
      <w:keepNext/>
      <w:widowControl/>
      <w:spacing w:before="240" w:after="60"/>
      <w:jc w:val="left"/>
      <w:outlineLvl w:val="1"/>
    </w:pPr>
    <w:rPr>
      <w:rFonts w:ascii="Arial" w:hAnsi="Arial" w:eastAsia="Times New Roman"/>
      <w:b/>
      <w:bCs/>
      <w:i/>
      <w:iCs/>
      <w:color w:val="000000"/>
      <w:kern w:val="0"/>
      <w:sz w:val="28"/>
      <w:szCs w:val="28"/>
    </w:rPr>
  </w:style>
  <w:style w:type="paragraph" w:customStyle="1" w:styleId="47">
    <w:name w:val="标题 31"/>
    <w:basedOn w:val="1"/>
    <w:next w:val="1"/>
    <w:qFormat/>
    <w:uiPriority w:val="9"/>
    <w:pPr>
      <w:keepNext/>
      <w:widowControl/>
      <w:spacing w:before="240" w:after="60"/>
      <w:jc w:val="left"/>
      <w:outlineLvl w:val="2"/>
    </w:pPr>
    <w:rPr>
      <w:rFonts w:ascii="Arial" w:hAnsi="Arial" w:eastAsia="Times New Roman"/>
      <w:b/>
      <w:bCs/>
      <w:color w:val="000000"/>
      <w:kern w:val="0"/>
      <w:sz w:val="26"/>
      <w:szCs w:val="26"/>
    </w:rPr>
  </w:style>
  <w:style w:type="paragraph" w:customStyle="1" w:styleId="48">
    <w:name w:val="标题 41"/>
    <w:basedOn w:val="1"/>
    <w:next w:val="1"/>
    <w:qFormat/>
    <w:uiPriority w:val="0"/>
    <w:pPr>
      <w:keepNext/>
      <w:keepLines/>
      <w:widowControl/>
      <w:spacing w:before="200"/>
      <w:jc w:val="left"/>
      <w:outlineLvl w:val="3"/>
    </w:pPr>
    <w:rPr>
      <w:rFonts w:ascii="Arial" w:hAnsi="Arial" w:eastAsia="Times New Roman"/>
      <w:b/>
      <w:bCs/>
      <w:i/>
      <w:iCs/>
      <w:color w:val="000000"/>
      <w:kern w:val="0"/>
      <w:szCs w:val="22"/>
    </w:rPr>
  </w:style>
  <w:style w:type="character" w:customStyle="1" w:styleId="49">
    <w:name w:val="标题 1 字符"/>
    <w:basedOn w:val="22"/>
    <w:link w:val="2"/>
    <w:uiPriority w:val="0"/>
    <w:rPr>
      <w:rFonts w:ascii="Arial" w:hAnsi="Arial" w:eastAsia="Times New Roman" w:cs="Times New Roman"/>
      <w:b/>
      <w:bCs/>
      <w:color w:val="000000"/>
      <w:kern w:val="32"/>
      <w:sz w:val="32"/>
      <w:szCs w:val="32"/>
    </w:rPr>
  </w:style>
  <w:style w:type="character" w:customStyle="1" w:styleId="50">
    <w:name w:val="标题 2 字符"/>
    <w:basedOn w:val="22"/>
    <w:link w:val="3"/>
    <w:uiPriority w:val="9"/>
    <w:rPr>
      <w:rFonts w:ascii="Arial" w:hAnsi="Arial" w:eastAsia="Times New Roman" w:cs="Times New Roman"/>
      <w:b/>
      <w:bCs/>
      <w:i/>
      <w:iCs/>
      <w:color w:val="000000"/>
      <w:sz w:val="28"/>
      <w:szCs w:val="28"/>
    </w:rPr>
  </w:style>
  <w:style w:type="character" w:customStyle="1" w:styleId="51">
    <w:name w:val="标题 3 字符"/>
    <w:basedOn w:val="22"/>
    <w:link w:val="4"/>
    <w:uiPriority w:val="9"/>
    <w:rPr>
      <w:rFonts w:ascii="Arial" w:hAnsi="Arial" w:eastAsia="Times New Roman" w:cs="Times New Roman"/>
      <w:b/>
      <w:bCs/>
      <w:color w:val="000000"/>
      <w:sz w:val="26"/>
      <w:szCs w:val="26"/>
    </w:rPr>
  </w:style>
  <w:style w:type="character" w:customStyle="1" w:styleId="52">
    <w:name w:val="标题 4 字符"/>
    <w:basedOn w:val="22"/>
    <w:link w:val="5"/>
    <w:uiPriority w:val="0"/>
    <w:rPr>
      <w:rFonts w:ascii="Arial" w:hAnsi="Arial" w:eastAsia="Times New Roman" w:cs="Times New Roman"/>
      <w:b/>
      <w:bCs/>
      <w:i/>
      <w:iCs/>
      <w:color w:val="000000"/>
      <w:sz w:val="21"/>
      <w:szCs w:val="22"/>
    </w:rPr>
  </w:style>
  <w:style w:type="paragraph" w:customStyle="1" w:styleId="53">
    <w:name w:val="正文文本1"/>
    <w:basedOn w:val="1"/>
    <w:next w:val="9"/>
    <w:link w:val="54"/>
    <w:qFormat/>
    <w:uiPriority w:val="1"/>
    <w:pPr>
      <w:widowControl/>
      <w:spacing w:after="180"/>
      <w:jc w:val="left"/>
    </w:pPr>
    <w:rPr>
      <w:rFonts w:ascii="NEU-BZ-S92" w:hAnsi="NEU-BZ-S92" w:eastAsia="方正书宋_GBK"/>
      <w:color w:val="000000"/>
      <w:kern w:val="0"/>
      <w:szCs w:val="22"/>
    </w:rPr>
  </w:style>
  <w:style w:type="character" w:customStyle="1" w:styleId="54">
    <w:name w:val="正文文本 Char"/>
    <w:basedOn w:val="22"/>
    <w:link w:val="53"/>
    <w:uiPriority w:val="1"/>
    <w:rPr>
      <w:rFonts w:ascii="NEU-BZ-S92" w:hAnsi="NEU-BZ-S92" w:eastAsia="方正书宋_GBK" w:cs="Times New Roman"/>
      <w:color w:val="000000"/>
      <w:sz w:val="21"/>
      <w:szCs w:val="22"/>
    </w:rPr>
  </w:style>
  <w:style w:type="paragraph" w:customStyle="1" w:styleId="55">
    <w:name w:val="列表项目符号1"/>
    <w:basedOn w:val="1"/>
    <w:next w:val="7"/>
    <w:qFormat/>
    <w:uiPriority w:val="4"/>
    <w:pPr>
      <w:widowControl/>
      <w:numPr>
        <w:ilvl w:val="0"/>
        <w:numId w:val="5"/>
      </w:numPr>
      <w:spacing w:after="180"/>
      <w:jc w:val="left"/>
    </w:pPr>
    <w:rPr>
      <w:rFonts w:ascii="NEU-BZ-S92" w:hAnsi="NEU-BZ-S92" w:eastAsia="方正书宋_GBK"/>
      <w:color w:val="000000"/>
      <w:kern w:val="0"/>
      <w:szCs w:val="22"/>
    </w:rPr>
  </w:style>
  <w:style w:type="paragraph" w:customStyle="1" w:styleId="56">
    <w:name w:val="列表项目符号 21"/>
    <w:basedOn w:val="1"/>
    <w:next w:val="10"/>
    <w:uiPriority w:val="99"/>
    <w:pPr>
      <w:widowControl/>
      <w:numPr>
        <w:ilvl w:val="1"/>
        <w:numId w:val="5"/>
      </w:numPr>
      <w:contextualSpacing/>
      <w:jc w:val="left"/>
    </w:pPr>
    <w:rPr>
      <w:rFonts w:ascii="NEU-BZ-S92" w:hAnsi="NEU-BZ-S92" w:eastAsia="方正书宋_GBK"/>
      <w:color w:val="000000"/>
      <w:kern w:val="0"/>
      <w:szCs w:val="22"/>
    </w:rPr>
  </w:style>
  <w:style w:type="paragraph" w:customStyle="1" w:styleId="57">
    <w:name w:val="列表项目符号 31"/>
    <w:basedOn w:val="1"/>
    <w:next w:val="8"/>
    <w:uiPriority w:val="99"/>
    <w:pPr>
      <w:widowControl/>
      <w:numPr>
        <w:ilvl w:val="2"/>
        <w:numId w:val="5"/>
      </w:numPr>
      <w:contextualSpacing/>
      <w:jc w:val="left"/>
    </w:pPr>
    <w:rPr>
      <w:rFonts w:ascii="NEU-BZ-S92" w:hAnsi="NEU-BZ-S92" w:eastAsia="方正书宋_GBK"/>
      <w:color w:val="000000"/>
      <w:kern w:val="0"/>
      <w:szCs w:val="22"/>
    </w:rPr>
  </w:style>
  <w:style w:type="paragraph" w:customStyle="1" w:styleId="58">
    <w:name w:val="列表项目符号 41"/>
    <w:basedOn w:val="1"/>
    <w:next w:val="6"/>
    <w:uiPriority w:val="99"/>
    <w:pPr>
      <w:widowControl/>
      <w:numPr>
        <w:ilvl w:val="3"/>
        <w:numId w:val="5"/>
      </w:numPr>
      <w:contextualSpacing/>
      <w:jc w:val="left"/>
    </w:pPr>
    <w:rPr>
      <w:rFonts w:ascii="NEU-BZ-S92" w:hAnsi="NEU-BZ-S92" w:eastAsia="方正书宋_GBK"/>
      <w:color w:val="000000"/>
      <w:kern w:val="0"/>
      <w:szCs w:val="22"/>
    </w:rPr>
  </w:style>
  <w:style w:type="paragraph" w:customStyle="1" w:styleId="59">
    <w:name w:val="列表项目符号 51"/>
    <w:basedOn w:val="1"/>
    <w:next w:val="12"/>
    <w:uiPriority w:val="99"/>
    <w:pPr>
      <w:widowControl/>
      <w:numPr>
        <w:ilvl w:val="4"/>
        <w:numId w:val="5"/>
      </w:numPr>
      <w:contextualSpacing/>
      <w:jc w:val="left"/>
    </w:pPr>
    <w:rPr>
      <w:rFonts w:ascii="NEU-BZ-S92" w:hAnsi="NEU-BZ-S92" w:eastAsia="方正书宋_GBK"/>
      <w:color w:val="000000"/>
      <w:kern w:val="0"/>
      <w:szCs w:val="22"/>
    </w:rPr>
  </w:style>
  <w:style w:type="paragraph" w:customStyle="1" w:styleId="60">
    <w:name w:val="标题1"/>
    <w:basedOn w:val="1"/>
    <w:next w:val="1"/>
    <w:qFormat/>
    <w:uiPriority w:val="10"/>
    <w:pPr>
      <w:widowControl/>
      <w:spacing w:before="240" w:after="60"/>
      <w:jc w:val="center"/>
      <w:outlineLvl w:val="0"/>
    </w:pPr>
    <w:rPr>
      <w:rFonts w:ascii="Arial" w:hAnsi="Arial" w:eastAsia="Times New Roman"/>
      <w:b/>
      <w:bCs/>
      <w:color w:val="000000"/>
      <w:kern w:val="28"/>
      <w:sz w:val="32"/>
      <w:szCs w:val="32"/>
    </w:rPr>
  </w:style>
  <w:style w:type="character" w:customStyle="1" w:styleId="61">
    <w:name w:val="标题 字符"/>
    <w:basedOn w:val="22"/>
    <w:link w:val="18"/>
    <w:uiPriority w:val="10"/>
    <w:rPr>
      <w:rFonts w:ascii="Arial" w:hAnsi="Arial" w:eastAsia="Times New Roman" w:cs="Times New Roman"/>
      <w:b/>
      <w:bCs/>
      <w:color w:val="000000"/>
      <w:kern w:val="28"/>
      <w:sz w:val="32"/>
      <w:szCs w:val="32"/>
    </w:rPr>
  </w:style>
  <w:style w:type="paragraph" w:customStyle="1" w:styleId="62">
    <w:name w:val="引用1"/>
    <w:basedOn w:val="1"/>
    <w:next w:val="1"/>
    <w:qFormat/>
    <w:uiPriority w:val="29"/>
    <w:pPr>
      <w:widowControl/>
      <w:jc w:val="left"/>
    </w:pPr>
    <w:rPr>
      <w:rFonts w:ascii="NEU-BZ-S92" w:hAnsi="NEU-BZ-S92" w:eastAsia="方正书宋_GBK"/>
      <w:i/>
      <w:color w:val="000000"/>
      <w:kern w:val="0"/>
      <w:szCs w:val="22"/>
    </w:rPr>
  </w:style>
  <w:style w:type="character" w:customStyle="1" w:styleId="63">
    <w:name w:val="引用 字符"/>
    <w:basedOn w:val="22"/>
    <w:link w:val="64"/>
    <w:uiPriority w:val="29"/>
    <w:rPr>
      <w:rFonts w:ascii="NEU-BZ-S92" w:hAnsi="NEU-BZ-S92" w:eastAsia="方正书宋_GBK" w:cs="Times New Roman"/>
      <w:i/>
      <w:color w:val="000000"/>
      <w:sz w:val="21"/>
      <w:szCs w:val="22"/>
    </w:rPr>
  </w:style>
  <w:style w:type="paragraph" w:styleId="64">
    <w:name w:val="Quote"/>
    <w:basedOn w:val="1"/>
    <w:next w:val="1"/>
    <w:link w:val="63"/>
    <w:qFormat/>
    <w:uiPriority w:val="29"/>
    <w:rPr>
      <w:rFonts w:ascii="NEU-BZ-S92" w:hAnsi="NEU-BZ-S92" w:eastAsia="方正书宋_GBK"/>
      <w:i/>
      <w:color w:val="000000"/>
      <w:kern w:val="0"/>
      <w:szCs w:val="22"/>
    </w:rPr>
  </w:style>
  <w:style w:type="character" w:customStyle="1" w:styleId="65">
    <w:name w:val="No Proofing"/>
    <w:uiPriority w:val="1"/>
    <w:rPr>
      <w:lang w:val="en-US"/>
    </w:rPr>
  </w:style>
  <w:style w:type="paragraph" w:customStyle="1" w:styleId="66">
    <w:name w:val="Char3"/>
    <w:basedOn w:val="1"/>
    <w:uiPriority w:val="0"/>
    <w:pPr>
      <w:widowControl/>
      <w:spacing w:line="300" w:lineRule="auto"/>
      <w:ind w:firstLine="200" w:firstLineChars="200"/>
    </w:pPr>
    <w:rPr>
      <w:rFonts w:ascii="NEU-BZ-S92" w:hAnsi="NEU-BZ-S92" w:eastAsia="方正书宋_GBK"/>
      <w:color w:val="000000"/>
      <w:szCs w:val="20"/>
    </w:rPr>
  </w:style>
  <w:style w:type="paragraph" w:customStyle="1" w:styleId="67">
    <w:name w:val="Char Char Char Char Char Char Char Char Char Char Char Char Char Char Char Char Char Char Char"/>
    <w:basedOn w:val="1"/>
    <w:qFormat/>
    <w:uiPriority w:val="0"/>
    <w:pPr>
      <w:widowControl/>
      <w:spacing w:line="300" w:lineRule="auto"/>
      <w:ind w:firstLine="200" w:firstLineChars="200"/>
    </w:pPr>
    <w:rPr>
      <w:rFonts w:ascii="NEU-BZ-S92" w:hAnsi="NEU-BZ-S92" w:eastAsia="方正书宋_GBK"/>
      <w:color w:val="000000"/>
      <w:szCs w:val="20"/>
    </w:rPr>
  </w:style>
  <w:style w:type="character" w:customStyle="1" w:styleId="68">
    <w:name w:val="纯文本 字符"/>
    <w:basedOn w:val="22"/>
    <w:link w:val="11"/>
    <w:uiPriority w:val="0"/>
    <w:rPr>
      <w:rFonts w:ascii="宋体" w:hAnsi="Courier New" w:eastAsia="方正书宋_GBK" w:cs="Courier New"/>
      <w:color w:val="000000"/>
      <w:kern w:val="2"/>
      <w:sz w:val="21"/>
      <w:szCs w:val="21"/>
    </w:rPr>
  </w:style>
  <w:style w:type="paragraph" w:customStyle="1" w:styleId="69">
    <w:name w:val="Char Char Char Char Char Char Char Char Char"/>
    <w:basedOn w:val="1"/>
    <w:uiPriority w:val="0"/>
    <w:pPr>
      <w:widowControl/>
      <w:spacing w:line="300" w:lineRule="auto"/>
      <w:ind w:firstLine="200" w:firstLineChars="200"/>
    </w:pPr>
    <w:rPr>
      <w:rFonts w:ascii="NEU-BZ-S92" w:hAnsi="NEU-BZ-S92" w:eastAsia="方正书宋_GBK"/>
      <w:color w:val="000000"/>
      <w:kern w:val="0"/>
      <w:szCs w:val="20"/>
    </w:rPr>
  </w:style>
  <w:style w:type="table" w:customStyle="1" w:styleId="70">
    <w:name w:val="网格型1"/>
    <w:basedOn w:val="19"/>
    <w:uiPriority w:val="59"/>
    <w:rPr>
      <w:rFonts w:ascii="Calibri" w:hAnsi="NEU-BZ"/>
      <w:sz w:val="22"/>
      <w:szCs w:val="22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customStyle="1" w:styleId="71">
    <w:name w:val="列出段落1"/>
    <w:basedOn w:val="1"/>
    <w:next w:val="72"/>
    <w:qFormat/>
    <w:uiPriority w:val="34"/>
    <w:pPr>
      <w:widowControl/>
      <w:ind w:left="720"/>
      <w:contextualSpacing/>
      <w:jc w:val="left"/>
    </w:pPr>
    <w:rPr>
      <w:rFonts w:ascii="NEU-BZ-S92" w:hAnsi="NEU-BZ-S92" w:eastAsia="方正书宋_GBK"/>
      <w:color w:val="000000"/>
      <w:kern w:val="0"/>
      <w:szCs w:val="22"/>
    </w:rPr>
  </w:style>
  <w:style w:type="paragraph" w:styleId="72">
    <w:name w:val="List Paragraph"/>
    <w:basedOn w:val="1"/>
    <w:qFormat/>
    <w:uiPriority w:val="99"/>
    <w:pPr>
      <w:ind w:firstLine="420" w:firstLineChars="200"/>
    </w:pPr>
  </w:style>
  <w:style w:type="table" w:customStyle="1" w:styleId="73">
    <w:name w:val="浅色底纹 - 强调文字颜色 31"/>
    <w:basedOn w:val="19"/>
    <w:uiPriority w:val="60"/>
    <w:rPr>
      <w:rFonts w:ascii="Calibri" w:hAnsi="NEU-BZ"/>
      <w:color w:val="76923C"/>
      <w:sz w:val="22"/>
      <w:szCs w:val="22"/>
    </w:rPr>
    <w:tblPr>
      <w:tblBorders>
        <w:top w:val="single" w:color="9BBB59" w:sz="8" w:space="0"/>
        <w:bottom w:val="single" w:color="9BBB59" w:sz="8" w:space="0"/>
      </w:tblBorders>
    </w:tblPr>
    <w:tblStylePr w:type="firstRow">
      <w:pPr>
        <w:spacing w:before="0" w:after="0" w:line="240" w:lineRule="auto"/>
      </w:pPr>
      <w:rPr>
        <w:b/>
        <w:bCs/>
      </w:rPr>
      <w:tcPr>
        <w:tcBorders>
          <w:top w:val="single" w:color="9BBB59" w:sz="8" w:space="0"/>
          <w:left w:val="nil"/>
          <w:bottom w:val="single" w:color="9BBB59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single" w:color="9BBB59" w:sz="8" w:space="0"/>
          <w:left w:val="nil"/>
          <w:bottom w:val="single" w:color="9BBB59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paragraph" w:customStyle="1" w:styleId="74">
    <w:name w:val="MTDisplayEquation"/>
    <w:basedOn w:val="1"/>
    <w:next w:val="1"/>
    <w:link w:val="75"/>
    <w:uiPriority w:val="0"/>
    <w:pPr>
      <w:widowControl/>
      <w:tabs>
        <w:tab w:val="center" w:pos="4160"/>
        <w:tab w:val="right" w:pos="8300"/>
      </w:tabs>
      <w:jc w:val="left"/>
    </w:pPr>
    <w:rPr>
      <w:rFonts w:ascii="NEU-BZ-S92" w:hAnsi="NEU-BZ-S92" w:eastAsia="方正书宋_GBK"/>
      <w:color w:val="000000"/>
      <w:kern w:val="0"/>
      <w:szCs w:val="22"/>
    </w:rPr>
  </w:style>
  <w:style w:type="character" w:customStyle="1" w:styleId="75">
    <w:name w:val="MTDisplayEquation Char"/>
    <w:basedOn w:val="22"/>
    <w:link w:val="74"/>
    <w:uiPriority w:val="0"/>
    <w:rPr>
      <w:rFonts w:ascii="NEU-BZ-S92" w:hAnsi="NEU-BZ-S92" w:eastAsia="方正书宋_GBK"/>
      <w:color w:val="000000"/>
      <w:sz w:val="21"/>
      <w:szCs w:val="22"/>
    </w:rPr>
  </w:style>
  <w:style w:type="character" w:customStyle="1" w:styleId="76">
    <w:name w:val="脚注文本 字符"/>
    <w:basedOn w:val="22"/>
    <w:link w:val="16"/>
    <w:uiPriority w:val="99"/>
    <w:rPr>
      <w:sz w:val="18"/>
      <w:szCs w:val="18"/>
    </w:rPr>
  </w:style>
  <w:style w:type="character" w:customStyle="1" w:styleId="77">
    <w:name w:val="脚注文本 Char1"/>
    <w:basedOn w:val="22"/>
    <w:uiPriority w:val="0"/>
    <w:rPr>
      <w:kern w:val="2"/>
      <w:sz w:val="18"/>
      <w:szCs w:val="18"/>
    </w:rPr>
  </w:style>
  <w:style w:type="paragraph" w:customStyle="1" w:styleId="78">
    <w:name w:val="一级章节"/>
    <w:basedOn w:val="1"/>
    <w:qFormat/>
    <w:uiPriority w:val="0"/>
    <w:pPr>
      <w:widowControl/>
      <w:jc w:val="left"/>
      <w:outlineLvl w:val="1"/>
    </w:pPr>
    <w:rPr>
      <w:rFonts w:ascii="NEU-BZ-S92" w:hAnsi="NEU-BZ-S92" w:eastAsia="方正书宋_GBK"/>
      <w:color w:val="000000"/>
      <w:kern w:val="0"/>
      <w:szCs w:val="22"/>
    </w:rPr>
  </w:style>
  <w:style w:type="paragraph" w:customStyle="1" w:styleId="79">
    <w:name w:val="二级章节"/>
    <w:basedOn w:val="1"/>
    <w:qFormat/>
    <w:uiPriority w:val="0"/>
    <w:pPr>
      <w:widowControl/>
      <w:jc w:val="left"/>
      <w:outlineLvl w:val="2"/>
    </w:pPr>
    <w:rPr>
      <w:rFonts w:ascii="NEU-BZ-S92" w:hAnsi="NEU-BZ-S92" w:eastAsia="方正书宋_GBK"/>
      <w:color w:val="000000"/>
      <w:kern w:val="0"/>
      <w:szCs w:val="22"/>
    </w:rPr>
  </w:style>
  <w:style w:type="character" w:customStyle="1" w:styleId="80">
    <w:name w:val="标题 1 Char1"/>
    <w:basedOn w:val="22"/>
    <w:uiPriority w:val="0"/>
    <w:rPr>
      <w:b/>
      <w:bCs/>
      <w:kern w:val="44"/>
      <w:sz w:val="44"/>
      <w:szCs w:val="44"/>
    </w:rPr>
  </w:style>
  <w:style w:type="character" w:customStyle="1" w:styleId="81">
    <w:name w:val="标题 2 Char1"/>
    <w:basedOn w:val="22"/>
    <w:semiHidden/>
    <w:uiPriority w:val="0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82">
    <w:name w:val="标题 3 Char1"/>
    <w:basedOn w:val="22"/>
    <w:semiHidden/>
    <w:uiPriority w:val="0"/>
    <w:rPr>
      <w:b/>
      <w:bCs/>
      <w:kern w:val="2"/>
      <w:sz w:val="32"/>
      <w:szCs w:val="32"/>
    </w:rPr>
  </w:style>
  <w:style w:type="character" w:customStyle="1" w:styleId="83">
    <w:name w:val="标题 4 Char1"/>
    <w:basedOn w:val="22"/>
    <w:semiHidden/>
    <w:uiPriority w:val="0"/>
    <w:rPr>
      <w:rFonts w:asciiTheme="majorHAnsi" w:hAnsiTheme="majorHAnsi" w:eastAsiaTheme="majorEastAsia" w:cstheme="majorBidi"/>
      <w:b/>
      <w:bCs/>
      <w:kern w:val="2"/>
      <w:sz w:val="28"/>
      <w:szCs w:val="28"/>
    </w:rPr>
  </w:style>
  <w:style w:type="character" w:customStyle="1" w:styleId="84">
    <w:name w:val="正文文本 字符"/>
    <w:basedOn w:val="22"/>
    <w:link w:val="9"/>
    <w:uiPriority w:val="0"/>
    <w:rPr>
      <w:kern w:val="2"/>
      <w:sz w:val="21"/>
      <w:szCs w:val="24"/>
    </w:rPr>
  </w:style>
  <w:style w:type="character" w:customStyle="1" w:styleId="85">
    <w:name w:val="标题 Char1"/>
    <w:basedOn w:val="22"/>
    <w:uiPriority w:val="0"/>
    <w:rPr>
      <w:rFonts w:asciiTheme="majorHAnsi" w:hAnsiTheme="majorHAnsi" w:cstheme="majorBidi"/>
      <w:b/>
      <w:bCs/>
      <w:kern w:val="2"/>
      <w:sz w:val="32"/>
      <w:szCs w:val="32"/>
    </w:rPr>
  </w:style>
  <w:style w:type="character" w:customStyle="1" w:styleId="86">
    <w:name w:val="引用 Char1"/>
    <w:basedOn w:val="22"/>
    <w:uiPriority w:val="99"/>
    <w:rPr>
      <w:i/>
      <w:iCs/>
      <w:color w:val="000000" w:themeColor="text1"/>
      <w:kern w:val="2"/>
      <w:sz w:val="21"/>
      <w:szCs w:val="24"/>
      <w14:textFill>
        <w14:solidFill>
          <w14:schemeClr w14:val="tx1"/>
        </w14:solidFill>
      </w14:textFill>
    </w:rPr>
  </w:style>
  <w:style w:type="character" w:styleId="87">
    <w:name w:val="Placeholder Text"/>
    <w:basedOn w:val="22"/>
    <w:unhideWhenUsed/>
    <w:uiPriority w:val="99"/>
    <w:rPr>
      <w:color w:val="808080"/>
    </w:rPr>
  </w:style>
  <w:style w:type="character" w:customStyle="1" w:styleId="88">
    <w:name w:val="页脚 Char1"/>
    <w:basedOn w:val="22"/>
    <w:semiHidden/>
    <w:uiPriority w:val="99"/>
    <w:rPr>
      <w:kern w:val="2"/>
      <w:sz w:val="18"/>
      <w:szCs w:val="18"/>
    </w:rPr>
  </w:style>
  <w:style w:type="character" w:customStyle="1" w:styleId="89">
    <w:name w:val="批注框文本 Char1"/>
    <w:basedOn w:val="22"/>
    <w:semiHidden/>
    <w:uiPriority w:val="99"/>
    <w:rPr>
      <w:kern w:val="2"/>
      <w:sz w:val="18"/>
      <w:szCs w:val="18"/>
    </w:rPr>
  </w:style>
  <w:style w:type="paragraph" w:customStyle="1" w:styleId="90">
    <w:name w:val="Normal_0_14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1">
    <w:name w:val="Normal_1_12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header" Target="header3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2.xml"/><Relationship Id="rId17" Type="http://schemas.openxmlformats.org/officeDocument/2006/relationships/numbering" Target="numbering.xml"/><Relationship Id="rId16" Type="http://schemas.openxmlformats.org/officeDocument/2006/relationships/customXml" Target="../customXml/item1.xml"/><Relationship Id="rId15" Type="http://schemas.openxmlformats.org/officeDocument/2006/relationships/image" Target="media/image8.jpeg"/><Relationship Id="rId14" Type="http://schemas.openxmlformats.org/officeDocument/2006/relationships/image" Target="media/image7.png"/><Relationship Id="rId13" Type="http://schemas.openxmlformats.org/officeDocument/2006/relationships/image" Target="media/image6.jpeg"/><Relationship Id="rId12" Type="http://schemas.openxmlformats.org/officeDocument/2006/relationships/image" Target="media/image5.jpeg"/><Relationship Id="rId11" Type="http://schemas.openxmlformats.org/officeDocument/2006/relationships/image" Target="media/image4.jpeg"/><Relationship Id="rId10" Type="http://schemas.openxmlformats.org/officeDocument/2006/relationships/image" Target="media/image3.jpeg"/><Relationship Id="rId1" Type="http://schemas.openxmlformats.org/officeDocument/2006/relationships/styles" Target="styles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2049"/>
    <customShpInfo spid="_x0000_s2050"/>
    <customShpInfo spid="_x0000_s2051"/>
    <customShpInfo spid="_x0000_s2053"/>
    <customShpInfo spid="_x0000_s2054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F2FFA2E-F4F2-4A01-94FB-94BFF4F54CD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2317</Words>
  <Characters>3267</Characters>
  <Lines>181</Lines>
  <Paragraphs>199</Paragraphs>
  <TotalTime>0</TotalTime>
  <ScaleCrop>false</ScaleCrop>
  <LinksUpToDate>false</LinksUpToDate>
  <CharactersWithSpaces>5385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2022-07-15T02:00:00Z</dcterms:created>
  <dc:creator>Administrator</dc:creator>
  <cp:lastModifiedBy></cp:lastModifiedBy>
  <cp:lastPrinted>2017-03-02T09:34:00Z</cp:lastPrinted>
  <dcterms:modified xsi:type="dcterms:W3CDTF">2022-07-25T01:50:48Z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2052-11.1.0.9208</vt:lpwstr>
  </property>
</Properties>
</file>