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85"/>
          <w:tab w:val="left" w:pos="4365"/>
          <w:tab w:val="left" w:pos="6555"/>
        </w:tabs>
        <w:spacing w:line="360" w:lineRule="auto"/>
        <w:ind w:left="-380" w:leftChars="-181" w:firstLine="437" w:firstLineChars="136"/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/>
          <w:b/>
          <w:bCs/>
          <w:sz w:val="32"/>
          <w:szCs w:val="32"/>
        </w:rPr>
        <w:t>七年级语文阅读测试题</w:t>
      </w:r>
    </w:p>
    <w:bookmarkEnd w:id="0"/>
    <w:p>
      <w:pPr>
        <w:numPr>
          <w:ilvl w:val="0"/>
          <w:numId w:val="1"/>
        </w:numPr>
        <w:tabs>
          <w:tab w:val="left" w:pos="2185"/>
          <w:tab w:val="left" w:pos="4365"/>
          <w:tab w:val="left" w:pos="6555"/>
        </w:tabs>
        <w:spacing w:line="360" w:lineRule="auto"/>
        <w:ind w:left="-380" w:leftChars="-181" w:firstLine="328" w:firstLineChars="13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基础知识。（12分）</w:t>
      </w:r>
    </w:p>
    <w:p>
      <w:pPr>
        <w:tabs>
          <w:tab w:val="left" w:pos="2185"/>
          <w:tab w:val="left" w:pos="4365"/>
          <w:tab w:val="left" w:pos="6555"/>
        </w:tabs>
        <w:spacing w:line="360" w:lineRule="auto"/>
        <w:ind w:left="-94" w:leftChars="-45" w:firstLine="120" w:firstLineChars="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1．根据拼音写出相应的汉字，给加点字注音。（4分）</w:t>
      </w:r>
    </w:p>
    <w:p>
      <w:pPr>
        <w:spacing w:line="360" w:lineRule="auto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只要是中国人，就没有不知道黄河的。这条奔腾不息的河流，用它甘甜的乳汁</w:t>
      </w:r>
      <w:r>
        <w:rPr>
          <w:rFonts w:hint="eastAsia" w:ascii="楷体_GB2312" w:hAnsi="宋体" w:eastAsia="楷体_GB2312"/>
          <w:sz w:val="24"/>
          <w:szCs w:val="24"/>
          <w:em w:val="dot"/>
        </w:rPr>
        <w:t>哺</w:t>
      </w:r>
      <w:r>
        <w:rPr>
          <w:rFonts w:hint="eastAsia" w:ascii="楷体_GB2312" w:hAnsi="宋体" w:eastAsia="楷体_GB2312"/>
          <w:sz w:val="24"/>
          <w:szCs w:val="24"/>
        </w:rPr>
        <w:t>育（   ）了一代又一代中华儿女，yùn yù(        )出灿烂的华夏文明。今天，就让我们作一次黄河文化的xún lǐ(     ),去捡拾那些积</w:t>
      </w:r>
      <w:r>
        <w:rPr>
          <w:rFonts w:hint="eastAsia" w:ascii="楷体_GB2312" w:hAnsi="宋体" w:eastAsia="楷体_GB2312"/>
          <w:sz w:val="24"/>
          <w:szCs w:val="24"/>
          <w:em w:val="dot"/>
        </w:rPr>
        <w:t>淀</w:t>
      </w:r>
      <w:r>
        <w:rPr>
          <w:rFonts w:hint="eastAsia" w:ascii="楷体_GB2312" w:hAnsi="宋体" w:eastAsia="楷体_GB2312"/>
          <w:sz w:val="24"/>
          <w:szCs w:val="24"/>
        </w:rPr>
        <w:t>（    ）着文明印记的语言文化珍宝，唤醒我们内心深处的黄河情。</w:t>
      </w:r>
    </w:p>
    <w:p>
      <w:pPr>
        <w:tabs>
          <w:tab w:val="left" w:pos="2185"/>
          <w:tab w:val="left" w:pos="4365"/>
          <w:tab w:val="left" w:pos="6555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2．下列加点的成语使用恰当的一项是 (       )（2分）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A．大洪山的溶洞是大自然的造化，无不</w:t>
      </w:r>
      <w:r>
        <w:rPr>
          <w:rFonts w:hint="eastAsia" w:ascii="宋体" w:hAnsi="宋体"/>
          <w:sz w:val="24"/>
          <w:szCs w:val="24"/>
          <w:em w:val="dot"/>
        </w:rPr>
        <w:t>巧夺天工</w:t>
      </w:r>
      <w:r>
        <w:rPr>
          <w:rFonts w:hint="eastAsia" w:ascii="宋体" w:hAnsi="宋体"/>
          <w:sz w:val="24"/>
          <w:szCs w:val="24"/>
        </w:rPr>
        <w:t>，令人赞叹不已。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B．一时间，满天的大雾把什么都遮没了，就是远处的电线杆也躲得</w:t>
      </w:r>
      <w:r>
        <w:rPr>
          <w:rFonts w:hint="eastAsia" w:ascii="宋体" w:hAnsi="宋体"/>
          <w:sz w:val="24"/>
          <w:szCs w:val="24"/>
          <w:em w:val="dot"/>
        </w:rPr>
        <w:t>杳无音信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C．联欢会上，他</w:t>
      </w:r>
      <w:r>
        <w:rPr>
          <w:rFonts w:hint="eastAsia" w:ascii="宋体" w:hAnsi="宋体"/>
          <w:sz w:val="24"/>
          <w:szCs w:val="24"/>
          <w:em w:val="dot"/>
        </w:rPr>
        <w:t>绘声绘色</w:t>
      </w:r>
      <w:r>
        <w:rPr>
          <w:rFonts w:hint="eastAsia" w:ascii="宋体" w:hAnsi="宋体"/>
          <w:sz w:val="24"/>
          <w:szCs w:val="24"/>
        </w:rPr>
        <w:t xml:space="preserve">的歌喉给同学们留下了美好的印象。 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D．这个方面，情况就</w:t>
      </w:r>
      <w:r>
        <w:rPr>
          <w:rFonts w:hint="eastAsia" w:ascii="宋体" w:hAnsi="宋体"/>
          <w:sz w:val="24"/>
          <w:szCs w:val="24"/>
          <w:em w:val="dot"/>
        </w:rPr>
        <w:t>迥乎不同</w:t>
      </w:r>
      <w:r>
        <w:rPr>
          <w:rFonts w:hint="eastAsia" w:ascii="宋体" w:hAnsi="宋体"/>
          <w:sz w:val="24"/>
          <w:szCs w:val="24"/>
        </w:rPr>
        <w:t>，而且一反既往了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．下列句子没有语病的一句是（        ）（2分）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A、</w:t>
      </w:r>
      <w:r>
        <w:rPr>
          <w:rFonts w:hint="eastAsia" w:ascii="宋体" w:hAnsi="宋体"/>
          <w:color w:val="000000"/>
          <w:sz w:val="24"/>
          <w:szCs w:val="24"/>
        </w:rPr>
        <w:t>通过大家群策群力的讨论，使101班逐步走向班级管理的科学化。</w:t>
      </w: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B、</w:t>
      </w:r>
      <w:r>
        <w:rPr>
          <w:rFonts w:hint="eastAsia" w:ascii="宋体" w:hAnsi="宋体"/>
          <w:color w:val="000000"/>
          <w:sz w:val="24"/>
          <w:szCs w:val="24"/>
        </w:rPr>
        <w:t xml:space="preserve">我们要与自然和谐相处，保护好属于我们人类自己的家园——地球。 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C、</w:t>
      </w:r>
      <w:r>
        <w:rPr>
          <w:rFonts w:hint="eastAsia" w:ascii="宋体" w:hAnsi="宋体"/>
          <w:color w:val="000000"/>
          <w:sz w:val="24"/>
          <w:szCs w:val="24"/>
        </w:rPr>
        <w:t>宁波的春天简直就是一座美丽的大花园。</w:t>
      </w: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D、</w:t>
      </w:r>
      <w:r>
        <w:rPr>
          <w:rFonts w:hint="eastAsia" w:ascii="宋体" w:hAnsi="宋体"/>
          <w:color w:val="000000"/>
          <w:sz w:val="24"/>
          <w:szCs w:val="24"/>
        </w:rPr>
        <w:t>切实减轻中小学生过重的课业负担，是能否实施素质教育的关键。</w:t>
      </w:r>
    </w:p>
    <w:p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４．阅读下面两段资料，从中有什么发现？写出探究的结果。至少写出两点。（2分）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（1）藏羚羊为我国特有的珍贵濒危动物，属国家一级保护动物，主要栖息在西藏等高原地带。喜群居，性怯懦机警，常出没在人迹罕至的地方。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（2）近几年来，武警官兵为保护可可西里生态环境打响了艰苦的保卫战……如今，在可可西里的青藏公路沿线，藏羚羊、藏野驴、野牦牛成群结队，不时向过路车辆鸣叫相迎，挥蹄致意。</w:t>
      </w:r>
    </w:p>
    <w:p>
      <w:pPr>
        <w:spacing w:line="360" w:lineRule="auto"/>
        <w:rPr>
          <w:rFonts w:hint="eastAsia" w:ascii="宋体" w:hAnsi="宋体"/>
          <w:sz w:val="24"/>
          <w:szCs w:val="24"/>
          <w:u w:val="thick"/>
        </w:rPr>
      </w:pPr>
      <w:r>
        <w:rPr>
          <w:rFonts w:hint="eastAsia" w:ascii="宋体" w:hAnsi="宋体"/>
          <w:sz w:val="24"/>
          <w:szCs w:val="24"/>
        </w:rPr>
        <w:t>答：（1）</w:t>
      </w:r>
      <w:r>
        <w:rPr>
          <w:rFonts w:hint="eastAsia" w:ascii="宋体" w:hAnsi="宋体"/>
          <w:sz w:val="24"/>
          <w:szCs w:val="24"/>
          <w:u w:val="thick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 （2） </w:t>
      </w:r>
      <w:r>
        <w:rPr>
          <w:rFonts w:hint="eastAsia" w:ascii="宋体" w:hAnsi="宋体"/>
          <w:sz w:val="24"/>
          <w:szCs w:val="24"/>
          <w:u w:val="thick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５．名著阅读积累。（2分）《童年》是 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以自身经历为原型创作的自传体小说三部曲的第一部，它讲述的是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</w:rPr>
        <w:t>三岁到十岁这一时期的童年生活。生动地再现了19世纪七八十年代俄罗斯下层人民的生活状况。</w:t>
      </w:r>
    </w:p>
    <w:p>
      <w:pPr>
        <w:spacing w:line="400" w:lineRule="exact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二、阅读下文，回答问题　　　　</w:t>
      </w:r>
    </w:p>
    <w:p>
      <w:pPr>
        <w:spacing w:line="400" w:lineRule="exact"/>
        <w:jc w:val="center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（一）</w:t>
      </w:r>
    </w:p>
    <w:p>
      <w:pPr>
        <w:spacing w:line="400" w:lineRule="exact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 xml:space="preserve">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 xml:space="preserve"> </w:t>
      </w:r>
      <w:r>
        <w:rPr>
          <w:rFonts w:hint="eastAsia" w:ascii="楷体_GB2312" w:hAnsi="宋体" w:eastAsia="楷体_GB2312"/>
          <w:sz w:val="24"/>
          <w:szCs w:val="24"/>
        </w:rPr>
        <w:t>⑴我见过一个母亲，一个阳光下守望的母亲。母亲就站在七月炙热的阳光下翘首望着百米外的考场，神色凝重。母亲脸上早已狼藉着豆大的汗珠，汗水早就将她的衣衫浸得水洗一样，她的花白的头发凌乱地贴在前额上。母亲就这样半张着嘴，一动不动地盯着考场，站成了一尊雕像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⑵树阴下说笑的家长停止了说笑，他们惊讶地望着阳光下的母亲。有人劝母亲挪到树阴下，母亲神情肃然的脸上挤出个比仲春的冰还薄的笑，小声嗫嚅道：“站在这里能清清楚楚地看到考场，能清清楚楚地看到孩子。”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⑶没人笑她痴，没人笑她傻，也没人再劝她。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⑷烈日下守望的母亲舔了舔干裂的嘴唇，目光扫了扫不远处的茶摊，就目不转睛地盯着考场。不知过了多久，也许是半个小时，也许是一个小时，母亲就像摊软泥一样瘫在了地上。众人一声惊呼后都围了上去，看千呼万唤后仍是昏迷不醒，便将她抬到学校大门口的医务室里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⑸听了心跳，量了血压，挂了吊针，母亲仍然紧闭着双眼。经验丰富的医生微笑着告诉众人：“看我怎样弄醒她。”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⑹医生附在母亲耳边，轻轻地说了句：“学生下考场了。”母亲猛地从床上坐起来，拔掉针头，下了病床：“我得赶快问问儿子考得怎么样。”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⑺常常将这个真实的故事讲给我的学生听，学生说，这个故事抵得上一千句枯燥无味的说教。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阅读·思考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给下列加点的字注音。（2分）          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em w:val="dot"/>
        </w:rPr>
        <w:t>嗫</w:t>
      </w:r>
      <w:r>
        <w:rPr>
          <w:rFonts w:hint="eastAsia" w:ascii="宋体" w:hAnsi="宋体"/>
          <w:sz w:val="24"/>
          <w:szCs w:val="24"/>
        </w:rPr>
        <w:t xml:space="preserve">（      ）   </w:t>
      </w:r>
      <w:r>
        <w:rPr>
          <w:rFonts w:hint="eastAsia" w:ascii="宋体" w:hAnsi="宋体"/>
          <w:sz w:val="24"/>
          <w:szCs w:val="24"/>
          <w:em w:val="dot"/>
        </w:rPr>
        <w:t>嚅</w:t>
      </w:r>
      <w:r>
        <w:rPr>
          <w:rFonts w:hint="eastAsia" w:ascii="宋体" w:hAnsi="宋体"/>
          <w:sz w:val="24"/>
          <w:szCs w:val="24"/>
        </w:rPr>
        <w:t>（      ）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2、段①中“盯”字是什么意思？有什么作用？（2分）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3、文中刻画母亲的形象，段①主要使用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</w:rPr>
        <w:t>描写和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描写。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段⑦主要使用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描写和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描写。（2分）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为什么当有人劝母亲挪到树阴下时，她神情肃然的脸上挤出个比仲春的冰还薄的笑？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5、母亲在烈日下舔了舔干裂的嘴唇，目光只扫了扫不远处的茶摊，这说明了什么？（2分）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6、你怎样理解段③那一句话？（3分）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7、为什么说“这故事抵得上一千句枯燥无味的说教”？ （3分）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8、当母亲昏迷不醒的时候，医生为什么还在“微笑”呢？（3分）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9、面对如此令人感动的母爱，你可曾想到过给母亲怎样的回报？请把你的想法写出来。（3分）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400" w:lineRule="exact"/>
        <w:jc w:val="center"/>
        <w:rPr>
          <w:rFonts w:hint="eastAsia" w:ascii="楷体_GB2312" w:hAnsi="宋体" w:eastAsia="楷体_GB2312"/>
          <w:b/>
          <w:color w:val="000000"/>
          <w:sz w:val="24"/>
          <w:szCs w:val="24"/>
        </w:rPr>
      </w:pPr>
    </w:p>
    <w:p>
      <w:pPr>
        <w:spacing w:line="400" w:lineRule="exact"/>
        <w:jc w:val="center"/>
        <w:rPr>
          <w:rFonts w:hint="eastAsia" w:ascii="楷体_GB2312" w:hAnsi="宋体" w:eastAsia="楷体_GB2312"/>
          <w:sz w:val="24"/>
          <w:szCs w:val="24"/>
          <w:u w:val="single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（二）落花的夜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那时我小学快毕业，正是小屁孩儿的年纪，成天横冲直撞。我昏天黑地看金庸的小说，什么都不知道，只知道小学毕业了，要上中学。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春天的一个周末，我和好友一起去桃园玩。桃园很美，开满了红艳艳的桃花和雪白的梨花。当天晚上，有月亮。小青说，我们赏月吧。于是，我们坐在了月亮底下的桃园里，好静，好香。我刚好看了《射雕英雄传》，我说，这里真像桃花岛。我讲起蓉儿，小青讲起她的漂亮裙子，雷雷则说，你们女生真臭美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春天的晚上，十来岁少年的心，有的是闲情，有的是快乐。我们吃着饼干，喝着可乐，笑声与花香融合。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夜渐渐深了，有一层薄薄的淡雾，是蓝的，开始笼罩着桃园。那雾竟似可以流动的，在我们身边，丝丝缕缕，层层叠叠。我们的笑声更大了，我们说，真高兴啊，真快乐啊。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很突然地，起了风，风吹过那一树树的桃花、梨花，那纤细的花瓣顿时如雨飘落——红红白白的花瓣好似漫天的花雨。我们的头上，身上，全是花瓣。那漫天的花瓣啊，还带着漫天的甜香，那时的天和地，仿佛只有这些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我们呆住了，谁都说不出话。像是有什么被触动，少年的心，在那一瞬间觉得了忧伤。那么美的花，在一瞬间就全部飘落，好短暂啊。虽然那飘落是那么美，美得让人不能相信，不能呼吸，不能说话。</w:t>
      </w:r>
    </w:p>
    <w:p>
      <w:pPr>
        <w:snapToGrid w:val="0"/>
        <w:spacing w:line="400" w:lineRule="exact"/>
        <w:ind w:firstLine="480" w:firstLineChars="200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>那样地散了吧，散了吧。</w:t>
      </w:r>
    </w:p>
    <w:p>
      <w:pPr>
        <w:snapToGrid w:val="0"/>
        <w:spacing w:line="400" w:lineRule="exact"/>
        <w:ind w:firstLine="480" w:firstLineChars="200"/>
        <w:rPr>
          <w:rFonts w:hint="eastAsia" w:ascii="楷体_GB2312" w:hAnsi="宋体" w:eastAsia="楷体_GB2312"/>
          <w:color w:val="000000"/>
          <w:sz w:val="24"/>
          <w:szCs w:val="24"/>
          <w:u w:val="single"/>
        </w:rPr>
      </w:pPr>
      <w:r>
        <w:rPr>
          <w:rFonts w:hint="eastAsia" w:ascii="楷体_GB2312" w:hAnsi="宋体" w:eastAsia="楷体_GB2312"/>
          <w:color w:val="000000"/>
          <w:sz w:val="24"/>
          <w:szCs w:val="24"/>
          <w:u w:val="single"/>
        </w:rPr>
        <w:t>好久好久，一向粗心的雷雷说，不知道我们毕业了，上中学还能在一起吗?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我们没再说话，在漫天的花雨中，学会了沉默。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 后来我们上中学，后来我们上大学，后来我们有了各自的工作和生活。有一天，我讲起了那漫天花雨的震撼，我对朋友说，那时的心，好像一下子变得那么柔软、敏感，第一次看见大自然带着忧伤的美，那么傻傻地呆住，而且想到了毕业，想到了分离，想到了对未来的</w:t>
      </w:r>
      <w:r>
        <w:rPr>
          <w:rFonts w:hint="eastAsia" w:ascii="楷体_GB2312" w:hAnsi="宋体" w:eastAsia="楷体_GB2312"/>
          <w:color w:val="000000"/>
          <w:sz w:val="24"/>
          <w:szCs w:val="24"/>
          <w:u w:val="single"/>
        </w:rPr>
        <w:t>憧憬</w:t>
      </w:r>
      <w:r>
        <w:rPr>
          <w:rFonts w:hint="eastAsia" w:ascii="楷体_GB2312" w:hAnsi="宋体" w:eastAsia="楷体_GB2312"/>
          <w:color w:val="000000"/>
          <w:sz w:val="24"/>
          <w:szCs w:val="24"/>
        </w:rPr>
        <w:t>和不可把握的命运。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 xml:space="preserve">   朋友说，你知道吗，那个落花的夜其实只是想告诉你们两个字：成长。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阅读·思考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kern w:val="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（1）</w:t>
      </w:r>
      <w:r>
        <w:rPr>
          <w:rFonts w:hint="eastAsia" w:ascii="宋体" w:hAnsi="宋体"/>
          <w:color w:val="000000"/>
          <w:sz w:val="24"/>
          <w:szCs w:val="24"/>
        </w:rPr>
        <w:t xml:space="preserve"> 联系上下文解释文中加点的词语并注音。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  <w:em w:val="dot"/>
        </w:rPr>
        <w:t xml:space="preserve"> 憧憬</w:t>
      </w:r>
      <w:r>
        <w:rPr>
          <w:rFonts w:hint="eastAsia" w:ascii="宋体" w:hAnsi="宋体"/>
          <w:color w:val="000000"/>
          <w:sz w:val="24"/>
          <w:szCs w:val="24"/>
        </w:rPr>
        <w:t>：（        ）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</w:t>
      </w:r>
    </w:p>
    <w:p>
      <w:pPr>
        <w:snapToGrid w:val="0"/>
        <w:spacing w:line="360" w:lineRule="auto"/>
        <w:ind w:left="720" w:hanging="720" w:hangingChars="3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（2）</w:t>
      </w:r>
      <w:r>
        <w:rPr>
          <w:rFonts w:hint="eastAsia" w:ascii="宋体" w:hAnsi="宋体"/>
          <w:color w:val="000000"/>
          <w:sz w:val="24"/>
          <w:szCs w:val="24"/>
        </w:rPr>
        <w:t xml:space="preserve"> 文中随时间的变化，情节的发展，“我们”的感情也在变化。请根据提示，完成下列表格填空。</w:t>
      </w:r>
    </w:p>
    <w:tbl>
      <w:tblPr>
        <w:tblStyle w:val="9"/>
        <w:tblW w:w="0" w:type="auto"/>
        <w:tblInd w:w="9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780"/>
        <w:gridCol w:w="2340"/>
        <w:gridCol w:w="28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278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晚上</w:t>
            </w:r>
          </w:p>
        </w:tc>
        <w:tc>
          <w:tcPr>
            <w:tcW w:w="23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起风时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4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情节</w:t>
            </w:r>
          </w:p>
        </w:tc>
        <w:tc>
          <w:tcPr>
            <w:tcW w:w="2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ind w:firstLine="240" w:firstLineChars="10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吃着饼干，喝着可乐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沉浸在流动的雾中</w:t>
            </w:r>
          </w:p>
        </w:tc>
        <w:tc>
          <w:tcPr>
            <w:tcW w:w="2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纤细的花瓣顿时如雨飘落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40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感情</w:t>
            </w:r>
          </w:p>
        </w:tc>
        <w:tc>
          <w:tcPr>
            <w:tcW w:w="278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ind w:firstLine="120" w:firstLineChars="5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有的是闲情，有的是快乐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autoSpaceDE w:val="0"/>
              <w:autoSpaceDN w:val="0"/>
              <w:snapToGrid w:val="0"/>
              <w:spacing w:line="360" w:lineRule="auto"/>
              <w:ind w:firstLine="240" w:firstLineChars="1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（3）</w:t>
      </w:r>
      <w:r>
        <w:rPr>
          <w:rFonts w:hint="eastAsia" w:ascii="宋体" w:hAnsi="宋体"/>
          <w:color w:val="000000"/>
          <w:sz w:val="24"/>
          <w:szCs w:val="24"/>
        </w:rPr>
        <w:t xml:space="preserve"> 文中画线句中，“一向粗心”这个修饰语能删去吗?为什么?</w:t>
      </w:r>
    </w:p>
    <w:p>
      <w:pPr>
        <w:snapToGrid w:val="0"/>
        <w:spacing w:line="360" w:lineRule="auto"/>
        <w:ind w:firstLine="42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答：                                                                           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雷雷说的话意味着我们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>，</w:t>
      </w:r>
    </w:p>
    <w:p>
      <w:pPr>
        <w:snapToGrid w:val="0"/>
        <w:spacing w:line="360" w:lineRule="auto"/>
        <w:ind w:left="420" w:left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由此看出这就叫“成长”。</w:t>
      </w:r>
    </w:p>
    <w:p>
      <w:pPr>
        <w:snapToGrid w:val="0"/>
        <w:spacing w:line="360" w:lineRule="auto"/>
        <w:ind w:left="690" w:leftChars="100" w:hanging="480" w:hanging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（4）</w:t>
      </w:r>
      <w:r>
        <w:rPr>
          <w:rFonts w:hint="eastAsia" w:ascii="宋体" w:hAnsi="宋体"/>
          <w:color w:val="000000"/>
          <w:sz w:val="24"/>
          <w:szCs w:val="24"/>
        </w:rPr>
        <w:t xml:space="preserve"> 转眼间，中学生活过去半年了。此时此刻身处考场的你，读了此文后一定心潮起伏吧，请试着用3～5句话写下你的感受。</w:t>
      </w:r>
    </w:p>
    <w:p>
      <w:pPr>
        <w:snapToGrid w:val="0"/>
        <w:spacing w:line="360" w:lineRule="auto"/>
        <w:ind w:left="690" w:leftChars="100" w:hanging="480" w:hangingChars="20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答：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napToGrid w:val="0"/>
        <w:spacing w:line="360" w:lineRule="auto"/>
        <w:ind w:left="690" w:leftChars="100" w:hanging="480" w:hangingChars="20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napToGrid w:val="0"/>
        <w:spacing w:line="360" w:lineRule="auto"/>
        <w:ind w:left="690" w:leftChars="100" w:hanging="480" w:hangingChars="20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b/>
          <w:color w:val="000000"/>
          <w:sz w:val="24"/>
        </w:rPr>
      </w:pPr>
    </w:p>
    <w:p>
      <w:pPr>
        <w:pStyle w:val="2"/>
        <w:snapToGrid w:val="0"/>
        <w:spacing w:line="400" w:lineRule="exact"/>
        <w:ind w:firstLine="0" w:firstLineChars="0"/>
        <w:jc w:val="center"/>
        <w:rPr>
          <w:rFonts w:hint="eastAsia" w:ascii="楷体_GB2312" w:hAnsi="宋体" w:eastAsia="楷体_GB2312"/>
          <w:b/>
          <w:color w:val="000000"/>
          <w:sz w:val="24"/>
        </w:rPr>
      </w:pPr>
      <w:r>
        <w:rPr>
          <w:rFonts w:hint="eastAsia" w:ascii="楷体_GB2312" w:hAnsi="宋体" w:eastAsia="楷体_GB2312"/>
          <w:b/>
          <w:color w:val="000000"/>
          <w:sz w:val="24"/>
        </w:rPr>
        <w:t>（三）没被改写的人生</w:t>
      </w:r>
    </w:p>
    <w:p>
      <w:pPr>
        <w:pStyle w:val="2"/>
        <w:snapToGrid w:val="0"/>
        <w:spacing w:line="400" w:lineRule="exact"/>
        <w:ind w:firstLine="48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>他出生在香港一个贫困家庭，很小就被家人送到戏班。那时，演戏是下九流的行当，只有走投无路的穷苦人家，才有此举。</w:t>
      </w:r>
    </w:p>
    <w:p>
      <w:pPr>
        <w:pStyle w:val="2"/>
        <w:snapToGrid w:val="0"/>
        <w:spacing w:line="400" w:lineRule="exact"/>
        <w:ind w:firstLineChars="175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>按照旧时梨园行的规矩，父亲同戏班签了生死状，在约定期限内，他的生杀大权都在师傅手中。戏班里的管教异常严厉，本该在父母膝下承欢的年纪，他却在师傅的鞭子与辱骂下练功,吃尽苦头。时间不长，他就偷偷跑回了家，父亲勃然大怒，坚决叫他回去：“做人应当信守承诺，已经签了合同，绝不能半途而废。咱人虽穷，志不能短！”他只好重新回到戏班，刻苦练功，这一练就是十几年。</w:t>
      </w:r>
    </w:p>
    <w:p>
      <w:pPr>
        <w:pStyle w:val="2"/>
        <w:snapToGrid w:val="0"/>
        <w:spacing w:line="400" w:lineRule="exact"/>
        <w:ind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>终于学有所成，戏曲行业一落千丈，他空有一身本事，却毫无用武之地。当时香港电影业正在迅速发展，但是男影星都是貌比潘安，威武雄壮。个子不高、大鼻子小眼睛的他，怎么在电影界混呢？</w:t>
      </w:r>
    </w:p>
    <w:p>
      <w:pPr>
        <w:pStyle w:val="2"/>
        <w:snapToGrid w:val="0"/>
        <w:spacing w:line="400" w:lineRule="exact"/>
        <w:ind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>经人介绍，他进了香港邵氏片场，做了一个“臭武行”，跑龙套。他扮演的第一个角色，居然是一具“死尸”。苦点累点不算什么，要命的是，跑龙套的没有尊严，时常遭人百般刁难，冷嘲热讽。在那样的环境里，他没有怨天尤人，依然刻苦勤奋。由于学得一身好功夫，为人厚道，几年下来，他逐渐担当主角，小有名气，每月能拿到3000元薪水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有一天，行内的何先生约他出去，请他出演一个新剧本的男主角，“除了应得的报酬，由此产生的lO万元违约金，我们也替你支付。”何先生说完强行塞给他一张支票，匆匆离去。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他仔细一看，支票上竟然签着100万元，好大一笔巨款!他从小受尽苦难，尝遍艰辛，不就是盼望能有今天吗?可转念一想，如果自己毁约，手头正拍到一半的电影就要流产，公司必将遭受重大损失。于情于理，他都不忍弃之而去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一宿难眠。次日清晨，他找到何先生，送还了支票。何先生很是意外，他则淡淡地说：“我也非常爱钱，但是不能因为100万元就失信于人，大丈夫当一诺千金。”    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何先生非常欣赏这位年轻人，他的事情也很快传开了。公司得知非常感动，主动买下了何先生的新剧本，交给他自导自演。就这样，他凭借电影《笑拳怪招》，创造了当年的票房纪录，大获成功。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那年他才22岁，全香港都认识了他——成龙。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从影30多年来，成龙一直都很拼命，重伤29次，却从未趴下，拍了80多部电影，在全世界拥有2．9亿铁杆影迷，还是唯一把手印、鼻印留在好莱坞星光大道上的中国演员。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有一次，成龙应邀去国外参加一个颁奖典礼，好莱坞大牌影星云集。他有些底气不足，谦逊规矩地站在一旁。出乎意料，那些“大牌”竟然主动排好队，一一上来同他握手。他这才恍然大悟：“哦，原来我也是大明星。”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在一次电视访谈中，成龙回忆起这些往事，感慨万千，深情地说道：“坦率地讲，我现在得到了很多东西。但是，如果当初我背信弃义，从戏班逃走，没有这身过硬的武功，或者为了得到那100万元一走了之，我的人生肯定要改写。我只想以亲身经历告诉现在的年轻人，金钱能买到的东西总有不值钱的时候，做人就应当诚实守信，一诺千金。”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  <w:r>
        <w:rPr>
          <w:rFonts w:hint="eastAsia" w:ascii="楷体_GB2312" w:hAnsi="宋体" w:eastAsia="楷体_GB2312"/>
          <w:color w:val="000000"/>
          <w:sz w:val="24"/>
        </w:rPr>
        <w:t xml:space="preserve">    做事先做人，最珍贵莫过一诺千金。</w:t>
      </w: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阅读·思考</w:t>
      </w:r>
    </w:p>
    <w:p>
      <w:pPr>
        <w:pStyle w:val="2"/>
        <w:snapToGrid w:val="0"/>
        <w:spacing w:line="400" w:lineRule="exact"/>
        <w:ind w:firstLine="0" w:firstLineChars="0"/>
        <w:rPr>
          <w:rFonts w:hint="eastAsia" w:ascii="楷体_GB2312" w:hAnsi="宋体" w:eastAsia="楷体_GB2312"/>
          <w:color w:val="000000"/>
          <w:sz w:val="24"/>
        </w:rPr>
      </w:pP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</w:t>
      </w:r>
      <w:r>
        <w:rPr>
          <w:rFonts w:hint="eastAsia" w:ascii="宋体" w:hAnsi="宋体"/>
          <w:color w:val="000000"/>
          <w:sz w:val="24"/>
        </w:rPr>
        <w:t xml:space="preserve"> 第4段中，“几年下来，他逐渐担当主角”的原因是什么？ </w:t>
      </w: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答：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   </w:t>
      </w:r>
    </w:p>
    <w:p>
      <w:pPr>
        <w:pStyle w:val="2"/>
        <w:snapToGrid w:val="0"/>
        <w:spacing w:line="360" w:lineRule="auto"/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</w:t>
      </w:r>
      <w:r>
        <w:rPr>
          <w:rFonts w:hint="eastAsia" w:ascii="宋体" w:hAnsi="宋体"/>
          <w:color w:val="000000"/>
          <w:sz w:val="24"/>
        </w:rPr>
        <w:t xml:space="preserve"> 22岁那年，成龙凭借电影《笑拳怪招》，大获成功的根本原因是什么？除此之外，你认为一个人要想在事业上取得成功，还应具备哪些品质？ </w:t>
      </w: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 xml:space="preserve">  答： 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</w:t>
      </w: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   </w:t>
      </w: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</w:t>
      </w:r>
      <w:r>
        <w:rPr>
          <w:rFonts w:hint="eastAsia" w:ascii="宋体" w:hAnsi="宋体"/>
          <w:color w:val="000000"/>
          <w:sz w:val="24"/>
        </w:rPr>
        <w:t xml:space="preserve"> 你认为最后一段中成龙的话有无现实意义?请简要阐述。</w:t>
      </w:r>
    </w:p>
    <w:p>
      <w:pPr>
        <w:pStyle w:val="2"/>
        <w:snapToGrid w:val="0"/>
        <w:spacing w:line="360" w:lineRule="auto"/>
        <w:ind w:firstLine="0" w:firstLineChars="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/>
        </w:rPr>
        <w:t xml:space="preserve">  答：</w:t>
      </w: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pStyle w:val="4"/>
        <w:spacing w:line="360" w:lineRule="auto"/>
        <w:ind w:left="158" w:leftChars="75" w:firstLine="0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（四）</w:t>
      </w:r>
    </w:p>
    <w:p>
      <w:pPr>
        <w:pStyle w:val="4"/>
        <w:spacing w:line="400" w:lineRule="exact"/>
        <w:ind w:left="158" w:leftChars="75" w:firstLine="480" w:firstLineChars="200"/>
        <w:rPr>
          <w:rFonts w:hint="eastAsia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宋人或得玉，献诸子罕</w:t>
      </w:r>
      <w:r>
        <w:rPr>
          <w:rFonts w:hint="eastAsia" w:ascii="楷体_GB2312" w:eastAsia="楷体_GB2312"/>
          <w:sz w:val="24"/>
          <w:szCs w:val="24"/>
          <w:vertAlign w:val="superscript"/>
        </w:rPr>
        <w:t>①</w:t>
      </w:r>
      <w:r>
        <w:rPr>
          <w:rFonts w:hint="eastAsia" w:ascii="楷体_GB2312" w:eastAsia="楷体_GB2312"/>
          <w:sz w:val="24"/>
          <w:szCs w:val="24"/>
        </w:rPr>
        <w:t>。子罕弗受。献玉者曰：“以示玉人</w:t>
      </w:r>
      <w:r>
        <w:rPr>
          <w:rFonts w:hint="eastAsia" w:ascii="楷体_GB2312" w:eastAsia="楷体_GB2312"/>
          <w:sz w:val="24"/>
          <w:szCs w:val="24"/>
          <w:vertAlign w:val="superscript"/>
        </w:rPr>
        <w:t>②</w:t>
      </w:r>
      <w:r>
        <w:rPr>
          <w:rFonts w:hint="eastAsia" w:ascii="楷体_GB2312" w:eastAsia="楷体_GB2312"/>
          <w:sz w:val="24"/>
          <w:szCs w:val="24"/>
        </w:rPr>
        <w:t xml:space="preserve">，玉人以为宝也，故敢献之。”子罕曰：“我以不贪为宝，尔以玉为宝。若以与我，皆丧宝也。不若人有其宝。”   </w:t>
      </w:r>
      <w:r>
        <w:rPr>
          <w:rFonts w:hint="eastAsia"/>
          <w:sz w:val="24"/>
          <w:szCs w:val="24"/>
        </w:rPr>
        <w:t xml:space="preserve">                 </w:t>
      </w:r>
    </w:p>
    <w:p>
      <w:pPr>
        <w:pStyle w:val="4"/>
        <w:spacing w:line="400" w:lineRule="exact"/>
        <w:ind w:left="158" w:leftChars="75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[注]①子罕：人名，春秋时官员。 ②玉人：琢玉的工匠。</w:t>
      </w:r>
    </w:p>
    <w:p>
      <w:pPr>
        <w:pStyle w:val="4"/>
        <w:spacing w:line="360" w:lineRule="auto"/>
        <w:ind w:left="0" w:firstLine="0"/>
        <w:rPr>
          <w:rFonts w:hint="eastAsia"/>
          <w:sz w:val="24"/>
          <w:szCs w:val="24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阅读·思考</w:t>
      </w:r>
    </w:p>
    <w:p>
      <w:pPr>
        <w:pStyle w:val="4"/>
        <w:spacing w:line="360" w:lineRule="auto"/>
        <w:ind w:left="0" w:firstLine="0"/>
        <w:rPr>
          <w:rFonts w:hint="eastAsia"/>
          <w:sz w:val="24"/>
          <w:szCs w:val="24"/>
        </w:rPr>
      </w:pPr>
    </w:p>
    <w:p>
      <w:pPr>
        <w:pStyle w:val="4"/>
        <w:spacing w:line="360" w:lineRule="auto"/>
        <w:ind w:left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16、解释下列句中加点的词。</w:t>
      </w:r>
    </w:p>
    <w:p>
      <w:pPr>
        <w:pStyle w:val="4"/>
        <w:spacing w:line="360" w:lineRule="auto"/>
        <w:ind w:left="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（1）子罕</w:t>
      </w:r>
      <w:r>
        <w:rPr>
          <w:rFonts w:hint="eastAsia"/>
          <w:sz w:val="24"/>
          <w:szCs w:val="24"/>
          <w:em w:val="dot"/>
        </w:rPr>
        <w:t>弗</w:t>
      </w:r>
      <w:r>
        <w:rPr>
          <w:rFonts w:hint="eastAsia"/>
          <w:sz w:val="24"/>
          <w:szCs w:val="24"/>
        </w:rPr>
        <w:t>受（              ）      （2）尔以玉</w:t>
      </w:r>
      <w:r>
        <w:rPr>
          <w:rFonts w:hint="eastAsia"/>
          <w:sz w:val="24"/>
          <w:szCs w:val="24"/>
          <w:em w:val="dot"/>
        </w:rPr>
        <w:t>为</w:t>
      </w:r>
      <w:r>
        <w:rPr>
          <w:rFonts w:hint="eastAsia"/>
          <w:sz w:val="24"/>
          <w:szCs w:val="24"/>
        </w:rPr>
        <w:t>宝（            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17、解释下面句中加点词语的意思。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A、</w:t>
      </w:r>
      <w:r>
        <w:rPr>
          <w:rFonts w:hint="eastAsia" w:ascii="宋体" w:hAnsi="宋体" w:cs="Arial"/>
          <w:color w:val="000000"/>
          <w:sz w:val="24"/>
          <w:szCs w:val="24"/>
        </w:rPr>
        <w:t>其文理皆有可观</w:t>
      </w:r>
      <w:r>
        <w:rPr>
          <w:rFonts w:hint="eastAsia" w:ascii="宋体" w:hAnsi="宋体" w:cs="Arial"/>
          <w:sz w:val="24"/>
          <w:szCs w:val="24"/>
          <w:em w:val="dot"/>
        </w:rPr>
        <w:t>者</w:t>
      </w:r>
      <w:r>
        <w:rPr>
          <w:rFonts w:hint="eastAsia" w:ascii="宋体" w:hAnsi="宋体"/>
          <w:sz w:val="24"/>
          <w:szCs w:val="24"/>
        </w:rPr>
        <w:t xml:space="preserve">  （   ）      B、</w:t>
      </w:r>
      <w:r>
        <w:rPr>
          <w:rFonts w:hint="eastAsia" w:ascii="宋体" w:hAnsi="宋体" w:cs="Arial"/>
          <w:color w:val="000000"/>
          <w:sz w:val="24"/>
          <w:szCs w:val="24"/>
        </w:rPr>
        <w:t>或</w:t>
      </w:r>
      <w:r>
        <w:rPr>
          <w:rFonts w:hint="eastAsia" w:ascii="宋体" w:hAnsi="宋体"/>
          <w:sz w:val="24"/>
          <w:szCs w:val="24"/>
          <w:em w:val="dot"/>
        </w:rPr>
        <w:t>以</w:t>
      </w:r>
      <w:r>
        <w:rPr>
          <w:rFonts w:hint="eastAsia" w:ascii="宋体" w:hAnsi="宋体" w:cs="Arial"/>
          <w:color w:val="000000"/>
          <w:sz w:val="24"/>
          <w:szCs w:val="24"/>
        </w:rPr>
        <w:t>钱币乞之（     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献玉</w:t>
      </w:r>
      <w:r>
        <w:rPr>
          <w:rFonts w:hint="eastAsia" w:ascii="宋体" w:hAnsi="宋体"/>
          <w:sz w:val="24"/>
          <w:szCs w:val="24"/>
          <w:em w:val="dot"/>
        </w:rPr>
        <w:t>者</w:t>
      </w:r>
      <w:r>
        <w:rPr>
          <w:rFonts w:hint="eastAsia" w:ascii="宋体" w:hAnsi="宋体"/>
          <w:sz w:val="24"/>
          <w:szCs w:val="24"/>
        </w:rPr>
        <w:t>曰  （     ）               尔</w:t>
      </w:r>
      <w:r>
        <w:rPr>
          <w:rFonts w:hint="eastAsia" w:ascii="宋体" w:hAnsi="宋体"/>
          <w:sz w:val="24"/>
          <w:szCs w:val="24"/>
          <w:em w:val="dot"/>
        </w:rPr>
        <w:t>以</w:t>
      </w:r>
      <w:r>
        <w:rPr>
          <w:rFonts w:hint="eastAsia" w:ascii="宋体" w:hAnsi="宋体"/>
          <w:sz w:val="24"/>
          <w:szCs w:val="24"/>
        </w:rPr>
        <w:t xml:space="preserve">玉为宝  （     ）                                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将下列句子译成现代汉语。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（1）不若人有其宝。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译：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（2）以示玉人</w:t>
      </w:r>
      <w:r>
        <w:rPr>
          <w:rFonts w:hint="eastAsia" w:ascii="宋体" w:hAnsi="宋体"/>
          <w:sz w:val="24"/>
          <w:szCs w:val="24"/>
          <w:vertAlign w:val="superscript"/>
        </w:rPr>
        <w:t>②</w:t>
      </w:r>
      <w:r>
        <w:rPr>
          <w:rFonts w:hint="eastAsia" w:ascii="宋体" w:hAnsi="宋体"/>
          <w:sz w:val="24"/>
          <w:szCs w:val="24"/>
        </w:rPr>
        <w:t>，玉人以为宝也，故敢献之。</w:t>
      </w: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译：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19、读了这段文字，你觉得子罕身上有何品质值得我们学习？（3分）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答：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（五）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金溪民方仲永，世隶耕。仲永生五年，未尝识书具，忽啼求之。父异焉，借旁近与之，即书诗四句，并自为其名。其诗以养父母，收族为意，传一乡秀才观之。自是指物作诗立就，其文理皆有可观者。邑人奇之，稍稍宾客其父，或以钱币乞之，父利其然也，日扳仲永环谒于邑人，不使学。</w:t>
      </w:r>
    </w:p>
    <w:p>
      <w:pPr>
        <w:spacing w:line="400" w:lineRule="exact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　　余闻之也久，明道中，从先人还家，于舅家见之，十二三矣。令作诗，不能称前时之闻。又七年，还自扬州，复到舅家问焉，曰：“泯然众人矣。”</w:t>
      </w:r>
    </w:p>
    <w:p>
      <w:pPr>
        <w:spacing w:line="400" w:lineRule="exact"/>
        <w:ind w:firstLine="48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王子曰：仲永之通悟，受之天也。其受之天也，贤于材人远矣。卒之为众人，则其受于人者不至也。彼其受之天也，如此其贤也，不受之人，且为众人。今夫不受之天，固众人，又不受之人，得为众人而已邪！</w:t>
      </w: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b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b/>
          <w:color w:val="000000"/>
          <w:sz w:val="24"/>
          <w:szCs w:val="24"/>
        </w:rPr>
        <w:t>阅读·思考</w:t>
      </w:r>
    </w:p>
    <w:p>
      <w:pPr>
        <w:spacing w:line="400" w:lineRule="exact"/>
        <w:ind w:firstLine="480"/>
        <w:rPr>
          <w:rFonts w:hint="eastAsia" w:ascii="楷体_GB2312" w:hAnsi="宋体" w:eastAsia="楷体_GB2312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１、解释下列句中加点的词语。（4分）</w:t>
      </w: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（1）父异焉，借旁近</w:t>
      </w:r>
      <w:r>
        <w:rPr>
          <w:rFonts w:hint="eastAsia" w:ascii="宋体" w:hAnsi="宋体"/>
          <w:sz w:val="24"/>
          <w:szCs w:val="24"/>
          <w:em w:val="dot"/>
        </w:rPr>
        <w:t>与</w:t>
      </w:r>
      <w:r>
        <w:rPr>
          <w:rFonts w:hint="eastAsia" w:ascii="宋体" w:hAnsi="宋体"/>
          <w:color w:val="000000"/>
          <w:sz w:val="24"/>
          <w:szCs w:val="24"/>
        </w:rPr>
        <w:t xml:space="preserve">之 （        ） </w:t>
      </w:r>
      <w:r>
        <w:rPr>
          <w:rFonts w:hint="eastAsia" w:ascii="宋体" w:hAnsi="宋体" w:cs="宋体"/>
          <w:color w:val="000000"/>
          <w:sz w:val="24"/>
          <w:szCs w:val="24"/>
        </w:rPr>
        <w:t>（2）</w:t>
      </w:r>
      <w:r>
        <w:rPr>
          <w:rFonts w:hint="eastAsia" w:ascii="宋体" w:hAnsi="宋体"/>
          <w:color w:val="000000"/>
          <w:sz w:val="24"/>
          <w:szCs w:val="24"/>
        </w:rPr>
        <w:t>即</w:t>
      </w:r>
      <w:r>
        <w:rPr>
          <w:rFonts w:hint="eastAsia" w:ascii="宋体" w:hAnsi="宋体"/>
          <w:sz w:val="24"/>
          <w:szCs w:val="24"/>
          <w:em w:val="dot"/>
        </w:rPr>
        <w:t>书</w:t>
      </w:r>
      <w:r>
        <w:rPr>
          <w:rFonts w:hint="eastAsia" w:ascii="宋体" w:hAnsi="宋体"/>
          <w:color w:val="000000"/>
          <w:sz w:val="24"/>
          <w:szCs w:val="24"/>
        </w:rPr>
        <w:t>诗四句，并自为其名 （         ）</w:t>
      </w: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</w:t>
      </w:r>
      <w:r>
        <w:rPr>
          <w:rFonts w:hint="eastAsia" w:ascii="宋体" w:hAnsi="宋体"/>
          <w:color w:val="000000"/>
          <w:sz w:val="24"/>
          <w:szCs w:val="24"/>
        </w:rPr>
        <w:t>日</w:t>
      </w:r>
      <w:r>
        <w:rPr>
          <w:rFonts w:hint="eastAsia" w:ascii="宋体" w:hAnsi="宋体"/>
          <w:color w:val="000000"/>
          <w:sz w:val="24"/>
          <w:szCs w:val="24"/>
          <w:em w:val="dot"/>
        </w:rPr>
        <w:t>扳</w:t>
      </w:r>
      <w:r>
        <w:rPr>
          <w:rFonts w:hint="eastAsia" w:ascii="宋体" w:hAnsi="宋体"/>
          <w:color w:val="000000"/>
          <w:sz w:val="24"/>
          <w:szCs w:val="24"/>
        </w:rPr>
        <w:t>仲永环谒于邑人（         ）   （4）</w:t>
      </w:r>
      <w:r>
        <w:rPr>
          <w:rFonts w:hint="eastAsia" w:ascii="宋体" w:hAnsi="宋体"/>
          <w:color w:val="000000"/>
          <w:sz w:val="24"/>
          <w:szCs w:val="24"/>
          <w:em w:val="dot"/>
        </w:rPr>
        <w:t>泯然</w:t>
      </w:r>
      <w:r>
        <w:rPr>
          <w:rFonts w:hint="eastAsia" w:ascii="宋体" w:hAnsi="宋体"/>
          <w:color w:val="000000"/>
          <w:sz w:val="24"/>
          <w:szCs w:val="24"/>
        </w:rPr>
        <w:t>众人矣（           ）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2、翻译句子。（3分）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今夫不受之天，固众人，又不受之人，得为众人而已耶?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译：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3、仲永“泯然众人矣”的原因是什么？说明了什么？如何做才能使仲永成才？（3分）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答：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4、方仲永从“指物作诗立就”到“泯然众人矣”的变化，给了我们哪些启示？（3分）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答：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firstLine="120" w:firstLineChars="50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tabs>
          <w:tab w:val="left" w:pos="7200"/>
        </w:tabs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</w:p>
    <w:p>
      <w:pPr>
        <w:tabs>
          <w:tab w:val="left" w:pos="7200"/>
        </w:tabs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</w:p>
    <w:p>
      <w:pPr>
        <w:tabs>
          <w:tab w:val="left" w:pos="7200"/>
        </w:tabs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</w:p>
    <w:p>
      <w:pPr>
        <w:tabs>
          <w:tab w:val="left" w:pos="7200"/>
        </w:tabs>
        <w:snapToGrid w:val="0"/>
        <w:spacing w:line="360" w:lineRule="auto"/>
        <w:rPr>
          <w:rFonts w:hint="eastAsia" w:ascii="宋体" w:hAnsi="宋体"/>
          <w:color w:val="000000"/>
          <w:sz w:val="24"/>
          <w:szCs w:val="24"/>
        </w:rPr>
      </w:pPr>
    </w:p>
    <w:p>
      <w:pPr>
        <w:tabs>
          <w:tab w:val="left" w:pos="7200"/>
        </w:tabs>
        <w:snapToGrid w:val="0"/>
        <w:spacing w:line="360" w:lineRule="auto"/>
        <w:jc w:val="right"/>
        <w:rPr>
          <w:rFonts w:hint="eastAsia"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 w:tentative="0">
      <w:start w:val="18"/>
      <w:numFmt w:val="decimal"/>
      <w:suff w:val="nothing"/>
      <w:lvlText w:val="%1、"/>
      <w:lvlJc w:val="left"/>
    </w:lvl>
  </w:abstractNum>
  <w:abstractNum w:abstractNumId="1">
    <w:nsid w:val="0000000D"/>
    <w:multiLevelType w:val="singleLevel"/>
    <w:tmpl w:val="0000000D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0000000E"/>
    <w:multiLevelType w:val="singleLevel"/>
    <w:tmpl w:val="0000000E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0000000F"/>
    <w:multiLevelType w:val="singleLevel"/>
    <w:tmpl w:val="000000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73070"/>
    <w:rsid w:val="105F31FB"/>
    <w:rsid w:val="191A1177"/>
    <w:rsid w:val="1EBD6B7C"/>
    <w:rsid w:val="26200431"/>
    <w:rsid w:val="26E533DD"/>
    <w:rsid w:val="2C8A1AFA"/>
    <w:rsid w:val="3A4B3683"/>
    <w:rsid w:val="40762320"/>
    <w:rsid w:val="43055E9C"/>
    <w:rsid w:val="51557283"/>
    <w:rsid w:val="53D73070"/>
    <w:rsid w:val="5B0028D0"/>
    <w:rsid w:val="5DB557B1"/>
    <w:rsid w:val="5FD76694"/>
    <w:rsid w:val="6486215D"/>
    <w:rsid w:val="753532DF"/>
    <w:rsid w:val="7E34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  <w:rPr>
      <w:szCs w:val="24"/>
    </w:rPr>
  </w:style>
  <w:style w:type="paragraph" w:styleId="3">
    <w:name w:val="Plain Text"/>
    <w:basedOn w:val="1"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4">
    <w:name w:val="Body Text Indent 2"/>
    <w:basedOn w:val="1"/>
    <w:qFormat/>
    <w:uiPriority w:val="0"/>
    <w:pPr>
      <w:ind w:left="157" w:firstLine="23"/>
    </w:pPr>
    <w:rPr>
      <w:rFonts w:ascii="宋体" w:hAnsi="宋体" w:cs="Tahoma"/>
      <w:color w:val="000000"/>
      <w:sz w:val="22"/>
      <w:szCs w:val="2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page number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2020-08-10T12:29:00Z</dcterms:created>
  <dc:creator>清风</dc:creator>
  <cp:lastModifiedBy>清风</cp:lastModifiedBy>
  <dcterms:modified xsi:type="dcterms:W3CDTF">2020-08-10T12:43:05Z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